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AE38A9" w:rsidRDefault="005355E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5355E1">
        <w:rPr>
          <w:rFonts w:ascii="Times New Roman" w:hAnsi="Times New Roman"/>
          <w:sz w:val="24"/>
          <w:szCs w:val="24"/>
        </w:rPr>
        <w:t xml:space="preserve">Временный </w:t>
      </w:r>
      <w:r w:rsidR="00D47900">
        <w:rPr>
          <w:rFonts w:ascii="Times New Roman" w:hAnsi="Times New Roman"/>
          <w:sz w:val="24"/>
          <w:szCs w:val="24"/>
        </w:rPr>
        <w:t>г</w:t>
      </w:r>
      <w:r w:rsidR="00AE38A9" w:rsidRPr="00816D5D">
        <w:rPr>
          <w:rFonts w:ascii="Times New Roman" w:hAnsi="Times New Roman"/>
          <w:sz w:val="24"/>
          <w:szCs w:val="24"/>
        </w:rPr>
        <w:t>енеральный директор</w:t>
      </w:r>
      <w:r w:rsidR="00D47900">
        <w:rPr>
          <w:rFonts w:ascii="Times New Roman" w:hAnsi="Times New Roman"/>
          <w:sz w:val="24"/>
          <w:szCs w:val="24"/>
        </w:rPr>
        <w:t xml:space="preserve"> </w:t>
      </w:r>
      <w:r w:rsidR="00AE38A9" w:rsidRPr="00AE38A9">
        <w:rPr>
          <w:rFonts w:ascii="Times New Roman" w:hAnsi="Times New Roman"/>
          <w:sz w:val="24"/>
          <w:szCs w:val="24"/>
        </w:rPr>
        <w:t>А</w:t>
      </w:r>
      <w:r w:rsidR="00AE38A9">
        <w:rPr>
          <w:rFonts w:ascii="Times New Roman" w:hAnsi="Times New Roman"/>
          <w:sz w:val="24"/>
          <w:szCs w:val="24"/>
        </w:rPr>
        <w:t>О</w:t>
      </w:r>
      <w:r w:rsidR="00AE38A9" w:rsidRPr="00AE38A9">
        <w:rPr>
          <w:rFonts w:ascii="Times New Roman" w:hAnsi="Times New Roman"/>
          <w:sz w:val="24"/>
          <w:szCs w:val="24"/>
        </w:rPr>
        <w:t xml:space="preserve"> «Научно-исследовательский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sidR="00D47900" w:rsidRPr="00D47900">
        <w:rPr>
          <w:rFonts w:ascii="Times New Roman" w:hAnsi="Times New Roman" w:cs="Times New Roman"/>
          <w:b/>
          <w:sz w:val="24"/>
          <w:szCs w:val="24"/>
        </w:rPr>
        <w:t xml:space="preserve">Дзейтов </w:t>
      </w:r>
      <w:r w:rsidR="00D47900">
        <w:rPr>
          <w:rFonts w:ascii="Times New Roman" w:hAnsi="Times New Roman" w:cs="Times New Roman"/>
          <w:b/>
          <w:sz w:val="24"/>
          <w:szCs w:val="24"/>
        </w:rPr>
        <w:t>Р</w:t>
      </w:r>
      <w:r>
        <w:rPr>
          <w:rFonts w:ascii="Times New Roman" w:hAnsi="Times New Roman" w:cs="Times New Roman"/>
          <w:b/>
          <w:sz w:val="24"/>
          <w:szCs w:val="24"/>
        </w:rPr>
        <w:t>.</w:t>
      </w:r>
      <w:r w:rsidR="00D47900">
        <w:rPr>
          <w:rFonts w:ascii="Times New Roman" w:hAnsi="Times New Roman" w:cs="Times New Roman"/>
          <w:b/>
          <w:sz w:val="24"/>
          <w:szCs w:val="24"/>
        </w:rPr>
        <w:t>М</w:t>
      </w:r>
      <w:r>
        <w:rPr>
          <w:rFonts w:ascii="Times New Roman" w:hAnsi="Times New Roman" w:cs="Times New Roman"/>
          <w:b/>
          <w:sz w:val="24"/>
          <w:szCs w:val="24"/>
        </w:rPr>
        <w:t>.</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481069">
        <w:rPr>
          <w:rFonts w:ascii="Times New Roman" w:eastAsia="Times New Roman" w:hAnsi="Times New Roman" w:cs="Times New Roman"/>
          <w:b/>
          <w:sz w:val="24"/>
          <w:szCs w:val="24"/>
          <w:lang w:eastAsia="ru-RU"/>
        </w:rPr>
        <w:t>0</w:t>
      </w:r>
      <w:r w:rsidR="00F83832">
        <w:rPr>
          <w:rFonts w:ascii="Times New Roman" w:eastAsia="Times New Roman" w:hAnsi="Times New Roman" w:cs="Times New Roman"/>
          <w:b/>
          <w:sz w:val="24"/>
          <w:szCs w:val="24"/>
          <w:lang w:eastAsia="ru-RU"/>
        </w:rPr>
        <w:t>3</w:t>
      </w:r>
      <w:r w:rsidR="00707D8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D47900">
        <w:rPr>
          <w:rFonts w:ascii="Times New Roman" w:eastAsia="Times New Roman" w:hAnsi="Times New Roman" w:cs="Times New Roman"/>
          <w:b/>
          <w:sz w:val="24"/>
          <w:szCs w:val="24"/>
          <w:lang w:eastAsia="ru-RU"/>
        </w:rPr>
        <w:t>февраля</w:t>
      </w:r>
      <w:r w:rsidRPr="00816D5D">
        <w:rPr>
          <w:rFonts w:ascii="Times New Roman" w:eastAsia="Times New Roman" w:hAnsi="Times New Roman" w:cs="Times New Roman"/>
          <w:b/>
          <w:sz w:val="24"/>
          <w:szCs w:val="24"/>
          <w:lang w:eastAsia="ru-RU"/>
        </w:rPr>
        <w:t xml:space="preserve"> 20</w:t>
      </w:r>
      <w:r w:rsidR="00CB0272">
        <w:rPr>
          <w:rFonts w:ascii="Times New Roman" w:eastAsia="Times New Roman" w:hAnsi="Times New Roman" w:cs="Times New Roman"/>
          <w:b/>
          <w:sz w:val="24"/>
          <w:szCs w:val="24"/>
          <w:lang w:eastAsia="ru-RU"/>
        </w:rPr>
        <w:t>2</w:t>
      </w:r>
      <w:r w:rsidR="00D47900">
        <w:rPr>
          <w:rFonts w:ascii="Times New Roman" w:eastAsia="Times New Roman" w:hAnsi="Times New Roman" w:cs="Times New Roman"/>
          <w:b/>
          <w:sz w:val="24"/>
          <w:szCs w:val="24"/>
          <w:lang w:eastAsia="ru-RU"/>
        </w:rPr>
        <w:t>2</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CB0272">
        <w:rPr>
          <w:rFonts w:ascii="Times New Roman" w:eastAsia="Times New Roman" w:hAnsi="Times New Roman" w:cs="Times New Roman"/>
          <w:b/>
          <w:color w:val="000000"/>
          <w:sz w:val="28"/>
          <w:szCs w:val="28"/>
          <w:lang w:eastAsia="ru-RU"/>
        </w:rPr>
        <w:t>№</w:t>
      </w:r>
      <w:r w:rsidR="00481069">
        <w:rPr>
          <w:rFonts w:ascii="Times New Roman" w:eastAsia="Times New Roman" w:hAnsi="Times New Roman" w:cs="Times New Roman"/>
          <w:b/>
          <w:color w:val="000000"/>
          <w:sz w:val="28"/>
          <w:szCs w:val="28"/>
          <w:lang w:eastAsia="ru-RU"/>
        </w:rPr>
        <w:t>001/2</w:t>
      </w:r>
      <w:r w:rsidR="00D47900">
        <w:rPr>
          <w:rFonts w:ascii="Times New Roman" w:eastAsia="Times New Roman" w:hAnsi="Times New Roman" w:cs="Times New Roman"/>
          <w:b/>
          <w:color w:val="000000"/>
          <w:sz w:val="28"/>
          <w:szCs w:val="28"/>
          <w:lang w:eastAsia="ru-RU"/>
        </w:rPr>
        <w:t>2</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D8518E" w:rsidP="00AE38A9">
      <w:pPr>
        <w:spacing w:after="0" w:line="276" w:lineRule="auto"/>
        <w:jc w:val="center"/>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iCs/>
          <w:color w:val="000000"/>
          <w:sz w:val="28"/>
          <w:szCs w:val="28"/>
          <w:lang w:eastAsia="ru-RU"/>
        </w:rPr>
        <w:t xml:space="preserve"> </w:t>
      </w: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D47900">
        <w:rPr>
          <w:rFonts w:ascii="Times New Roman" w:eastAsia="Calibri" w:hAnsi="Times New Roman" w:cs="Times New Roman"/>
          <w:b/>
          <w:i/>
          <w:sz w:val="24"/>
          <w:szCs w:val="24"/>
          <w:u w:val="single"/>
        </w:rPr>
        <w:t>3</w:t>
      </w:r>
      <w:r w:rsidR="00481069">
        <w:rPr>
          <w:rFonts w:ascii="Times New Roman" w:eastAsia="Calibri" w:hAnsi="Times New Roman" w:cs="Times New Roman"/>
          <w:b/>
          <w:i/>
          <w:sz w:val="24"/>
          <w:szCs w:val="24"/>
          <w:u w:val="single"/>
        </w:rPr>
        <w:t>(</w:t>
      </w:r>
      <w:r w:rsidR="00D47900">
        <w:rPr>
          <w:rFonts w:ascii="Times New Roman" w:eastAsia="Calibri" w:hAnsi="Times New Roman" w:cs="Times New Roman"/>
          <w:b/>
          <w:i/>
          <w:sz w:val="24"/>
          <w:szCs w:val="24"/>
          <w:u w:val="single"/>
        </w:rPr>
        <w:t>трех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лотов)</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«Юридическое Сопровождение Торгов»</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w:t>
      </w:r>
      <w:r w:rsidR="00D47900">
        <w:rPr>
          <w:rFonts w:ascii="Times New Roman" w:hAnsi="Times New Roman" w:cs="Times New Roman"/>
          <w:sz w:val="24"/>
          <w:szCs w:val="24"/>
        </w:rPr>
        <w:t>2</w:t>
      </w:r>
      <w:r w:rsidRPr="00B063D6">
        <w:rPr>
          <w:rFonts w:ascii="Times New Roman" w:hAnsi="Times New Roman" w:cs="Times New Roman"/>
          <w:sz w:val="24"/>
          <w:szCs w:val="24"/>
        </w:rPr>
        <w:t xml:space="preserve"> год</w:t>
      </w:r>
      <w:r>
        <w:br w:type="page"/>
      </w:r>
    </w:p>
    <w:p w:rsidR="00AE38A9" w:rsidRDefault="00AE38A9"/>
    <w:tbl>
      <w:tblPr>
        <w:tblStyle w:val="a4"/>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6406"/>
        <w:gridCol w:w="97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8422D8" w:rsidP="00393101">
            <w:pPr>
              <w:rPr>
                <w:rFonts w:ascii="Times New Roman" w:hAnsi="Times New Roman" w:cs="Times New Roman"/>
                <w:sz w:val="24"/>
                <w:szCs w:val="24"/>
              </w:rPr>
            </w:pPr>
            <w:r w:rsidRPr="00F91724">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8422D8" w:rsidP="00A4063F">
            <w:pPr>
              <w:rPr>
                <w:rFonts w:ascii="Times New Roman" w:hAnsi="Times New Roman" w:cs="Times New Roman"/>
                <w:sz w:val="24"/>
                <w:szCs w:val="24"/>
              </w:rPr>
            </w:pPr>
            <w:r w:rsidRPr="00F91724">
              <w:rPr>
                <w:rFonts w:ascii="Times New Roman" w:hAnsi="Times New Roman" w:cs="Times New Roman"/>
                <w:sz w:val="24"/>
                <w:szCs w:val="24"/>
              </w:rPr>
              <w:t>1</w:t>
            </w:r>
            <w:r w:rsidR="00A4063F">
              <w:rPr>
                <w:rFonts w:ascii="Times New Roman" w:hAnsi="Times New Roman" w:cs="Times New Roman"/>
                <w:sz w:val="24"/>
                <w:szCs w:val="24"/>
                <w:lang w:val="en-US"/>
              </w:rPr>
              <w:t>0</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8422D8" w:rsidP="00A4063F">
            <w:pPr>
              <w:rPr>
                <w:rFonts w:ascii="Times New Roman" w:hAnsi="Times New Roman" w:cs="Times New Roman"/>
                <w:sz w:val="24"/>
                <w:szCs w:val="24"/>
              </w:rPr>
            </w:pPr>
            <w:r w:rsidRPr="00F91724">
              <w:rPr>
                <w:rFonts w:ascii="Times New Roman" w:hAnsi="Times New Roman" w:cs="Times New Roman"/>
                <w:sz w:val="24"/>
                <w:szCs w:val="24"/>
              </w:rPr>
              <w:t>1</w:t>
            </w:r>
            <w:r w:rsidR="00A4063F">
              <w:rPr>
                <w:rFonts w:ascii="Times New Roman" w:hAnsi="Times New Roman" w:cs="Times New Roman"/>
                <w:sz w:val="24"/>
                <w:szCs w:val="24"/>
                <w:lang w:val="en-US"/>
              </w:rPr>
              <w:t>0</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8422D8" w:rsidP="00A4063F">
            <w:pPr>
              <w:rPr>
                <w:rFonts w:ascii="Times New Roman" w:hAnsi="Times New Roman" w:cs="Times New Roman"/>
                <w:sz w:val="24"/>
                <w:szCs w:val="24"/>
              </w:rPr>
            </w:pPr>
            <w:r w:rsidRPr="00F91724">
              <w:rPr>
                <w:rFonts w:ascii="Times New Roman" w:hAnsi="Times New Roman" w:cs="Times New Roman"/>
                <w:sz w:val="24"/>
                <w:szCs w:val="24"/>
              </w:rPr>
              <w:t>1</w:t>
            </w:r>
            <w:r w:rsidR="00A4063F">
              <w:rPr>
                <w:rFonts w:ascii="Times New Roman" w:hAnsi="Times New Roman" w:cs="Times New Roman"/>
                <w:sz w:val="24"/>
                <w:szCs w:val="24"/>
                <w:lang w:val="en-US"/>
              </w:rPr>
              <w:t>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780410" w:rsidP="00A4063F">
            <w:pPr>
              <w:rPr>
                <w:rFonts w:ascii="Times New Roman" w:hAnsi="Times New Roman" w:cs="Times New Roman"/>
                <w:sz w:val="24"/>
                <w:szCs w:val="24"/>
              </w:rPr>
            </w:pPr>
            <w:r>
              <w:rPr>
                <w:rFonts w:ascii="Times New Roman" w:hAnsi="Times New Roman" w:cs="Times New Roman"/>
                <w:sz w:val="24"/>
                <w:szCs w:val="24"/>
              </w:rPr>
              <w:t>1</w:t>
            </w:r>
            <w:r w:rsidR="00A4063F">
              <w:rPr>
                <w:rFonts w:ascii="Times New Roman" w:hAnsi="Times New Roman" w:cs="Times New Roman"/>
                <w:sz w:val="24"/>
                <w:szCs w:val="24"/>
                <w:lang w:val="en-US"/>
              </w:rPr>
              <w:t>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780410" w:rsidP="00A4063F">
            <w:pPr>
              <w:rPr>
                <w:rFonts w:ascii="Times New Roman" w:hAnsi="Times New Roman" w:cs="Times New Roman"/>
                <w:sz w:val="24"/>
                <w:szCs w:val="24"/>
              </w:rPr>
            </w:pPr>
            <w:r>
              <w:rPr>
                <w:rFonts w:ascii="Times New Roman" w:hAnsi="Times New Roman" w:cs="Times New Roman"/>
                <w:sz w:val="24"/>
                <w:szCs w:val="24"/>
              </w:rPr>
              <w:t>1</w:t>
            </w:r>
            <w:r w:rsidR="00A4063F">
              <w:rPr>
                <w:rFonts w:ascii="Times New Roman" w:hAnsi="Times New Roman" w:cs="Times New Roman"/>
                <w:sz w:val="24"/>
                <w:szCs w:val="24"/>
                <w:lang w:val="en-US"/>
              </w:rPr>
              <w:t>4</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780410" w:rsidP="00A4063F">
            <w:pPr>
              <w:rPr>
                <w:rFonts w:ascii="Times New Roman" w:hAnsi="Times New Roman" w:cs="Times New Roman"/>
                <w:sz w:val="24"/>
                <w:szCs w:val="24"/>
              </w:rPr>
            </w:pPr>
            <w:r>
              <w:rPr>
                <w:rFonts w:ascii="Times New Roman" w:hAnsi="Times New Roman" w:cs="Times New Roman"/>
                <w:sz w:val="24"/>
                <w:szCs w:val="24"/>
              </w:rPr>
              <w:t>1</w:t>
            </w:r>
            <w:r w:rsidR="00A4063F">
              <w:rPr>
                <w:rFonts w:ascii="Times New Roman" w:hAnsi="Times New Roman" w:cs="Times New Roman"/>
                <w:sz w:val="24"/>
                <w:szCs w:val="24"/>
                <w:lang w:val="en-US"/>
              </w:rPr>
              <w:t>4</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rsidP="00780410">
            <w:pPr>
              <w:rPr>
                <w:rFonts w:ascii="Times New Roman" w:hAnsi="Times New Roman" w:cs="Times New Roman"/>
                <w:sz w:val="24"/>
                <w:szCs w:val="24"/>
              </w:rPr>
            </w:pPr>
            <w:r w:rsidRPr="00F91724">
              <w:rPr>
                <w:rFonts w:ascii="Times New Roman" w:hAnsi="Times New Roman" w:cs="Times New Roman"/>
                <w:sz w:val="24"/>
                <w:szCs w:val="24"/>
              </w:rPr>
              <w:t>1</w:t>
            </w:r>
            <w:r w:rsidR="00780410">
              <w:rPr>
                <w:rFonts w:ascii="Times New Roman" w:hAnsi="Times New Roman" w:cs="Times New Roman"/>
                <w:sz w:val="24"/>
                <w:szCs w:val="24"/>
              </w:rPr>
              <w:t>7</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91724" w:rsidP="00F83832">
            <w:pPr>
              <w:rPr>
                <w:rFonts w:ascii="Times New Roman" w:hAnsi="Times New Roman" w:cs="Times New Roman"/>
                <w:sz w:val="24"/>
                <w:szCs w:val="24"/>
              </w:rPr>
            </w:pPr>
            <w:r w:rsidRPr="00F91724">
              <w:rPr>
                <w:rFonts w:ascii="Times New Roman" w:hAnsi="Times New Roman" w:cs="Times New Roman"/>
                <w:sz w:val="24"/>
                <w:szCs w:val="24"/>
              </w:rPr>
              <w:t>1</w:t>
            </w:r>
            <w:r w:rsidR="00F83832">
              <w:rPr>
                <w:rFonts w:ascii="Times New Roman" w:hAnsi="Times New Roman" w:cs="Times New Roman"/>
                <w:sz w:val="24"/>
                <w:szCs w:val="24"/>
              </w:rPr>
              <w:t>6</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F83832" w:rsidP="00780410">
            <w:pPr>
              <w:rPr>
                <w:rFonts w:ascii="Times New Roman" w:hAnsi="Times New Roman" w:cs="Times New Roman"/>
                <w:sz w:val="24"/>
                <w:szCs w:val="24"/>
              </w:rPr>
            </w:pPr>
            <w:r>
              <w:rPr>
                <w:rFonts w:ascii="Times New Roman" w:hAnsi="Times New Roman" w:cs="Times New Roman"/>
                <w:sz w:val="24"/>
                <w:szCs w:val="24"/>
              </w:rPr>
              <w:t>17</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780410" w:rsidP="001A7A9D">
            <w:pPr>
              <w:rPr>
                <w:rFonts w:ascii="Times New Roman" w:hAnsi="Times New Roman" w:cs="Times New Roman"/>
                <w:sz w:val="24"/>
                <w:szCs w:val="24"/>
              </w:rPr>
            </w:pPr>
            <w:r>
              <w:rPr>
                <w:rFonts w:ascii="Times New Roman" w:hAnsi="Times New Roman" w:cs="Times New Roman"/>
                <w:sz w:val="24"/>
                <w:szCs w:val="24"/>
              </w:rPr>
              <w:t>2</w:t>
            </w:r>
            <w:r w:rsidR="001A7A9D">
              <w:rPr>
                <w:rFonts w:ascii="Times New Roman" w:hAnsi="Times New Roman" w:cs="Times New Roman"/>
                <w:sz w:val="24"/>
                <w:szCs w:val="24"/>
              </w:rPr>
              <w:t>0</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780410" w:rsidP="001A7A9D">
            <w:pPr>
              <w:rPr>
                <w:rFonts w:ascii="Times New Roman" w:hAnsi="Times New Roman" w:cs="Times New Roman"/>
                <w:sz w:val="24"/>
                <w:szCs w:val="24"/>
              </w:rPr>
            </w:pPr>
            <w:r>
              <w:rPr>
                <w:rFonts w:ascii="Times New Roman" w:hAnsi="Times New Roman" w:cs="Times New Roman"/>
                <w:sz w:val="24"/>
                <w:szCs w:val="24"/>
              </w:rPr>
              <w:t>2</w:t>
            </w:r>
            <w:r w:rsidR="001A7A9D">
              <w:rPr>
                <w:rFonts w:ascii="Times New Roman" w:hAnsi="Times New Roman" w:cs="Times New Roman"/>
                <w:sz w:val="24"/>
                <w:szCs w:val="24"/>
              </w:rPr>
              <w:t>4</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780410" w:rsidP="001A7A9D">
            <w:pPr>
              <w:rPr>
                <w:rFonts w:ascii="Times New Roman" w:hAnsi="Times New Roman" w:cs="Times New Roman"/>
                <w:sz w:val="24"/>
                <w:szCs w:val="24"/>
              </w:rPr>
            </w:pPr>
            <w:r>
              <w:rPr>
                <w:rFonts w:ascii="Times New Roman" w:hAnsi="Times New Roman" w:cs="Times New Roman"/>
                <w:sz w:val="24"/>
                <w:szCs w:val="24"/>
              </w:rPr>
              <w:t>2</w:t>
            </w:r>
            <w:r w:rsidR="001A7A9D">
              <w:rPr>
                <w:rFonts w:ascii="Times New Roman" w:hAnsi="Times New Roman" w:cs="Times New Roman"/>
                <w:sz w:val="24"/>
                <w:szCs w:val="24"/>
              </w:rPr>
              <w:t>5</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780410" w:rsidP="001A7A9D">
            <w:pPr>
              <w:rPr>
                <w:rFonts w:ascii="Times New Roman" w:hAnsi="Times New Roman" w:cs="Times New Roman"/>
                <w:sz w:val="24"/>
                <w:szCs w:val="24"/>
              </w:rPr>
            </w:pPr>
            <w:r>
              <w:rPr>
                <w:rFonts w:ascii="Times New Roman" w:hAnsi="Times New Roman" w:cs="Times New Roman"/>
                <w:sz w:val="24"/>
                <w:szCs w:val="24"/>
              </w:rPr>
              <w:t>2</w:t>
            </w:r>
            <w:r w:rsidR="001A7A9D">
              <w:rPr>
                <w:rFonts w:ascii="Times New Roman" w:hAnsi="Times New Roman" w:cs="Times New Roman"/>
                <w:sz w:val="24"/>
                <w:szCs w:val="24"/>
              </w:rPr>
              <w:t>6</w:t>
            </w:r>
          </w:p>
        </w:tc>
      </w:tr>
      <w:tr w:rsidR="001F52E3" w:rsidRPr="008422D8" w:rsidTr="008422D8">
        <w:tc>
          <w:tcPr>
            <w:tcW w:w="1828" w:type="dxa"/>
            <w:tcBorders>
              <w:bottom w:val="single" w:sz="4" w:space="0" w:color="auto"/>
              <w:right w:val="single" w:sz="4" w:space="0" w:color="auto"/>
            </w:tcBorders>
          </w:tcPr>
          <w:p w:rsidR="001F52E3" w:rsidRPr="008422D8" w:rsidRDefault="00CC5353" w:rsidP="00780410">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780410">
              <w:rPr>
                <w:rFonts w:ascii="Times New Roman" w:hAnsi="Times New Roman" w:cs="Times New Roman"/>
                <w:sz w:val="24"/>
                <w:szCs w:val="24"/>
              </w:rPr>
              <w:t>5</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A54F21" w:rsidRDefault="001F52E3" w:rsidP="00871D5B">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871D5B">
              <w:rPr>
                <w:rFonts w:ascii="Times New Roman" w:hAnsi="Times New Roman" w:cs="Times New Roman"/>
                <w:i/>
                <w:sz w:val="24"/>
                <w:szCs w:val="24"/>
              </w:rPr>
              <w:t>3</w:t>
            </w:r>
          </w:p>
        </w:tc>
        <w:tc>
          <w:tcPr>
            <w:tcW w:w="988" w:type="dxa"/>
            <w:tcBorders>
              <w:left w:val="single" w:sz="4" w:space="0" w:color="auto"/>
              <w:bottom w:val="single" w:sz="4" w:space="0" w:color="auto"/>
            </w:tcBorders>
          </w:tcPr>
          <w:p w:rsidR="001F52E3" w:rsidRPr="00F91724" w:rsidRDefault="00780410" w:rsidP="001A7A9D">
            <w:pPr>
              <w:rPr>
                <w:rFonts w:ascii="Times New Roman" w:hAnsi="Times New Roman" w:cs="Times New Roman"/>
                <w:sz w:val="24"/>
                <w:szCs w:val="24"/>
              </w:rPr>
            </w:pPr>
            <w:r>
              <w:rPr>
                <w:rFonts w:ascii="Times New Roman" w:hAnsi="Times New Roman" w:cs="Times New Roman"/>
                <w:sz w:val="24"/>
                <w:szCs w:val="24"/>
              </w:rPr>
              <w:t>2</w:t>
            </w:r>
            <w:r w:rsidR="001A7A9D">
              <w:rPr>
                <w:rFonts w:ascii="Times New Roman" w:hAnsi="Times New Roman" w:cs="Times New Roman"/>
                <w:sz w:val="24"/>
                <w:szCs w:val="24"/>
              </w:rPr>
              <w:t>7</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решением Совета директоров АО «НИЦЭВТ» </w:t>
      </w:r>
      <w:r>
        <w:rPr>
          <w:rFonts w:ascii="Times New Roman" w:hAnsi="Times New Roman" w:cs="Times New Roman"/>
          <w:sz w:val="24"/>
          <w:szCs w:val="24"/>
        </w:rPr>
        <w:t>(протокол б/н от 20</w:t>
      </w:r>
      <w:r w:rsidRPr="00D1240F">
        <w:rPr>
          <w:rFonts w:ascii="Times New Roman" w:hAnsi="Times New Roman" w:cs="Times New Roman"/>
          <w:sz w:val="24"/>
          <w:szCs w:val="24"/>
        </w:rPr>
        <w:t xml:space="preserve"> </w:t>
      </w:r>
      <w:r>
        <w:rPr>
          <w:rFonts w:ascii="Times New Roman" w:hAnsi="Times New Roman" w:cs="Times New Roman"/>
          <w:sz w:val="24"/>
          <w:szCs w:val="24"/>
        </w:rPr>
        <w:t>июня</w:t>
      </w:r>
      <w:r w:rsidRPr="00D1240F">
        <w:rPr>
          <w:rFonts w:ascii="Times New Roman" w:hAnsi="Times New Roman" w:cs="Times New Roman"/>
          <w:sz w:val="24"/>
          <w:szCs w:val="24"/>
        </w:rPr>
        <w:t xml:space="preserve"> 201</w:t>
      </w:r>
      <w:r>
        <w:rPr>
          <w:rFonts w:ascii="Times New Roman" w:hAnsi="Times New Roman" w:cs="Times New Roman"/>
          <w:sz w:val="24"/>
          <w:szCs w:val="24"/>
        </w:rPr>
        <w:t>8</w:t>
      </w:r>
      <w:r w:rsidRPr="00D1240F">
        <w:rPr>
          <w:rFonts w:ascii="Times New Roman" w:hAnsi="Times New Roman" w:cs="Times New Roman"/>
          <w:sz w:val="24"/>
          <w:szCs w:val="24"/>
        </w:rPr>
        <w:t>г.</w:t>
      </w:r>
      <w:r>
        <w:rPr>
          <w:rFonts w:ascii="Times New Roman" w:hAnsi="Times New Roman" w:cs="Times New Roman"/>
          <w:sz w:val="24"/>
          <w:szCs w:val="24"/>
        </w:rPr>
        <w:t>)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Организатор аукциона - АО «НИЦЭВТ» в соответствии с пунктом 3.2. Положения об аренде  для организации и проведения настоящего аукциона привлек специализированную организацию –</w:t>
      </w:r>
      <w:r w:rsidR="00871D5B">
        <w:rPr>
          <w:rFonts w:ascii="Times New Roman" w:hAnsi="Times New Roman" w:cs="Times New Roman"/>
          <w:sz w:val="24"/>
          <w:szCs w:val="24"/>
        </w:rPr>
        <w:t xml:space="preserve"> </w:t>
      </w:r>
      <w:r>
        <w:rPr>
          <w:rFonts w:ascii="Times New Roman" w:hAnsi="Times New Roman" w:cs="Times New Roman"/>
          <w:sz w:val="24"/>
          <w:szCs w:val="24"/>
        </w:rPr>
        <w:t xml:space="preserve">Общество с ограниченной ответственностью «Юридическое Сопровождение Торгов»( далее – ООО «ЮСТ»)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«Юридическое Сопровождение Торгов»</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«ЮСТ»</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 xml:space="preserve">115114, г. Москва, ул. </w:t>
      </w:r>
      <w:proofErr w:type="spellStart"/>
      <w:r w:rsidR="008509D1" w:rsidRPr="008509D1">
        <w:rPr>
          <w:rFonts w:ascii="Times New Roman" w:hAnsi="Times New Roman" w:cs="Times New Roman"/>
          <w:sz w:val="24"/>
          <w:szCs w:val="24"/>
        </w:rPr>
        <w:t>Летниковская</w:t>
      </w:r>
      <w:proofErr w:type="spellEnd"/>
      <w:r w:rsidR="008509D1" w:rsidRPr="008509D1">
        <w:rPr>
          <w:rFonts w:ascii="Times New Roman" w:hAnsi="Times New Roman" w:cs="Times New Roman"/>
          <w:sz w:val="24"/>
          <w:szCs w:val="24"/>
        </w:rPr>
        <w:t>, д.10 стр.4, Бизнес-Центр  «Святогор», корпус А</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Контактное лицо: </w:t>
      </w:r>
      <w:proofErr w:type="spellStart"/>
      <w:r w:rsidRPr="00B7076E">
        <w:rPr>
          <w:rFonts w:ascii="Times New Roman" w:hAnsi="Times New Roman" w:cs="Times New Roman"/>
          <w:sz w:val="24"/>
          <w:szCs w:val="24"/>
        </w:rPr>
        <w:t>Убушаева</w:t>
      </w:r>
      <w:proofErr w:type="spellEnd"/>
      <w:r w:rsidRPr="00B7076E">
        <w:rPr>
          <w:rFonts w:ascii="Times New Roman" w:hAnsi="Times New Roman" w:cs="Times New Roman"/>
          <w:sz w:val="24"/>
          <w:szCs w:val="24"/>
        </w:rPr>
        <w:t xml:space="preserve">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f"/>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r w:rsidR="00176E1E">
        <w:rPr>
          <w:rFonts w:ascii="Times New Roman" w:hAnsi="Times New Roman" w:cs="Times New Roman"/>
          <w:sz w:val="24"/>
          <w:szCs w:val="24"/>
        </w:rPr>
        <w:t>,</w:t>
      </w:r>
      <w:r w:rsidR="00176E1E" w:rsidRPr="00176E1E">
        <w:t xml:space="preserve"> </w:t>
      </w:r>
      <w:r w:rsidR="00176E1E">
        <w:t>+</w:t>
      </w:r>
      <w:r w:rsidR="00176E1E" w:rsidRPr="00176E1E">
        <w:rPr>
          <w:rFonts w:ascii="Times New Roman" w:hAnsi="Times New Roman" w:cs="Times New Roman"/>
          <w:sz w:val="24"/>
          <w:szCs w:val="24"/>
        </w:rPr>
        <w:t>7 (3652)671322</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В размер арендной платы не включается стоимость коммунальных и эксплуатационных услуг.</w:t>
      </w:r>
      <w:r w:rsidRPr="00B7076E">
        <w:rPr>
          <w:rFonts w:ascii="Times New Roman" w:hAnsi="Times New Roman" w:cs="Times New Roman"/>
          <w:sz w:val="24"/>
          <w:szCs w:val="24"/>
        </w:rPr>
        <w:t xml:space="preserve"> </w:t>
      </w:r>
    </w:p>
    <w:p w:rsidR="00F02259" w:rsidRPr="00B7076E" w:rsidRDefault="00F02259"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w:t>
      </w:r>
      <w:proofErr w:type="spellStart"/>
      <w:r w:rsidR="00B5147F" w:rsidRPr="00B7076E">
        <w:rPr>
          <w:rFonts w:ascii="Times New Roman" w:hAnsi="Times New Roman" w:cs="Times New Roman"/>
          <w:sz w:val="24"/>
          <w:szCs w:val="24"/>
        </w:rPr>
        <w:t>Ростех</w:t>
      </w:r>
      <w:proofErr w:type="spellEnd"/>
      <w:r w:rsidR="00B5147F" w:rsidRPr="00B7076E">
        <w:rPr>
          <w:rFonts w:ascii="Times New Roman" w:hAnsi="Times New Roman" w:cs="Times New Roman"/>
          <w:sz w:val="24"/>
          <w:szCs w:val="24"/>
        </w:rPr>
        <w:t xml:space="preserve">» www.etprf.ru, а также </w:t>
      </w:r>
      <w:r>
        <w:rPr>
          <w:rFonts w:ascii="Times New Roman" w:hAnsi="Times New Roman" w:cs="Times New Roman"/>
          <w:sz w:val="24"/>
          <w:szCs w:val="24"/>
        </w:rPr>
        <w:t xml:space="preserve">извещение </w:t>
      </w:r>
      <w:r w:rsidRPr="00035DB5">
        <w:rPr>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на сайте специализированной организации ООО «ЮСТ» </w:t>
      </w:r>
      <w:proofErr w:type="spellStart"/>
      <w:r w:rsidR="00B5147F" w:rsidRPr="00035DB5">
        <w:rPr>
          <w:rFonts w:ascii="Times New Roman" w:hAnsi="Times New Roman" w:cs="Times New Roman"/>
          <w:sz w:val="24"/>
          <w:szCs w:val="24"/>
        </w:rPr>
        <w:t>www</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lang w:val="en-US"/>
        </w:rPr>
        <w:t>ust</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lang w:val="en-US"/>
        </w:rPr>
        <w:t>msk</w:t>
      </w:r>
      <w:proofErr w:type="spellEnd"/>
      <w:r w:rsidR="00B5147F" w:rsidRPr="00035DB5">
        <w:rPr>
          <w:rFonts w:ascii="Times New Roman" w:hAnsi="Times New Roman" w:cs="Times New Roman"/>
          <w:sz w:val="24"/>
          <w:szCs w:val="24"/>
        </w:rPr>
        <w:t>.</w:t>
      </w:r>
      <w:proofErr w:type="spellStart"/>
      <w:r w:rsidR="00B5147F" w:rsidRPr="00035DB5">
        <w:rPr>
          <w:rFonts w:ascii="Times New Roman" w:hAnsi="Times New Roman" w:cs="Times New Roman"/>
          <w:sz w:val="24"/>
          <w:szCs w:val="24"/>
        </w:rPr>
        <w:t>ru</w:t>
      </w:r>
      <w:proofErr w:type="spellEnd"/>
      <w:r w:rsidR="00B5147F" w:rsidRPr="00035DB5">
        <w:rPr>
          <w:rStyle w:val="af"/>
          <w:rFonts w:ascii="Times New Roman" w:hAnsi="Times New Roman" w:cs="Times New Roman"/>
          <w:sz w:val="24"/>
          <w:szCs w:val="24"/>
        </w:rPr>
        <w:t xml:space="preserve"> </w:t>
      </w:r>
      <w:r w:rsidR="00B5147F" w:rsidRPr="00035DB5">
        <w:rPr>
          <w:rFonts w:ascii="Times New Roman" w:hAnsi="Times New Roman" w:cs="Times New Roman"/>
          <w:sz w:val="24"/>
          <w:szCs w:val="24"/>
        </w:rPr>
        <w:t xml:space="preserve">с даты публикации, т.е. </w:t>
      </w:r>
      <w:r w:rsidR="00B5147F" w:rsidRPr="00EA313C">
        <w:rPr>
          <w:rFonts w:ascii="Times New Roman" w:hAnsi="Times New Roman" w:cs="Times New Roman"/>
          <w:sz w:val="24"/>
          <w:szCs w:val="24"/>
        </w:rPr>
        <w:t>с  «</w:t>
      </w:r>
      <w:r w:rsidR="00481069">
        <w:rPr>
          <w:rFonts w:ascii="Times New Roman" w:hAnsi="Times New Roman" w:cs="Times New Roman"/>
          <w:sz w:val="24"/>
          <w:szCs w:val="24"/>
        </w:rPr>
        <w:t>0</w:t>
      </w:r>
      <w:r w:rsidR="00F83832">
        <w:rPr>
          <w:rFonts w:ascii="Times New Roman" w:hAnsi="Times New Roman" w:cs="Times New Roman"/>
          <w:sz w:val="24"/>
          <w:szCs w:val="24"/>
        </w:rPr>
        <w:t>3</w:t>
      </w:r>
      <w:r w:rsidR="00481069">
        <w:rPr>
          <w:rFonts w:ascii="Times New Roman" w:hAnsi="Times New Roman" w:cs="Times New Roman"/>
          <w:sz w:val="24"/>
          <w:szCs w:val="24"/>
        </w:rPr>
        <w:t>»</w:t>
      </w:r>
      <w:r w:rsidR="00EA313C" w:rsidRPr="00EA313C">
        <w:rPr>
          <w:rFonts w:ascii="Times New Roman" w:hAnsi="Times New Roman" w:cs="Times New Roman"/>
          <w:sz w:val="24"/>
          <w:szCs w:val="24"/>
        </w:rPr>
        <w:t xml:space="preserve"> </w:t>
      </w:r>
      <w:r w:rsidR="008D1725">
        <w:rPr>
          <w:rFonts w:ascii="Times New Roman" w:hAnsi="Times New Roman" w:cs="Times New Roman"/>
          <w:sz w:val="24"/>
          <w:szCs w:val="24"/>
        </w:rPr>
        <w:t>февраля</w:t>
      </w:r>
      <w:r w:rsidR="00402CB0" w:rsidRPr="00EA313C">
        <w:rPr>
          <w:rFonts w:ascii="Times New Roman" w:hAnsi="Times New Roman" w:cs="Times New Roman"/>
          <w:sz w:val="24"/>
          <w:szCs w:val="24"/>
        </w:rPr>
        <w:t xml:space="preserve"> </w:t>
      </w:r>
      <w:r w:rsidR="00B5147F" w:rsidRPr="00EA313C">
        <w:rPr>
          <w:rFonts w:ascii="Times New Roman" w:hAnsi="Times New Roman" w:cs="Times New Roman"/>
          <w:sz w:val="24"/>
          <w:szCs w:val="24"/>
        </w:rPr>
        <w:t>20</w:t>
      </w:r>
      <w:r w:rsidR="00CB0272" w:rsidRPr="00EA313C">
        <w:rPr>
          <w:rFonts w:ascii="Times New Roman" w:hAnsi="Times New Roman" w:cs="Times New Roman"/>
          <w:sz w:val="24"/>
          <w:szCs w:val="24"/>
        </w:rPr>
        <w:t>2</w:t>
      </w:r>
      <w:r w:rsidR="008D1725">
        <w:rPr>
          <w:rFonts w:ascii="Times New Roman" w:hAnsi="Times New Roman" w:cs="Times New Roman"/>
          <w:sz w:val="24"/>
          <w:szCs w:val="24"/>
        </w:rPr>
        <w:t>2</w:t>
      </w:r>
      <w:r w:rsidR="00B5147F" w:rsidRPr="00EA313C">
        <w:rPr>
          <w:rFonts w:ascii="Times New Roman" w:hAnsi="Times New Roman" w:cs="Times New Roman"/>
          <w:sz w:val="24"/>
          <w:szCs w:val="24"/>
        </w:rPr>
        <w:t>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F83832">
        <w:rPr>
          <w:rFonts w:ascii="Times New Roman" w:hAnsi="Times New Roman" w:cs="Times New Roman"/>
          <w:sz w:val="24"/>
          <w:szCs w:val="24"/>
        </w:rPr>
        <w:t>01</w:t>
      </w:r>
      <w:r w:rsidR="00481069">
        <w:rPr>
          <w:rFonts w:ascii="Times New Roman" w:hAnsi="Times New Roman" w:cs="Times New Roman"/>
          <w:sz w:val="24"/>
          <w:szCs w:val="24"/>
        </w:rPr>
        <w:t xml:space="preserve">» </w:t>
      </w:r>
      <w:r w:rsidR="00F83832">
        <w:rPr>
          <w:rFonts w:ascii="Times New Roman" w:hAnsi="Times New Roman" w:cs="Times New Roman"/>
          <w:sz w:val="24"/>
          <w:szCs w:val="24"/>
        </w:rPr>
        <w:t>марта</w:t>
      </w:r>
      <w:r w:rsidR="008D1725">
        <w:rPr>
          <w:rFonts w:ascii="Times New Roman" w:hAnsi="Times New Roman" w:cs="Times New Roman"/>
          <w:sz w:val="24"/>
          <w:szCs w:val="24"/>
        </w:rPr>
        <w:t xml:space="preserve"> </w:t>
      </w:r>
      <w:r w:rsidRPr="008919BB">
        <w:rPr>
          <w:rFonts w:ascii="Times New Roman" w:hAnsi="Times New Roman" w:cs="Times New Roman"/>
          <w:sz w:val="24"/>
          <w:szCs w:val="24"/>
        </w:rPr>
        <w:t xml:space="preserve"> 20</w:t>
      </w:r>
      <w:r w:rsidR="00CB0272">
        <w:rPr>
          <w:rFonts w:ascii="Times New Roman" w:hAnsi="Times New Roman" w:cs="Times New Roman"/>
          <w:sz w:val="24"/>
          <w:szCs w:val="24"/>
        </w:rPr>
        <w:t>2</w:t>
      </w:r>
      <w:r w:rsidR="008D1725">
        <w:rPr>
          <w:rFonts w:ascii="Times New Roman" w:hAnsi="Times New Roman" w:cs="Times New Roman"/>
          <w:sz w:val="24"/>
          <w:szCs w:val="24"/>
        </w:rPr>
        <w:t>2</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 xml:space="preserve">115114, г. Москва, ул. </w:t>
      </w:r>
      <w:proofErr w:type="spellStart"/>
      <w:r w:rsidR="003D1079" w:rsidRPr="003D1079">
        <w:rPr>
          <w:rFonts w:ascii="Times New Roman" w:hAnsi="Times New Roman" w:cs="Times New Roman"/>
          <w:sz w:val="24"/>
          <w:szCs w:val="24"/>
        </w:rPr>
        <w:t>Летниковская</w:t>
      </w:r>
      <w:proofErr w:type="spellEnd"/>
      <w:r w:rsidR="003D1079" w:rsidRPr="003D1079">
        <w:rPr>
          <w:rFonts w:ascii="Times New Roman" w:hAnsi="Times New Roman" w:cs="Times New Roman"/>
          <w:sz w:val="24"/>
          <w:szCs w:val="24"/>
        </w:rPr>
        <w:t>, д.10 стр.4, Бизнес-Центр  «Святогор», корпус А</w:t>
      </w:r>
      <w:r w:rsidRPr="00035DB5">
        <w:rPr>
          <w:rFonts w:ascii="Times New Roman" w:hAnsi="Times New Roman" w:cs="Times New Roman"/>
          <w:sz w:val="24"/>
          <w:szCs w:val="24"/>
        </w:rPr>
        <w:t xml:space="preserve">; </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9" w:history="1">
        <w:r w:rsidR="00EF6C57" w:rsidRPr="00035DB5">
          <w:rPr>
            <w:rStyle w:val="af"/>
            <w:rFonts w:ascii="Times New Roman" w:hAnsi="Times New Roman" w:cs="Times New Roman"/>
            <w:sz w:val="24"/>
            <w:szCs w:val="24"/>
          </w:rPr>
          <w:t>info@ust.msk.ru</w:t>
        </w:r>
      </w:hyperlink>
    </w:p>
    <w:p w:rsidR="00B5147F" w:rsidRPr="00035DB5" w:rsidRDefault="00B5147F" w:rsidP="00FA4651">
      <w:pPr>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 xml:space="preserve">115114, г. Москва, ул. </w:t>
      </w:r>
      <w:proofErr w:type="spellStart"/>
      <w:r w:rsidR="003D1079" w:rsidRPr="003D1079">
        <w:rPr>
          <w:rFonts w:ascii="Times New Roman" w:hAnsi="Times New Roman" w:cs="Times New Roman"/>
          <w:sz w:val="24"/>
          <w:szCs w:val="24"/>
        </w:rPr>
        <w:t>Летниковская</w:t>
      </w:r>
      <w:proofErr w:type="spellEnd"/>
      <w:r w:rsidR="003D1079" w:rsidRPr="003D1079">
        <w:rPr>
          <w:rFonts w:ascii="Times New Roman" w:hAnsi="Times New Roman" w:cs="Times New Roman"/>
          <w:sz w:val="24"/>
          <w:szCs w:val="24"/>
        </w:rPr>
        <w:t>, д.10 стр.4, Бизнес-Центр  «Святогор», корпус А</w:t>
      </w:r>
      <w:r w:rsidRPr="00035DB5">
        <w:rPr>
          <w:rFonts w:ascii="Times New Roman" w:hAnsi="Times New Roman" w:cs="Times New Roman"/>
          <w:sz w:val="24"/>
          <w:szCs w:val="24"/>
        </w:rPr>
        <w:t xml:space="preserve">;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0" w:history="1">
        <w:r w:rsidRPr="00035DB5">
          <w:rPr>
            <w:rStyle w:val="af"/>
            <w:rFonts w:ascii="Times New Roman" w:hAnsi="Times New Roman" w:cs="Times New Roman"/>
            <w:sz w:val="24"/>
            <w:szCs w:val="24"/>
          </w:rPr>
          <w:t>info@ust.msk.ru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8D1725">
        <w:rPr>
          <w:rFonts w:ascii="Times New Roman" w:hAnsi="Times New Roman" w:cs="Times New Roman"/>
          <w:sz w:val="24"/>
          <w:szCs w:val="24"/>
        </w:rPr>
        <w:t>0</w:t>
      </w:r>
      <w:r w:rsidR="00F83832">
        <w:rPr>
          <w:rFonts w:ascii="Times New Roman" w:hAnsi="Times New Roman" w:cs="Times New Roman"/>
          <w:sz w:val="24"/>
          <w:szCs w:val="24"/>
        </w:rPr>
        <w:t>3</w:t>
      </w:r>
      <w:r w:rsidR="00481069">
        <w:rPr>
          <w:rFonts w:ascii="Times New Roman" w:hAnsi="Times New Roman" w:cs="Times New Roman"/>
          <w:sz w:val="24"/>
          <w:szCs w:val="24"/>
        </w:rPr>
        <w:t>»</w:t>
      </w:r>
      <w:r w:rsidRPr="00035DB5">
        <w:rPr>
          <w:rFonts w:ascii="Times New Roman" w:hAnsi="Times New Roman" w:cs="Times New Roman"/>
          <w:sz w:val="24"/>
          <w:szCs w:val="24"/>
        </w:rPr>
        <w:t xml:space="preserve"> </w:t>
      </w:r>
      <w:r w:rsidR="008D1725">
        <w:rPr>
          <w:rFonts w:ascii="Times New Roman" w:hAnsi="Times New Roman" w:cs="Times New Roman"/>
          <w:sz w:val="24"/>
          <w:szCs w:val="24"/>
        </w:rPr>
        <w:t>февраля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w:t>
      </w:r>
      <w:r w:rsidR="008D1725">
        <w:rPr>
          <w:rFonts w:ascii="Times New Roman" w:hAnsi="Times New Roman" w:cs="Times New Roman"/>
          <w:sz w:val="24"/>
          <w:szCs w:val="24"/>
        </w:rPr>
        <w:t>2</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63140A">
        <w:rPr>
          <w:rFonts w:ascii="Times New Roman" w:hAnsi="Times New Roman" w:cs="Times New Roman"/>
          <w:sz w:val="24"/>
          <w:szCs w:val="24"/>
        </w:rPr>
        <w:t>2</w:t>
      </w:r>
      <w:r w:rsidR="00F83832">
        <w:rPr>
          <w:rFonts w:ascii="Times New Roman" w:hAnsi="Times New Roman" w:cs="Times New Roman"/>
          <w:sz w:val="24"/>
          <w:szCs w:val="24"/>
        </w:rPr>
        <w:t>5</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43404B">
        <w:rPr>
          <w:rFonts w:ascii="Times New Roman" w:hAnsi="Times New Roman" w:cs="Times New Roman"/>
          <w:sz w:val="24"/>
          <w:szCs w:val="24"/>
        </w:rPr>
        <w:t>февраля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w:t>
      </w:r>
      <w:r w:rsidR="001B46D4">
        <w:rPr>
          <w:rFonts w:ascii="Times New Roman" w:hAnsi="Times New Roman" w:cs="Times New Roman"/>
          <w:sz w:val="24"/>
          <w:szCs w:val="24"/>
        </w:rPr>
        <w:t>2</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63140A">
        <w:rPr>
          <w:rFonts w:ascii="Times New Roman" w:hAnsi="Times New Roman" w:cs="Times New Roman"/>
          <w:sz w:val="24"/>
          <w:szCs w:val="24"/>
        </w:rPr>
        <w:t>2</w:t>
      </w:r>
      <w:r w:rsidR="00F83832">
        <w:rPr>
          <w:rFonts w:ascii="Times New Roman" w:hAnsi="Times New Roman" w:cs="Times New Roman"/>
          <w:sz w:val="24"/>
          <w:szCs w:val="24"/>
        </w:rPr>
        <w:t>2</w:t>
      </w:r>
      <w:r w:rsidR="006F2F5D">
        <w:rPr>
          <w:rFonts w:ascii="Times New Roman" w:hAnsi="Times New Roman" w:cs="Times New Roman"/>
          <w:sz w:val="24"/>
          <w:szCs w:val="24"/>
        </w:rPr>
        <w:t xml:space="preserve">» </w:t>
      </w:r>
      <w:r w:rsidR="00670FB7">
        <w:rPr>
          <w:rFonts w:ascii="Times New Roman" w:hAnsi="Times New Roman" w:cs="Times New Roman"/>
          <w:sz w:val="24"/>
          <w:szCs w:val="24"/>
        </w:rPr>
        <w:t>февраля</w:t>
      </w:r>
      <w:r w:rsidRPr="008919BB">
        <w:rPr>
          <w:rFonts w:ascii="Times New Roman" w:hAnsi="Times New Roman" w:cs="Times New Roman"/>
          <w:sz w:val="24"/>
          <w:szCs w:val="24"/>
        </w:rPr>
        <w:t xml:space="preserve"> 20</w:t>
      </w:r>
      <w:r w:rsidR="006F2F5D">
        <w:rPr>
          <w:rFonts w:ascii="Times New Roman" w:hAnsi="Times New Roman" w:cs="Times New Roman"/>
          <w:sz w:val="24"/>
          <w:szCs w:val="24"/>
        </w:rPr>
        <w:t>2</w:t>
      </w:r>
      <w:r w:rsidR="0043404B">
        <w:rPr>
          <w:rFonts w:ascii="Times New Roman" w:hAnsi="Times New Roman" w:cs="Times New Roman"/>
          <w:sz w:val="24"/>
          <w:szCs w:val="24"/>
        </w:rPr>
        <w:t>2</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Pr="00035DB5"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D1689D" w:rsidRPr="00035DB5" w:rsidRDefault="00D1689D" w:rsidP="00FA4651">
      <w:pPr>
        <w:spacing w:after="0" w:line="240" w:lineRule="auto"/>
        <w:ind w:firstLine="567"/>
        <w:jc w:val="both"/>
        <w:rPr>
          <w:sz w:val="24"/>
          <w:szCs w:val="24"/>
        </w:rPr>
      </w:pPr>
      <w:r w:rsidRPr="00035DB5">
        <w:rPr>
          <w:rFonts w:ascii="Times New Roman" w:hAnsi="Times New Roman" w:cs="Times New Roman"/>
          <w:sz w:val="24"/>
          <w:szCs w:val="24"/>
        </w:rPr>
        <w:t xml:space="preserve">Организатор аукциона и </w:t>
      </w:r>
      <w:r w:rsidR="000F3158" w:rsidRPr="00035DB5">
        <w:rPr>
          <w:rFonts w:ascii="Times New Roman" w:hAnsi="Times New Roman" w:cs="Times New Roman"/>
          <w:sz w:val="24"/>
          <w:szCs w:val="24"/>
        </w:rPr>
        <w:t>С</w:t>
      </w:r>
      <w:r w:rsidRPr="00035DB5">
        <w:rPr>
          <w:rFonts w:ascii="Times New Roman" w:hAnsi="Times New Roman" w:cs="Times New Roman"/>
          <w:sz w:val="24"/>
          <w:szCs w:val="24"/>
        </w:rPr>
        <w:t>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402CB0">
        <w:rPr>
          <w:rFonts w:ascii="Times New Roman" w:hAnsi="Times New Roman" w:cs="Times New Roman"/>
          <w:sz w:val="24"/>
          <w:szCs w:val="24"/>
        </w:rPr>
        <w:t xml:space="preserve">, </w:t>
      </w:r>
      <w:r w:rsidRPr="00035DB5">
        <w:rPr>
          <w:rFonts w:ascii="Times New Roman" w:hAnsi="Times New Roman" w:cs="Times New Roman"/>
          <w:sz w:val="24"/>
          <w:szCs w:val="24"/>
        </w:rPr>
        <w:t xml:space="preserve"> определен</w:t>
      </w:r>
      <w:r w:rsidR="00402CB0">
        <w:rPr>
          <w:rFonts w:ascii="Times New Roman" w:hAnsi="Times New Roman" w:cs="Times New Roman"/>
          <w:sz w:val="24"/>
          <w:szCs w:val="24"/>
        </w:rPr>
        <w:t>ном</w:t>
      </w:r>
      <w:r w:rsidRPr="00035DB5">
        <w:rPr>
          <w:rFonts w:ascii="Times New Roman" w:hAnsi="Times New Roman" w:cs="Times New Roman"/>
          <w:sz w:val="24"/>
          <w:szCs w:val="24"/>
        </w:rPr>
        <w:t xml:space="preserve"> в </w:t>
      </w:r>
      <w:r w:rsidRPr="00035DB5">
        <w:rPr>
          <w:rFonts w:ascii="Times New Roman" w:hAnsi="Times New Roman" w:cs="Times New Roman"/>
          <w:i/>
          <w:sz w:val="24"/>
          <w:szCs w:val="24"/>
        </w:rPr>
        <w:t xml:space="preserve">пункте </w:t>
      </w:r>
      <w:r w:rsidR="00B37490" w:rsidRPr="00035DB5">
        <w:rPr>
          <w:rFonts w:ascii="Times New Roman" w:hAnsi="Times New Roman" w:cs="Times New Roman"/>
          <w:i/>
          <w:sz w:val="24"/>
          <w:szCs w:val="24"/>
        </w:rPr>
        <w:t>16</w:t>
      </w:r>
      <w:r w:rsidRPr="00035DB5">
        <w:rPr>
          <w:rFonts w:ascii="Times New Roman" w:hAnsi="Times New Roman" w:cs="Times New Roman"/>
          <w:i/>
          <w:sz w:val="24"/>
          <w:szCs w:val="24"/>
        </w:rPr>
        <w:t xml:space="preserve"> раздела VI. </w:t>
      </w:r>
      <w:r w:rsidR="00B37490" w:rsidRPr="00035DB5">
        <w:rPr>
          <w:rFonts w:ascii="Times New Roman" w:hAnsi="Times New Roman" w:cs="Times New Roman"/>
          <w:i/>
          <w:sz w:val="24"/>
          <w:szCs w:val="24"/>
        </w:rPr>
        <w:t>«</w:t>
      </w:r>
      <w:r w:rsidRPr="00035DB5">
        <w:rPr>
          <w:rFonts w:ascii="Times New Roman" w:hAnsi="Times New Roman" w:cs="Times New Roman"/>
          <w:i/>
          <w:sz w:val="24"/>
          <w:szCs w:val="24"/>
        </w:rPr>
        <w:t>Информационная карта аукциона</w:t>
      </w:r>
      <w:r w:rsidR="00B37490" w:rsidRPr="00035DB5">
        <w:rPr>
          <w:rFonts w:ascii="Times New Roman" w:hAnsi="Times New Roman" w:cs="Times New Roman"/>
          <w:i/>
          <w:sz w:val="24"/>
          <w:szCs w:val="24"/>
        </w:rPr>
        <w:t>»</w:t>
      </w:r>
      <w:r w:rsidRPr="00035DB5">
        <w:rPr>
          <w:rFonts w:ascii="Times New Roman" w:hAnsi="Times New Roman" w:cs="Times New Roman"/>
          <w:sz w:val="24"/>
          <w:szCs w:val="24"/>
        </w:rPr>
        <w:t xml:space="preserve"> настоящей аукционной документации.</w:t>
      </w:r>
    </w:p>
    <w:p w:rsidR="00D1689D" w:rsidRPr="00035DB5"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F3158" w:rsidRPr="00035DB5" w:rsidRDefault="000F3158" w:rsidP="00FA4651">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lastRenderedPageBreak/>
        <w:t>Банковские реквизиты: Р/с 40702810938060111370 в Московском банке ПАО «Сбербанк России», К/с 30101810400000000225, БИК 044525225</w:t>
      </w:r>
      <w:r w:rsidR="0089424C" w:rsidRPr="00035DB5">
        <w:rPr>
          <w:rFonts w:ascii="Times New Roman" w:hAnsi="Times New Roman" w:cs="Times New Roman"/>
          <w:i/>
          <w:sz w:val="24"/>
          <w:szCs w:val="24"/>
        </w:rPr>
        <w:t xml:space="preserve">. </w:t>
      </w:r>
    </w:p>
    <w:p w:rsidR="00D1689D" w:rsidRPr="00035DB5" w:rsidRDefault="000F315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sz w:val="24"/>
          <w:szCs w:val="24"/>
        </w:rPr>
        <w:t>, НДС не облагается</w:t>
      </w:r>
    </w:p>
    <w:p w:rsidR="000F3158" w:rsidRPr="00035DB5" w:rsidRDefault="000F3158" w:rsidP="00FA4651">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43404B">
        <w:rPr>
          <w:rFonts w:ascii="Times New Roman" w:hAnsi="Times New Roman" w:cs="Times New Roman"/>
          <w:b/>
          <w:sz w:val="24"/>
          <w:szCs w:val="24"/>
        </w:rPr>
        <w:t>28</w:t>
      </w:r>
      <w:r w:rsidR="003D1079">
        <w:rPr>
          <w:rFonts w:ascii="Times New Roman" w:hAnsi="Times New Roman" w:cs="Times New Roman"/>
          <w:b/>
          <w:sz w:val="24"/>
          <w:szCs w:val="24"/>
        </w:rPr>
        <w:t xml:space="preserve">» </w:t>
      </w:r>
      <w:r w:rsidR="0043404B">
        <w:rPr>
          <w:rFonts w:ascii="Times New Roman" w:hAnsi="Times New Roman" w:cs="Times New Roman"/>
          <w:b/>
          <w:sz w:val="24"/>
          <w:szCs w:val="24"/>
        </w:rPr>
        <w:t>февраля</w:t>
      </w:r>
      <w:r w:rsidR="007B78AD">
        <w:rPr>
          <w:rFonts w:ascii="Times New Roman" w:hAnsi="Times New Roman" w:cs="Times New Roman"/>
          <w:b/>
          <w:sz w:val="24"/>
          <w:szCs w:val="24"/>
        </w:rPr>
        <w:t xml:space="preserve"> </w:t>
      </w:r>
      <w:r w:rsidRPr="00035DB5">
        <w:rPr>
          <w:rFonts w:ascii="Times New Roman" w:hAnsi="Times New Roman" w:cs="Times New Roman"/>
          <w:b/>
          <w:sz w:val="24"/>
          <w:szCs w:val="24"/>
        </w:rPr>
        <w:t xml:space="preserve"> 20</w:t>
      </w:r>
      <w:r w:rsidR="006F2F5D">
        <w:rPr>
          <w:rFonts w:ascii="Times New Roman" w:hAnsi="Times New Roman" w:cs="Times New Roman"/>
          <w:b/>
          <w:sz w:val="24"/>
          <w:szCs w:val="24"/>
        </w:rPr>
        <w:t>2</w:t>
      </w:r>
      <w:r w:rsidR="0043404B">
        <w:rPr>
          <w:rFonts w:ascii="Times New Roman" w:hAnsi="Times New Roman" w:cs="Times New Roman"/>
          <w:b/>
          <w:sz w:val="24"/>
          <w:szCs w:val="24"/>
        </w:rPr>
        <w:t>2</w:t>
      </w:r>
      <w:r w:rsidRPr="00035DB5">
        <w:rPr>
          <w:rFonts w:ascii="Times New Roman" w:hAnsi="Times New Roman" w:cs="Times New Roman"/>
          <w:b/>
          <w:sz w:val="24"/>
          <w:szCs w:val="24"/>
        </w:rPr>
        <w:t>г.</w:t>
      </w:r>
    </w:p>
    <w:p w:rsidR="00D1689D" w:rsidRPr="00035DB5" w:rsidRDefault="0089424C"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1.1.9.1.</w:t>
      </w:r>
      <w:r w:rsidR="00D1689D" w:rsidRPr="00035DB5">
        <w:rPr>
          <w:rFonts w:ascii="Times New Roman" w:hAnsi="Times New Roman" w:cs="Times New Roman"/>
          <w:b/>
          <w:i/>
          <w:sz w:val="24"/>
          <w:szCs w:val="24"/>
        </w:rPr>
        <w:t>Сроки возврата задатка.</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возвращается путем перечисления суммы внесенного задатка на счет </w:t>
      </w:r>
      <w:r w:rsidR="00572ED6" w:rsidRPr="00035DB5">
        <w:rPr>
          <w:rFonts w:ascii="Times New Roman" w:hAnsi="Times New Roman" w:cs="Times New Roman"/>
          <w:sz w:val="24"/>
          <w:szCs w:val="24"/>
        </w:rPr>
        <w:t>Претендента</w:t>
      </w:r>
      <w:r w:rsidRPr="00035DB5">
        <w:rPr>
          <w:rFonts w:ascii="Times New Roman" w:hAnsi="Times New Roman" w:cs="Times New Roman"/>
          <w:sz w:val="24"/>
          <w:szCs w:val="24"/>
        </w:rPr>
        <w:t>, указанного в заявке на участие в аукционе, или в уведомлении об отзыве заявки на участие в аукционе.</w:t>
      </w:r>
    </w:p>
    <w:p w:rsidR="00D1689D" w:rsidRPr="00B7076E" w:rsidRDefault="00572ED6"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Претендент</w:t>
      </w:r>
      <w:r w:rsidR="00D1689D" w:rsidRPr="00B7076E">
        <w:rPr>
          <w:rFonts w:ascii="Times New Roman" w:hAnsi="Times New Roman" w:cs="Times New Roman"/>
          <w:sz w:val="24"/>
          <w:szCs w:val="24"/>
        </w:rPr>
        <w:t xml:space="preserve"> несет ответственность за правильность указания своих банковских реквизитов. </w:t>
      </w:r>
    </w:p>
    <w:p w:rsidR="00D1689D" w:rsidRPr="00B7076E" w:rsidRDefault="00D1689D" w:rsidP="00FA4651">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Организатором </w:t>
      </w:r>
      <w:r w:rsidR="0089424C" w:rsidRPr="00B7076E">
        <w:rPr>
          <w:rFonts w:ascii="Times New Roman" w:hAnsi="Times New Roman" w:cs="Times New Roman"/>
          <w:sz w:val="24"/>
          <w:szCs w:val="24"/>
        </w:rPr>
        <w:t>Торгов</w:t>
      </w:r>
      <w:r w:rsidRPr="00B7076E">
        <w:rPr>
          <w:rFonts w:ascii="Times New Roman" w:hAnsi="Times New Roman" w:cs="Times New Roman"/>
          <w:sz w:val="24"/>
          <w:szCs w:val="24"/>
        </w:rPr>
        <w:t xml:space="preserve"> задаток будет возвращен </w:t>
      </w:r>
      <w:r w:rsidR="00572ED6" w:rsidRPr="00B7076E">
        <w:rPr>
          <w:rFonts w:ascii="Times New Roman" w:hAnsi="Times New Roman" w:cs="Times New Roman"/>
          <w:sz w:val="24"/>
          <w:szCs w:val="24"/>
        </w:rPr>
        <w:t>Претенденту</w:t>
      </w:r>
      <w:r w:rsidRPr="00B7076E">
        <w:rPr>
          <w:rFonts w:ascii="Times New Roman" w:hAnsi="Times New Roman" w:cs="Times New Roman"/>
          <w:sz w:val="24"/>
          <w:szCs w:val="24"/>
        </w:rPr>
        <w:t>:</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 рабочих дней с даты поступления организатору аукциона уведомления об отзыве заявки на участие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 (пяти)рабочих дней с даты подписания протокола рассмотрения заявок,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не допущен к участию в аукционе.</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 xml:space="preserve">претендент </w:t>
      </w:r>
      <w:r w:rsidRPr="00B7076E">
        <w:rPr>
          <w:rFonts w:ascii="Times New Roman" w:hAnsi="Times New Roman" w:cs="Times New Roman"/>
          <w:sz w:val="24"/>
          <w:szCs w:val="24"/>
        </w:rPr>
        <w:t>участвовал в аукционе и не признан победителем аукциона, за исключением участника аукциона, который сделал предпоследнее предложение о цене договора;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В течение 5(пяти)рабочих дней с даты подписания протокола аукциона в случае, если </w:t>
      </w:r>
      <w:r w:rsidR="00572ED6" w:rsidRPr="00B7076E">
        <w:rPr>
          <w:rFonts w:ascii="Times New Roman" w:hAnsi="Times New Roman" w:cs="Times New Roman"/>
          <w:sz w:val="24"/>
          <w:szCs w:val="24"/>
        </w:rPr>
        <w:t>претендент</w:t>
      </w:r>
      <w:r w:rsidRPr="00B7076E">
        <w:rPr>
          <w:rFonts w:ascii="Times New Roman" w:hAnsi="Times New Roman" w:cs="Times New Roman"/>
          <w:sz w:val="24"/>
          <w:szCs w:val="24"/>
        </w:rPr>
        <w:t xml:space="preserve">, допущенный к участию в аукционе,  не участвовал в аукционе; </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принятия решения об отказе от проведения аукциона;</w:t>
      </w:r>
    </w:p>
    <w:p w:rsidR="00D1689D" w:rsidRPr="00B7076E" w:rsidRDefault="00D1689D" w:rsidP="00FF01E9">
      <w:pPr>
        <w:numPr>
          <w:ilvl w:val="0"/>
          <w:numId w:val="3"/>
        </w:numPr>
        <w:spacing w:after="0" w:line="240" w:lineRule="auto"/>
        <w:ind w:left="0" w:firstLine="567"/>
        <w:jc w:val="both"/>
        <w:rPr>
          <w:rFonts w:ascii="Times New Roman" w:hAnsi="Times New Roman" w:cs="Times New Roman"/>
          <w:sz w:val="24"/>
          <w:szCs w:val="24"/>
        </w:rPr>
      </w:pPr>
      <w:r w:rsidRPr="00B7076E">
        <w:rPr>
          <w:rFonts w:ascii="Times New Roman" w:hAnsi="Times New Roman" w:cs="Times New Roman"/>
          <w:sz w:val="24"/>
          <w:szCs w:val="24"/>
        </w:rPr>
        <w:t>В течение 5(пяти) рабочих дней с даты подписания протокола рассмотрения заявок на участие в аукционе, заявка на участие в аукционе которых получена после окончания срока приема заявок, т.е. после «</w:t>
      </w:r>
      <w:r w:rsidR="00945269">
        <w:rPr>
          <w:rFonts w:ascii="Times New Roman" w:hAnsi="Times New Roman" w:cs="Times New Roman"/>
          <w:sz w:val="24"/>
          <w:szCs w:val="24"/>
        </w:rPr>
        <w:t>10</w:t>
      </w:r>
      <w:r w:rsidRPr="00B7076E">
        <w:rPr>
          <w:rFonts w:ascii="Times New Roman" w:hAnsi="Times New Roman" w:cs="Times New Roman"/>
          <w:sz w:val="24"/>
          <w:szCs w:val="24"/>
        </w:rPr>
        <w:t>» час.</w:t>
      </w:r>
      <w:r w:rsidR="00764159">
        <w:rPr>
          <w:rFonts w:ascii="Times New Roman" w:hAnsi="Times New Roman" w:cs="Times New Roman"/>
          <w:sz w:val="24"/>
          <w:szCs w:val="24"/>
        </w:rPr>
        <w:t>0</w:t>
      </w:r>
      <w:r w:rsidRPr="00B7076E">
        <w:rPr>
          <w:rFonts w:ascii="Times New Roman" w:hAnsi="Times New Roman" w:cs="Times New Roman"/>
          <w:sz w:val="24"/>
          <w:szCs w:val="24"/>
        </w:rPr>
        <w:t>0 мин. «</w:t>
      </w:r>
      <w:r w:rsidR="006F2F5D">
        <w:rPr>
          <w:rFonts w:ascii="Times New Roman" w:hAnsi="Times New Roman" w:cs="Times New Roman"/>
          <w:sz w:val="24"/>
          <w:szCs w:val="24"/>
        </w:rPr>
        <w:t>10</w:t>
      </w:r>
      <w:r w:rsidRPr="00B7076E">
        <w:rPr>
          <w:rFonts w:ascii="Times New Roman" w:hAnsi="Times New Roman" w:cs="Times New Roman"/>
          <w:sz w:val="24"/>
          <w:szCs w:val="24"/>
        </w:rPr>
        <w:t>»</w:t>
      </w:r>
      <w:r w:rsidR="00EA62C4">
        <w:rPr>
          <w:rFonts w:ascii="Times New Roman" w:hAnsi="Times New Roman" w:cs="Times New Roman"/>
          <w:sz w:val="24"/>
          <w:szCs w:val="24"/>
        </w:rPr>
        <w:t>ноября</w:t>
      </w:r>
      <w:r w:rsidR="008919BB">
        <w:rPr>
          <w:rFonts w:ascii="Times New Roman" w:hAnsi="Times New Roman" w:cs="Times New Roman"/>
          <w:sz w:val="24"/>
          <w:szCs w:val="24"/>
        </w:rPr>
        <w:t xml:space="preserve"> </w:t>
      </w:r>
      <w:r w:rsidRPr="00B7076E">
        <w:rPr>
          <w:rFonts w:ascii="Times New Roman" w:hAnsi="Times New Roman" w:cs="Times New Roman"/>
          <w:sz w:val="24"/>
          <w:szCs w:val="24"/>
        </w:rPr>
        <w:t xml:space="preserve"> 20</w:t>
      </w:r>
      <w:r w:rsidR="006F2F5D">
        <w:rPr>
          <w:rFonts w:ascii="Times New Roman" w:hAnsi="Times New Roman" w:cs="Times New Roman"/>
          <w:sz w:val="24"/>
          <w:szCs w:val="24"/>
        </w:rPr>
        <w:t>20</w:t>
      </w:r>
      <w:r w:rsidRPr="00B7076E">
        <w:rPr>
          <w:rFonts w:ascii="Times New Roman" w:hAnsi="Times New Roman" w:cs="Times New Roman"/>
          <w:sz w:val="24"/>
          <w:szCs w:val="24"/>
        </w:rPr>
        <w:t xml:space="preserve">г.  </w:t>
      </w:r>
    </w:p>
    <w:p w:rsidR="00D1689D" w:rsidRPr="00B7076E" w:rsidRDefault="00D1689D" w:rsidP="00FA4651">
      <w:pPr>
        <w:spacing w:after="0" w:line="240" w:lineRule="auto"/>
        <w:ind w:firstLine="567"/>
        <w:jc w:val="both"/>
        <w:rPr>
          <w:rFonts w:ascii="Times New Roman" w:hAnsi="Times New Roman" w:cs="Times New Roman"/>
          <w:sz w:val="24"/>
          <w:szCs w:val="24"/>
        </w:rPr>
      </w:pPr>
    </w:p>
    <w:p w:rsidR="00D1689D" w:rsidRPr="0089424C" w:rsidRDefault="0089424C" w:rsidP="00FA4651">
      <w:pPr>
        <w:spacing w:after="0" w:line="240" w:lineRule="auto"/>
        <w:ind w:firstLine="567"/>
        <w:jc w:val="both"/>
        <w:rPr>
          <w:rFonts w:ascii="Times New Roman" w:hAnsi="Times New Roman" w:cs="Times New Roman"/>
          <w:b/>
          <w:i/>
          <w:sz w:val="24"/>
          <w:szCs w:val="24"/>
        </w:rPr>
      </w:pPr>
      <w:r w:rsidRPr="0089424C">
        <w:rPr>
          <w:rFonts w:ascii="Times New Roman" w:hAnsi="Times New Roman" w:cs="Times New Roman"/>
          <w:b/>
          <w:i/>
          <w:sz w:val="24"/>
          <w:szCs w:val="24"/>
        </w:rPr>
        <w:t>1.1.9.2.</w:t>
      </w:r>
      <w:r w:rsidR="00D1689D" w:rsidRPr="0089424C">
        <w:rPr>
          <w:rFonts w:ascii="Times New Roman" w:hAnsi="Times New Roman" w:cs="Times New Roman"/>
          <w:b/>
          <w:i/>
          <w:sz w:val="24"/>
          <w:szCs w:val="24"/>
        </w:rPr>
        <w:t>Случаи не возврата задатка.</w:t>
      </w:r>
    </w:p>
    <w:p w:rsidR="00D1689D" w:rsidRP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 Внесенный задаток не возвращается участнику аукциона, признанному победителем аукциона, в случае уклонения им от заключения договора аренды </w:t>
      </w:r>
      <w:r w:rsidR="00F755D6">
        <w:rPr>
          <w:rFonts w:ascii="Times New Roman" w:hAnsi="Times New Roman" w:cs="Times New Roman"/>
          <w:sz w:val="24"/>
          <w:szCs w:val="24"/>
        </w:rPr>
        <w:t>объектов недвижимого имущества</w:t>
      </w:r>
      <w:r w:rsidRPr="00D1689D">
        <w:rPr>
          <w:rFonts w:ascii="Times New Roman" w:hAnsi="Times New Roman" w:cs="Times New Roman"/>
          <w:sz w:val="24"/>
          <w:szCs w:val="24"/>
        </w:rPr>
        <w:t>;</w:t>
      </w:r>
    </w:p>
    <w:p w:rsidR="00D1689D" w:rsidRDefault="00D1689D" w:rsidP="00FF01E9">
      <w:pPr>
        <w:numPr>
          <w:ilvl w:val="0"/>
          <w:numId w:val="4"/>
        </w:numPr>
        <w:spacing w:after="0" w:line="240" w:lineRule="auto"/>
        <w:ind w:left="0" w:firstLine="567"/>
        <w:jc w:val="both"/>
        <w:rPr>
          <w:rFonts w:ascii="Times New Roman" w:hAnsi="Times New Roman" w:cs="Times New Roman"/>
          <w:sz w:val="24"/>
          <w:szCs w:val="24"/>
        </w:rPr>
      </w:pPr>
      <w:r w:rsidRPr="00D1689D">
        <w:rPr>
          <w:rFonts w:ascii="Times New Roman" w:hAnsi="Times New Roman" w:cs="Times New Roman"/>
          <w:sz w:val="24"/>
          <w:szCs w:val="24"/>
        </w:rPr>
        <w:t xml:space="preserve">Внесенный задаток не возвращается участнику аукциона,  сделавшему предпоследнее предложение о цене договора, в случае уклонения им от заключения </w:t>
      </w:r>
      <w:r w:rsidR="00F755D6" w:rsidRPr="00F755D6">
        <w:rPr>
          <w:rFonts w:ascii="Times New Roman" w:hAnsi="Times New Roman" w:cs="Times New Roman"/>
          <w:sz w:val="24"/>
          <w:szCs w:val="24"/>
        </w:rPr>
        <w:t>договора аренды объектов недвижимого имущества</w:t>
      </w:r>
      <w:r w:rsidR="003A71BE">
        <w:rPr>
          <w:rFonts w:ascii="Times New Roman" w:hAnsi="Times New Roman" w:cs="Times New Roman"/>
          <w:sz w:val="24"/>
          <w:szCs w:val="24"/>
        </w:rPr>
        <w:t>;</w:t>
      </w:r>
    </w:p>
    <w:p w:rsidR="003A71BE" w:rsidRDefault="003A71BE" w:rsidP="00F755D6">
      <w:pPr>
        <w:spacing w:line="240" w:lineRule="auto"/>
        <w:ind w:firstLine="567"/>
        <w:jc w:val="both"/>
        <w:rPr>
          <w:sz w:val="24"/>
          <w:szCs w:val="24"/>
        </w:rPr>
      </w:pPr>
    </w:p>
    <w:p w:rsidR="00D1689D" w:rsidRDefault="003A71BE" w:rsidP="00F755D6">
      <w:pPr>
        <w:spacing w:line="240" w:lineRule="auto"/>
        <w:ind w:firstLine="567"/>
        <w:jc w:val="both"/>
        <w:rPr>
          <w:rFonts w:ascii="Times New Roman" w:hAnsi="Times New Roman" w:cs="Times New Roman"/>
          <w:b/>
          <w:i/>
          <w:sz w:val="24"/>
          <w:szCs w:val="24"/>
        </w:rPr>
      </w:pPr>
      <w:r w:rsidRPr="003A71BE">
        <w:rPr>
          <w:rFonts w:ascii="Times New Roman" w:hAnsi="Times New Roman" w:cs="Times New Roman"/>
          <w:b/>
          <w:i/>
          <w:sz w:val="24"/>
          <w:szCs w:val="24"/>
        </w:rPr>
        <w:t xml:space="preserve">1.1.9.3. </w:t>
      </w:r>
      <w:r w:rsidR="00D1689D" w:rsidRPr="003A71BE">
        <w:rPr>
          <w:rFonts w:ascii="Times New Roman" w:hAnsi="Times New Roman" w:cs="Times New Roman"/>
          <w:b/>
          <w:i/>
          <w:sz w:val="24"/>
          <w:szCs w:val="24"/>
        </w:rPr>
        <w:tab/>
      </w:r>
      <w:r w:rsidRPr="003A71BE">
        <w:rPr>
          <w:rFonts w:ascii="Times New Roman" w:hAnsi="Times New Roman" w:cs="Times New Roman"/>
          <w:b/>
          <w:i/>
          <w:sz w:val="24"/>
          <w:szCs w:val="24"/>
        </w:rPr>
        <w:t>Возврат задатка победителям аукциона</w:t>
      </w:r>
      <w:r w:rsidR="00945269">
        <w:rPr>
          <w:rFonts w:ascii="Times New Roman" w:hAnsi="Times New Roman" w:cs="Times New Roman"/>
          <w:b/>
          <w:i/>
          <w:sz w:val="24"/>
          <w:szCs w:val="24"/>
        </w:rPr>
        <w:t xml:space="preserve"> </w:t>
      </w:r>
    </w:p>
    <w:p w:rsidR="00945269" w:rsidRDefault="003A71BE" w:rsidP="00F755D6">
      <w:pPr>
        <w:spacing w:line="240" w:lineRule="auto"/>
        <w:ind w:firstLine="567"/>
        <w:jc w:val="both"/>
        <w:rPr>
          <w:rFonts w:ascii="Times New Roman" w:hAnsi="Times New Roman" w:cs="Times New Roman"/>
          <w:sz w:val="24"/>
          <w:szCs w:val="24"/>
        </w:rPr>
      </w:pPr>
      <w:r w:rsidRPr="003A71BE">
        <w:rPr>
          <w:rFonts w:ascii="Times New Roman" w:hAnsi="Times New Roman" w:cs="Times New Roman"/>
          <w:sz w:val="24"/>
          <w:szCs w:val="24"/>
        </w:rPr>
        <w:t xml:space="preserve">При заключении договора с лицом, выигравшим торги, </w:t>
      </w:r>
      <w:r w:rsidR="00945269">
        <w:rPr>
          <w:rFonts w:ascii="Times New Roman" w:hAnsi="Times New Roman" w:cs="Times New Roman"/>
          <w:sz w:val="24"/>
          <w:szCs w:val="24"/>
        </w:rPr>
        <w:t xml:space="preserve">а также </w:t>
      </w:r>
      <w:r w:rsidR="00003A3B">
        <w:rPr>
          <w:rFonts w:ascii="Times New Roman" w:hAnsi="Times New Roman" w:cs="Times New Roman"/>
          <w:sz w:val="24"/>
          <w:szCs w:val="24"/>
        </w:rPr>
        <w:t xml:space="preserve">в случае </w:t>
      </w:r>
      <w:r w:rsidR="00945269">
        <w:rPr>
          <w:rFonts w:ascii="Times New Roman" w:hAnsi="Times New Roman" w:cs="Times New Roman"/>
          <w:sz w:val="24"/>
          <w:szCs w:val="24"/>
        </w:rPr>
        <w:t>заключени</w:t>
      </w:r>
      <w:r w:rsidR="00003A3B">
        <w:rPr>
          <w:rFonts w:ascii="Times New Roman" w:hAnsi="Times New Roman" w:cs="Times New Roman"/>
          <w:sz w:val="24"/>
          <w:szCs w:val="24"/>
        </w:rPr>
        <w:t>я</w:t>
      </w:r>
      <w:r w:rsidR="00945269">
        <w:rPr>
          <w:rFonts w:ascii="Times New Roman" w:hAnsi="Times New Roman" w:cs="Times New Roman"/>
          <w:sz w:val="24"/>
          <w:szCs w:val="24"/>
        </w:rPr>
        <w:t xml:space="preserve"> договора с участником аукциона,</w:t>
      </w:r>
      <w:r w:rsidR="00945269" w:rsidRPr="00945269">
        <w:t xml:space="preserve"> </w:t>
      </w:r>
      <w:r w:rsidR="00945269" w:rsidRPr="00945269">
        <w:rPr>
          <w:rFonts w:ascii="Times New Roman" w:hAnsi="Times New Roman" w:cs="Times New Roman"/>
          <w:sz w:val="24"/>
          <w:szCs w:val="24"/>
        </w:rPr>
        <w:t>сделавшему предпоследнее предложение о цене договора</w:t>
      </w:r>
      <w:r w:rsidR="00D73A83">
        <w:rPr>
          <w:rFonts w:ascii="Times New Roman" w:hAnsi="Times New Roman" w:cs="Times New Roman"/>
          <w:sz w:val="24"/>
          <w:szCs w:val="24"/>
        </w:rPr>
        <w:t>,</w:t>
      </w:r>
      <w:r w:rsidR="00945269">
        <w:rPr>
          <w:rFonts w:ascii="Times New Roman" w:hAnsi="Times New Roman" w:cs="Times New Roman"/>
          <w:sz w:val="24"/>
          <w:szCs w:val="24"/>
        </w:rPr>
        <w:t xml:space="preserve"> </w:t>
      </w:r>
      <w:r w:rsidRPr="003A71BE">
        <w:rPr>
          <w:rFonts w:ascii="Times New Roman" w:hAnsi="Times New Roman" w:cs="Times New Roman"/>
          <w:sz w:val="24"/>
          <w:szCs w:val="24"/>
        </w:rPr>
        <w:t>сумма внесенного им</w:t>
      </w:r>
      <w:r w:rsidR="00003A3B">
        <w:rPr>
          <w:rFonts w:ascii="Times New Roman" w:hAnsi="Times New Roman" w:cs="Times New Roman"/>
          <w:sz w:val="24"/>
          <w:szCs w:val="24"/>
        </w:rPr>
        <w:t>и</w:t>
      </w:r>
      <w:r w:rsidRPr="003A71BE">
        <w:rPr>
          <w:rFonts w:ascii="Times New Roman" w:hAnsi="Times New Roman" w:cs="Times New Roman"/>
          <w:sz w:val="24"/>
          <w:szCs w:val="24"/>
        </w:rPr>
        <w:t xml:space="preserve"> задатка </w:t>
      </w:r>
      <w:r>
        <w:rPr>
          <w:rFonts w:ascii="Times New Roman" w:hAnsi="Times New Roman" w:cs="Times New Roman"/>
          <w:sz w:val="24"/>
          <w:szCs w:val="24"/>
        </w:rPr>
        <w:t xml:space="preserve">не возвращается, а </w:t>
      </w:r>
      <w:r w:rsidRPr="003A71BE">
        <w:rPr>
          <w:rFonts w:ascii="Times New Roman" w:hAnsi="Times New Roman" w:cs="Times New Roman"/>
          <w:sz w:val="24"/>
          <w:szCs w:val="24"/>
        </w:rPr>
        <w:t xml:space="preserve">засчитывается </w:t>
      </w:r>
      <w:r w:rsidR="00945269">
        <w:rPr>
          <w:rFonts w:ascii="Times New Roman" w:hAnsi="Times New Roman" w:cs="Times New Roman"/>
          <w:sz w:val="24"/>
          <w:szCs w:val="24"/>
        </w:rPr>
        <w:t xml:space="preserve">как </w:t>
      </w:r>
      <w:r>
        <w:rPr>
          <w:rFonts w:ascii="Times New Roman" w:hAnsi="Times New Roman" w:cs="Times New Roman"/>
          <w:sz w:val="24"/>
          <w:szCs w:val="24"/>
        </w:rPr>
        <w:t>гарантийн</w:t>
      </w:r>
      <w:r w:rsidR="00945269">
        <w:rPr>
          <w:rFonts w:ascii="Times New Roman" w:hAnsi="Times New Roman" w:cs="Times New Roman"/>
          <w:sz w:val="24"/>
          <w:szCs w:val="24"/>
        </w:rPr>
        <w:t>ый</w:t>
      </w:r>
      <w:r>
        <w:rPr>
          <w:rFonts w:ascii="Times New Roman" w:hAnsi="Times New Roman" w:cs="Times New Roman"/>
          <w:sz w:val="24"/>
          <w:szCs w:val="24"/>
        </w:rPr>
        <w:t xml:space="preserve"> взнос </w:t>
      </w:r>
      <w:r w:rsidRPr="003A71BE">
        <w:rPr>
          <w:rFonts w:ascii="Times New Roman" w:hAnsi="Times New Roman" w:cs="Times New Roman"/>
          <w:sz w:val="24"/>
          <w:szCs w:val="24"/>
        </w:rPr>
        <w:t xml:space="preserve">в соответствии с пунктом </w:t>
      </w:r>
      <w:r w:rsidR="00945269">
        <w:rPr>
          <w:rFonts w:ascii="Times New Roman" w:hAnsi="Times New Roman" w:cs="Times New Roman"/>
          <w:sz w:val="24"/>
          <w:szCs w:val="24"/>
        </w:rPr>
        <w:t>3.</w:t>
      </w:r>
      <w:r w:rsidR="00127185">
        <w:rPr>
          <w:rFonts w:ascii="Times New Roman" w:hAnsi="Times New Roman" w:cs="Times New Roman"/>
          <w:sz w:val="24"/>
          <w:szCs w:val="24"/>
        </w:rPr>
        <w:t>7</w:t>
      </w:r>
      <w:r w:rsidR="00945269">
        <w:rPr>
          <w:rFonts w:ascii="Times New Roman" w:hAnsi="Times New Roman" w:cs="Times New Roman"/>
          <w:sz w:val="24"/>
          <w:szCs w:val="24"/>
        </w:rPr>
        <w:t xml:space="preserve">. Проекта Договора и </w:t>
      </w:r>
      <w:r w:rsidRPr="003A71BE">
        <w:rPr>
          <w:rFonts w:ascii="Times New Roman" w:hAnsi="Times New Roman" w:cs="Times New Roman"/>
          <w:sz w:val="24"/>
          <w:szCs w:val="24"/>
        </w:rPr>
        <w:t xml:space="preserve"> </w:t>
      </w:r>
      <w:r w:rsidR="00945269" w:rsidRPr="00945269">
        <w:rPr>
          <w:rFonts w:ascii="Times New Roman" w:hAnsi="Times New Roman" w:cs="Times New Roman"/>
          <w:sz w:val="24"/>
          <w:szCs w:val="24"/>
        </w:rPr>
        <w:t>в счет исполнения обязательств по заключенному договору  в соответствии с пунктом 5 статьи 448 Гражданского Кодекса РФ</w:t>
      </w:r>
      <w:r w:rsidR="00945269">
        <w:rPr>
          <w:rFonts w:ascii="Times New Roman" w:hAnsi="Times New Roman" w:cs="Times New Roman"/>
          <w:sz w:val="24"/>
          <w:szCs w:val="24"/>
        </w:rPr>
        <w:t>.</w:t>
      </w: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w:t>
      </w:r>
      <w:r w:rsidRPr="005105B5">
        <w:rPr>
          <w:rFonts w:ascii="Times New Roman" w:hAnsi="Times New Roman" w:cs="Times New Roman"/>
          <w:sz w:val="24"/>
          <w:szCs w:val="24"/>
        </w:rPr>
        <w:lastRenderedPageBreak/>
        <w:t>Электронной торговой площадки Государственной корпорации «</w:t>
      </w:r>
      <w:proofErr w:type="spellStart"/>
      <w:r w:rsidRPr="005105B5">
        <w:rPr>
          <w:rFonts w:ascii="Times New Roman" w:hAnsi="Times New Roman" w:cs="Times New Roman"/>
          <w:sz w:val="24"/>
          <w:szCs w:val="24"/>
        </w:rPr>
        <w:t>Ростех</w:t>
      </w:r>
      <w:proofErr w:type="spellEnd"/>
      <w:r w:rsidRPr="005105B5">
        <w:rPr>
          <w:rFonts w:ascii="Times New Roman" w:hAnsi="Times New Roman" w:cs="Times New Roman"/>
          <w:sz w:val="24"/>
          <w:szCs w:val="24"/>
        </w:rPr>
        <w:t xml:space="preserve">»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Место подачи заявок на участие в аукционе по адресу: </w:t>
      </w:r>
      <w:r w:rsidR="00342494" w:rsidRPr="00686FD0">
        <w:rPr>
          <w:rFonts w:ascii="Times New Roman" w:hAnsi="Times New Roman" w:cs="Times New Roman"/>
          <w:sz w:val="24"/>
          <w:szCs w:val="24"/>
        </w:rPr>
        <w:t xml:space="preserve">115114, г. Москва, ул. </w:t>
      </w:r>
      <w:proofErr w:type="spellStart"/>
      <w:r w:rsidR="00342494" w:rsidRPr="00686FD0">
        <w:rPr>
          <w:rFonts w:ascii="Times New Roman" w:hAnsi="Times New Roman" w:cs="Times New Roman"/>
          <w:sz w:val="24"/>
          <w:szCs w:val="24"/>
        </w:rPr>
        <w:t>Летниковская</w:t>
      </w:r>
      <w:proofErr w:type="spellEnd"/>
      <w:r w:rsidR="00342494" w:rsidRPr="00686FD0">
        <w:rPr>
          <w:rFonts w:ascii="Times New Roman" w:hAnsi="Times New Roman" w:cs="Times New Roman"/>
          <w:sz w:val="24"/>
          <w:szCs w:val="24"/>
        </w:rPr>
        <w:t>, д.10 стр.4, Бизнес-Центр  «Святогор», корпус А</w:t>
      </w:r>
      <w:r w:rsidR="000E430B" w:rsidRPr="00686FD0">
        <w:rPr>
          <w:rFonts w:ascii="Times New Roman" w:hAnsi="Times New Roman" w:cs="Times New Roman"/>
          <w:sz w:val="24"/>
          <w:szCs w:val="24"/>
        </w:rPr>
        <w:t>.</w:t>
      </w:r>
      <w:r w:rsidRPr="00686FD0">
        <w:rPr>
          <w:rFonts w:ascii="Times New Roman" w:hAnsi="Times New Roman" w:cs="Times New Roman"/>
          <w:sz w:val="24"/>
          <w:szCs w:val="24"/>
        </w:rPr>
        <w:t xml:space="preserve"> </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начала подачи заявок на участие в аукционе: «</w:t>
      </w:r>
      <w:r w:rsidR="007B78AD" w:rsidRPr="00686FD0">
        <w:rPr>
          <w:rFonts w:ascii="Times New Roman" w:hAnsi="Times New Roman" w:cs="Times New Roman"/>
          <w:sz w:val="24"/>
          <w:szCs w:val="24"/>
        </w:rPr>
        <w:t>0</w:t>
      </w:r>
      <w:r w:rsidR="00F83832">
        <w:rPr>
          <w:rFonts w:ascii="Times New Roman" w:hAnsi="Times New Roman" w:cs="Times New Roman"/>
          <w:sz w:val="24"/>
          <w:szCs w:val="24"/>
        </w:rPr>
        <w:t>4</w:t>
      </w:r>
      <w:r w:rsidRPr="00686FD0">
        <w:rPr>
          <w:rFonts w:ascii="Times New Roman" w:hAnsi="Times New Roman" w:cs="Times New Roman"/>
          <w:sz w:val="24"/>
          <w:szCs w:val="24"/>
        </w:rPr>
        <w:t>»</w:t>
      </w:r>
      <w:r w:rsidR="0043404B">
        <w:rPr>
          <w:rFonts w:ascii="Times New Roman" w:hAnsi="Times New Roman" w:cs="Times New Roman"/>
          <w:sz w:val="24"/>
          <w:szCs w:val="24"/>
        </w:rPr>
        <w:t>февраля</w:t>
      </w:r>
      <w:r w:rsidR="007B78AD" w:rsidRPr="00686FD0">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43404B">
        <w:rPr>
          <w:rFonts w:ascii="Times New Roman" w:hAnsi="Times New Roman" w:cs="Times New Roman"/>
          <w:sz w:val="24"/>
          <w:szCs w:val="24"/>
        </w:rPr>
        <w:t>2</w:t>
      </w:r>
      <w:r w:rsidR="000E430B" w:rsidRPr="00686FD0">
        <w:rPr>
          <w:rFonts w:ascii="Times New Roman" w:hAnsi="Times New Roman" w:cs="Times New Roman"/>
          <w:sz w:val="24"/>
          <w:szCs w:val="24"/>
        </w:rPr>
        <w:t>г.</w:t>
      </w:r>
    </w:p>
    <w:p w:rsidR="007D34F1"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и время окончания подачи заявок на участие в аукционе: «</w:t>
      </w:r>
      <w:r w:rsidR="00B3749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402CB0" w:rsidRPr="00686FD0">
        <w:rPr>
          <w:rFonts w:ascii="Times New Roman" w:hAnsi="Times New Roman" w:cs="Times New Roman"/>
          <w:sz w:val="24"/>
          <w:szCs w:val="24"/>
        </w:rPr>
        <w:t>00</w:t>
      </w:r>
      <w:r w:rsidRPr="00686FD0">
        <w:rPr>
          <w:rFonts w:ascii="Times New Roman" w:hAnsi="Times New Roman" w:cs="Times New Roman"/>
          <w:sz w:val="24"/>
          <w:szCs w:val="24"/>
        </w:rPr>
        <w:t>» мин.(время московское) «</w:t>
      </w:r>
      <w:r w:rsidR="00F83832">
        <w:rPr>
          <w:rFonts w:ascii="Times New Roman" w:hAnsi="Times New Roman" w:cs="Times New Roman"/>
          <w:sz w:val="24"/>
          <w:szCs w:val="24"/>
        </w:rPr>
        <w:t>01</w:t>
      </w:r>
      <w:r w:rsidR="00342494" w:rsidRPr="00686FD0">
        <w:rPr>
          <w:rFonts w:ascii="Times New Roman" w:hAnsi="Times New Roman" w:cs="Times New Roman"/>
          <w:sz w:val="24"/>
          <w:szCs w:val="24"/>
        </w:rPr>
        <w:t>»</w:t>
      </w:r>
      <w:r w:rsidR="008919BB" w:rsidRPr="00686FD0">
        <w:rPr>
          <w:rFonts w:ascii="Times New Roman" w:hAnsi="Times New Roman" w:cs="Times New Roman"/>
          <w:sz w:val="24"/>
          <w:szCs w:val="24"/>
        </w:rPr>
        <w:t xml:space="preserve"> </w:t>
      </w:r>
      <w:r w:rsidR="00F83832">
        <w:rPr>
          <w:rFonts w:ascii="Times New Roman" w:hAnsi="Times New Roman" w:cs="Times New Roman"/>
          <w:sz w:val="24"/>
          <w:szCs w:val="24"/>
        </w:rPr>
        <w:t>марта</w:t>
      </w:r>
      <w:r w:rsidR="0043404B">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43404B">
        <w:rPr>
          <w:rFonts w:ascii="Times New Roman" w:hAnsi="Times New Roman" w:cs="Times New Roman"/>
          <w:sz w:val="24"/>
          <w:szCs w:val="24"/>
        </w:rPr>
        <w:t>2</w:t>
      </w:r>
      <w:r w:rsidRPr="00686FD0">
        <w:rPr>
          <w:rFonts w:ascii="Times New Roman" w:hAnsi="Times New Roman" w:cs="Times New Roman"/>
          <w:sz w:val="24"/>
          <w:szCs w:val="24"/>
        </w:rPr>
        <w:t>г.</w:t>
      </w:r>
    </w:p>
    <w:p w:rsidR="00C52B40" w:rsidRPr="00686FD0"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Прием заявок осуществляется в рабочие дни с «</w:t>
      </w:r>
      <w:r w:rsidR="00C52B4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C52B40" w:rsidRPr="00686FD0">
        <w:rPr>
          <w:rFonts w:ascii="Times New Roman" w:hAnsi="Times New Roman" w:cs="Times New Roman"/>
          <w:sz w:val="24"/>
          <w:szCs w:val="24"/>
        </w:rPr>
        <w:t>0</w:t>
      </w:r>
      <w:r w:rsidRPr="00686FD0">
        <w:rPr>
          <w:rFonts w:ascii="Times New Roman" w:hAnsi="Times New Roman" w:cs="Times New Roman"/>
          <w:sz w:val="24"/>
          <w:szCs w:val="24"/>
        </w:rPr>
        <w:t xml:space="preserve">0» минут (время </w:t>
      </w:r>
      <w:proofErr w:type="spellStart"/>
      <w:r w:rsidRPr="00686FD0">
        <w:rPr>
          <w:rFonts w:ascii="Times New Roman" w:hAnsi="Times New Roman" w:cs="Times New Roman"/>
          <w:sz w:val="24"/>
          <w:szCs w:val="24"/>
        </w:rPr>
        <w:t>моск</w:t>
      </w:r>
      <w:proofErr w:type="spellEnd"/>
      <w:r w:rsidRPr="00686FD0">
        <w:rPr>
          <w:rFonts w:ascii="Times New Roman" w:hAnsi="Times New Roman" w:cs="Times New Roman"/>
          <w:sz w:val="24"/>
          <w:szCs w:val="24"/>
        </w:rPr>
        <w:t>.)до «1</w:t>
      </w:r>
      <w:r w:rsidR="00C52B40" w:rsidRPr="00686FD0">
        <w:rPr>
          <w:rFonts w:ascii="Times New Roman" w:hAnsi="Times New Roman" w:cs="Times New Roman"/>
          <w:sz w:val="24"/>
          <w:szCs w:val="24"/>
        </w:rPr>
        <w:t>8</w:t>
      </w:r>
      <w:r w:rsidRPr="00686FD0">
        <w:rPr>
          <w:rFonts w:ascii="Times New Roman" w:hAnsi="Times New Roman" w:cs="Times New Roman"/>
          <w:sz w:val="24"/>
          <w:szCs w:val="24"/>
        </w:rPr>
        <w:t xml:space="preserve">» час. «00» минут (время </w:t>
      </w:r>
      <w:proofErr w:type="spellStart"/>
      <w:r w:rsidRPr="00686FD0">
        <w:rPr>
          <w:rFonts w:ascii="Times New Roman" w:hAnsi="Times New Roman" w:cs="Times New Roman"/>
          <w:sz w:val="24"/>
          <w:szCs w:val="24"/>
        </w:rPr>
        <w:t>моск</w:t>
      </w:r>
      <w:proofErr w:type="spellEnd"/>
      <w:r w:rsidRPr="00686FD0">
        <w:rPr>
          <w:rFonts w:ascii="Times New Roman" w:hAnsi="Times New Roman" w:cs="Times New Roman"/>
          <w:sz w:val="24"/>
          <w:szCs w:val="24"/>
        </w:rPr>
        <w:t>.)</w:t>
      </w:r>
      <w:r w:rsidR="00C52B40" w:rsidRPr="00686FD0">
        <w:rPr>
          <w:rFonts w:ascii="Times New Roman" w:hAnsi="Times New Roman" w:cs="Times New Roman"/>
          <w:sz w:val="24"/>
          <w:szCs w:val="24"/>
        </w:rPr>
        <w:t>.</w:t>
      </w:r>
    </w:p>
    <w:p w:rsidR="00C52B40" w:rsidRPr="00686FD0"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Заявки не принимаются в выходные и нерабочие праздничные дни.</w:t>
      </w:r>
      <w:r w:rsidRPr="00686FD0">
        <w:rPr>
          <w:rFonts w:ascii="Times New Roman" w:hAnsi="Times New Roman" w:cs="Times New Roman"/>
          <w:color w:val="000000"/>
          <w:sz w:val="24"/>
          <w:szCs w:val="24"/>
        </w:rPr>
        <w:t xml:space="preserve"> </w:t>
      </w:r>
      <w:r w:rsidRPr="00686FD0">
        <w:rPr>
          <w:rFonts w:ascii="Times New Roman" w:hAnsi="Times New Roman" w:cs="Times New Roman"/>
          <w:color w:val="000000"/>
          <w:sz w:val="24"/>
          <w:szCs w:val="24"/>
        </w:rPr>
        <w:br/>
        <w:t xml:space="preserve">В здании бизнес-центра действует пропускной режим. </w:t>
      </w:r>
      <w:r w:rsidRPr="00686FD0">
        <w:rPr>
          <w:rFonts w:ascii="Times New Roman" w:hAnsi="Times New Roman" w:cs="Times New Roman"/>
          <w:sz w:val="24"/>
          <w:szCs w:val="24"/>
        </w:rPr>
        <w:t>Для оформления пропуска Заявителю необходимо представить документ</w:t>
      </w:r>
      <w:r w:rsidR="008919BB" w:rsidRPr="00686FD0">
        <w:rPr>
          <w:rFonts w:ascii="Times New Roman" w:hAnsi="Times New Roman" w:cs="Times New Roman"/>
          <w:sz w:val="24"/>
          <w:szCs w:val="24"/>
        </w:rPr>
        <w:t>,</w:t>
      </w:r>
      <w:r w:rsidRPr="00686FD0">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 Заявки на участие в аукционе, поданные позднее установленного срока, </w:t>
      </w:r>
      <w:r w:rsidRPr="00686FD0">
        <w:rPr>
          <w:rFonts w:ascii="Times New Roman" w:hAnsi="Times New Roman" w:cs="Times New Roman"/>
          <w:sz w:val="24"/>
          <w:szCs w:val="24"/>
        </w:rPr>
        <w:br/>
        <w:t>не</w:t>
      </w:r>
      <w:r w:rsidR="00221D41" w:rsidRPr="00686FD0">
        <w:rPr>
          <w:rFonts w:ascii="Times New Roman" w:hAnsi="Times New Roman" w:cs="Times New Roman"/>
          <w:sz w:val="24"/>
          <w:szCs w:val="24"/>
        </w:rPr>
        <w:t xml:space="preserve"> </w:t>
      </w:r>
      <w:r w:rsidRPr="00686FD0">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80726D">
        <w:rPr>
          <w:rFonts w:ascii="Times New Roman" w:hAnsi="Times New Roman" w:cs="Times New Roman"/>
          <w:b/>
          <w:sz w:val="24"/>
          <w:szCs w:val="24"/>
        </w:rPr>
        <w:t>0</w:t>
      </w:r>
      <w:r w:rsidR="00F83832">
        <w:rPr>
          <w:rFonts w:ascii="Times New Roman" w:hAnsi="Times New Roman" w:cs="Times New Roman"/>
          <w:b/>
          <w:sz w:val="24"/>
          <w:szCs w:val="24"/>
        </w:rPr>
        <w:t>2</w:t>
      </w:r>
      <w:r w:rsidRPr="008919BB">
        <w:rPr>
          <w:rFonts w:ascii="Times New Roman" w:hAnsi="Times New Roman" w:cs="Times New Roman"/>
          <w:b/>
          <w:sz w:val="24"/>
          <w:szCs w:val="24"/>
        </w:rPr>
        <w:t xml:space="preserve">» </w:t>
      </w:r>
      <w:r w:rsidR="0080726D">
        <w:rPr>
          <w:rFonts w:ascii="Times New Roman" w:hAnsi="Times New Roman" w:cs="Times New Roman"/>
          <w:b/>
          <w:sz w:val="24"/>
          <w:szCs w:val="24"/>
        </w:rPr>
        <w:t xml:space="preserve">марта </w:t>
      </w:r>
      <w:r w:rsidRPr="008919BB">
        <w:rPr>
          <w:rFonts w:ascii="Times New Roman" w:hAnsi="Times New Roman" w:cs="Times New Roman"/>
          <w:b/>
          <w:sz w:val="24"/>
          <w:szCs w:val="24"/>
        </w:rPr>
        <w:t>20</w:t>
      </w:r>
      <w:r w:rsidR="00A235D3">
        <w:rPr>
          <w:rFonts w:ascii="Times New Roman" w:hAnsi="Times New Roman" w:cs="Times New Roman"/>
          <w:b/>
          <w:sz w:val="24"/>
          <w:szCs w:val="24"/>
        </w:rPr>
        <w:t>2</w:t>
      </w:r>
      <w:r w:rsidR="0080726D">
        <w:rPr>
          <w:rFonts w:ascii="Times New Roman" w:hAnsi="Times New Roman" w:cs="Times New Roman"/>
          <w:b/>
          <w:sz w:val="24"/>
          <w:szCs w:val="24"/>
        </w:rPr>
        <w:t>2</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C507DB">
        <w:rPr>
          <w:rFonts w:ascii="Times New Roman" w:hAnsi="Times New Roman" w:cs="Times New Roman"/>
          <w:b/>
          <w:sz w:val="24"/>
          <w:szCs w:val="24"/>
        </w:rPr>
        <w:t>3</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C507DB">
        <w:rPr>
          <w:rFonts w:ascii="Times New Roman" w:hAnsi="Times New Roman" w:cs="Times New Roman"/>
          <w:sz w:val="24"/>
          <w:szCs w:val="24"/>
        </w:rPr>
        <w:t>12</w:t>
      </w:r>
      <w:r w:rsidRPr="00035DB5">
        <w:rPr>
          <w:rFonts w:ascii="Times New Roman" w:hAnsi="Times New Roman" w:cs="Times New Roman"/>
          <w:sz w:val="24"/>
          <w:szCs w:val="24"/>
        </w:rPr>
        <w:t xml:space="preserve">» час. «30» </w:t>
      </w:r>
      <w:r w:rsidRPr="008919BB">
        <w:rPr>
          <w:rFonts w:ascii="Times New Roman" w:hAnsi="Times New Roman" w:cs="Times New Roman"/>
          <w:sz w:val="24"/>
          <w:szCs w:val="24"/>
        </w:rPr>
        <w:t>мин. «</w:t>
      </w:r>
      <w:r w:rsidR="00F83832">
        <w:rPr>
          <w:rFonts w:ascii="Times New Roman" w:hAnsi="Times New Roman" w:cs="Times New Roman"/>
          <w:sz w:val="24"/>
          <w:szCs w:val="24"/>
        </w:rPr>
        <w:t>02</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F83832">
        <w:rPr>
          <w:rFonts w:ascii="Times New Roman" w:hAnsi="Times New Roman" w:cs="Times New Roman"/>
          <w:sz w:val="24"/>
          <w:szCs w:val="24"/>
        </w:rPr>
        <w:t>марта</w:t>
      </w:r>
      <w:r w:rsidR="00A4063F">
        <w:rPr>
          <w:rFonts w:ascii="Times New Roman" w:hAnsi="Times New Roman" w:cs="Times New Roman"/>
          <w:sz w:val="24"/>
          <w:szCs w:val="24"/>
        </w:rPr>
        <w:t xml:space="preserve"> </w:t>
      </w:r>
      <w:r w:rsidRPr="008919BB">
        <w:rPr>
          <w:rFonts w:ascii="Times New Roman" w:hAnsi="Times New Roman" w:cs="Times New Roman"/>
          <w:sz w:val="24"/>
          <w:szCs w:val="24"/>
        </w:rPr>
        <w:t>20</w:t>
      </w:r>
      <w:r w:rsidR="00A235D3">
        <w:rPr>
          <w:rFonts w:ascii="Times New Roman" w:hAnsi="Times New Roman" w:cs="Times New Roman"/>
          <w:sz w:val="24"/>
          <w:szCs w:val="24"/>
        </w:rPr>
        <w:t>2</w:t>
      </w:r>
      <w:r w:rsidR="00A4063F">
        <w:rPr>
          <w:rFonts w:ascii="Times New Roman" w:hAnsi="Times New Roman" w:cs="Times New Roman"/>
          <w:sz w:val="24"/>
          <w:szCs w:val="24"/>
        </w:rPr>
        <w:t>2</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686FD0">
        <w:rPr>
          <w:rFonts w:ascii="Times New Roman" w:hAnsi="Times New Roman" w:cs="Times New Roman"/>
          <w:sz w:val="24"/>
          <w:szCs w:val="24"/>
        </w:rPr>
        <w:t>12(двенадцать</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409"/>
        <w:gridCol w:w="1701"/>
        <w:gridCol w:w="2127"/>
        <w:gridCol w:w="1559"/>
      </w:tblGrid>
      <w:tr w:rsidR="0002274A" w:rsidRPr="00DA2A2F" w:rsidTr="0087583D">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409"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2127"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87583D" w:rsidRPr="00DA2A2F" w:rsidTr="0087583D">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83D" w:rsidRPr="00DE6048" w:rsidRDefault="0087583D" w:rsidP="0087583D">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1</w:t>
            </w:r>
          </w:p>
        </w:tc>
        <w:tc>
          <w:tcPr>
            <w:tcW w:w="1843" w:type="dxa"/>
            <w:tcBorders>
              <w:top w:val="single" w:sz="4" w:space="0" w:color="auto"/>
              <w:bottom w:val="single" w:sz="4" w:space="0" w:color="auto"/>
            </w:tcBorders>
            <w:shd w:val="clear" w:color="auto" w:fill="auto"/>
            <w:vAlign w:val="center"/>
          </w:tcPr>
          <w:p w:rsidR="0087583D" w:rsidRPr="004464E8" w:rsidRDefault="0087583D" w:rsidP="0087583D">
            <w:pPr>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Нежилое помещение площадью </w:t>
            </w:r>
            <w:r>
              <w:rPr>
                <w:rFonts w:ascii="Times New Roman" w:hAnsi="Times New Roman" w:cs="Times New Roman"/>
                <w:b/>
                <w:color w:val="000000"/>
                <w:lang w:eastAsia="ru-RU"/>
              </w:rPr>
              <w:t xml:space="preserve">1352,9 </w:t>
            </w:r>
            <w:proofErr w:type="spellStart"/>
            <w:r w:rsidRPr="004464E8">
              <w:rPr>
                <w:rFonts w:ascii="Times New Roman" w:hAnsi="Times New Roman" w:cs="Times New Roman"/>
                <w:b/>
                <w:color w:val="000000"/>
                <w:lang w:eastAsia="ru-RU"/>
              </w:rPr>
              <w:t>кв.м</w:t>
            </w:r>
            <w:proofErr w:type="spellEnd"/>
            <w:r w:rsidRPr="004464E8">
              <w:rPr>
                <w:rFonts w:ascii="Times New Roman" w:hAnsi="Times New Roman" w:cs="Times New Roman"/>
                <w:color w:val="000000"/>
                <w:lang w:eastAsia="ru-RU"/>
              </w:rPr>
              <w:t xml:space="preserve">. по адресу: </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7583D" w:rsidRPr="0087583D" w:rsidRDefault="0087583D" w:rsidP="0087583D">
            <w:pPr>
              <w:spacing w:after="0"/>
              <w:jc w:val="both"/>
              <w:rPr>
                <w:rFonts w:ascii="Times New Roman" w:hAnsi="Times New Roman" w:cs="Times New Roman"/>
                <w:color w:val="000000"/>
                <w:sz w:val="20"/>
                <w:szCs w:val="20"/>
                <w:lang w:eastAsia="ru-RU"/>
              </w:rPr>
            </w:pPr>
            <w:r w:rsidRPr="0087583D">
              <w:rPr>
                <w:rFonts w:ascii="Times New Roman" w:hAnsi="Times New Roman" w:cs="Times New Roman"/>
                <w:color w:val="000000"/>
                <w:sz w:val="20"/>
                <w:szCs w:val="20"/>
                <w:lang w:eastAsia="ru-RU"/>
              </w:rPr>
              <w:t xml:space="preserve">г. Москва, внутригородская территория (внутригородское муниципальное  образование) города федерального значения  муниципальный округ Чертаново Северное, Варшавское шоссе, д.125,строение1,секция 6,помещение </w:t>
            </w:r>
            <w:proofErr w:type="spellStart"/>
            <w:r w:rsidRPr="0087583D">
              <w:rPr>
                <w:rFonts w:ascii="Times New Roman" w:hAnsi="Times New Roman" w:cs="Times New Roman"/>
                <w:color w:val="000000"/>
                <w:sz w:val="20"/>
                <w:szCs w:val="20"/>
                <w:lang w:eastAsia="ru-RU"/>
              </w:rPr>
              <w:t>Iб</w:t>
            </w:r>
            <w:proofErr w:type="spellEnd"/>
            <w:r w:rsidRPr="0087583D">
              <w:rPr>
                <w:rFonts w:ascii="Times New Roman" w:hAnsi="Times New Roman" w:cs="Times New Roman"/>
                <w:color w:val="000000"/>
                <w:sz w:val="20"/>
                <w:szCs w:val="20"/>
                <w:lang w:eastAsia="ru-RU"/>
              </w:rPr>
              <w:t xml:space="preserve">, этаж 1, </w:t>
            </w:r>
            <w:proofErr w:type="spellStart"/>
            <w:r w:rsidRPr="0087583D">
              <w:rPr>
                <w:rFonts w:ascii="Times New Roman" w:hAnsi="Times New Roman" w:cs="Times New Roman"/>
                <w:color w:val="000000"/>
                <w:sz w:val="20"/>
                <w:szCs w:val="20"/>
                <w:lang w:eastAsia="ru-RU"/>
              </w:rPr>
              <w:t>комн</w:t>
            </w:r>
            <w:proofErr w:type="spellEnd"/>
            <w:r w:rsidRPr="0087583D">
              <w:rPr>
                <w:rFonts w:ascii="Times New Roman" w:hAnsi="Times New Roman" w:cs="Times New Roman"/>
                <w:color w:val="000000"/>
                <w:sz w:val="20"/>
                <w:szCs w:val="20"/>
                <w:lang w:eastAsia="ru-RU"/>
              </w:rPr>
              <w:t xml:space="preserve"> : 51, 51а, 52, 52а, 53, 53а, 53б, 59; секция 7, этаж 1, </w:t>
            </w:r>
            <w:proofErr w:type="spellStart"/>
            <w:r w:rsidRPr="0087583D">
              <w:rPr>
                <w:rFonts w:ascii="Times New Roman" w:hAnsi="Times New Roman" w:cs="Times New Roman"/>
                <w:color w:val="000000"/>
                <w:sz w:val="20"/>
                <w:szCs w:val="20"/>
                <w:lang w:eastAsia="ru-RU"/>
              </w:rPr>
              <w:t>пом.Iб</w:t>
            </w:r>
            <w:proofErr w:type="spellEnd"/>
            <w:r w:rsidRPr="0087583D">
              <w:rPr>
                <w:rFonts w:ascii="Times New Roman" w:hAnsi="Times New Roman" w:cs="Times New Roman"/>
                <w:color w:val="000000"/>
                <w:sz w:val="20"/>
                <w:szCs w:val="20"/>
                <w:lang w:eastAsia="ru-RU"/>
              </w:rPr>
              <w:t>, ком.:38, 38а, 38б, 39, 40, 44, 45, 46, 46а, 48, 49</w:t>
            </w:r>
          </w:p>
        </w:tc>
        <w:tc>
          <w:tcPr>
            <w:tcW w:w="1701" w:type="dxa"/>
            <w:tcBorders>
              <w:top w:val="single" w:sz="4" w:space="0" w:color="auto"/>
              <w:left w:val="single" w:sz="4" w:space="0" w:color="auto"/>
              <w:bottom w:val="single" w:sz="4" w:space="0" w:color="auto"/>
              <w:right w:val="single" w:sz="4" w:space="0" w:color="auto"/>
            </w:tcBorders>
          </w:tcPr>
          <w:p w:rsidR="0087583D" w:rsidRPr="0087583D" w:rsidRDefault="0087583D" w:rsidP="0087583D">
            <w:pPr>
              <w:rPr>
                <w:rFonts w:ascii="Times New Roman" w:hAnsi="Times New Roman" w:cs="Times New Roman"/>
                <w:sz w:val="20"/>
                <w:szCs w:val="20"/>
              </w:rPr>
            </w:pPr>
            <w:r w:rsidRPr="0087583D">
              <w:rPr>
                <w:rFonts w:ascii="Times New Roman" w:hAnsi="Times New Roman" w:cs="Times New Roman"/>
                <w:sz w:val="20"/>
                <w:szCs w:val="20"/>
              </w:rPr>
              <w:t xml:space="preserve">1 129 107,79 </w:t>
            </w:r>
          </w:p>
        </w:tc>
        <w:tc>
          <w:tcPr>
            <w:tcW w:w="2127" w:type="dxa"/>
            <w:tcBorders>
              <w:top w:val="single" w:sz="4" w:space="0" w:color="auto"/>
              <w:bottom w:val="single" w:sz="4" w:space="0" w:color="auto"/>
            </w:tcBorders>
            <w:shd w:val="clear" w:color="auto" w:fill="auto"/>
          </w:tcPr>
          <w:p w:rsidR="0087583D" w:rsidRPr="0087583D" w:rsidRDefault="0087583D" w:rsidP="0087583D">
            <w:pPr>
              <w:spacing w:after="0" w:line="240" w:lineRule="auto"/>
              <w:jc w:val="center"/>
              <w:rPr>
                <w:rFonts w:ascii="Times New Roman" w:eastAsia="Times New Roman" w:hAnsi="Times New Roman" w:cs="Times New Roman"/>
                <w:sz w:val="20"/>
                <w:szCs w:val="20"/>
                <w:lang w:eastAsia="ru-RU"/>
              </w:rPr>
            </w:pPr>
            <w:r w:rsidRPr="0087583D">
              <w:rPr>
                <w:rFonts w:ascii="Times New Roman" w:eastAsia="Times New Roman" w:hAnsi="Times New Roman" w:cs="Times New Roman"/>
                <w:sz w:val="20"/>
                <w:szCs w:val="20"/>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583D" w:rsidRPr="0087583D" w:rsidRDefault="0087583D" w:rsidP="0087583D">
            <w:pPr>
              <w:spacing w:after="0"/>
              <w:rPr>
                <w:rFonts w:ascii="Times New Roman" w:hAnsi="Times New Roman" w:cs="Times New Roman"/>
                <w:sz w:val="20"/>
                <w:szCs w:val="20"/>
              </w:rPr>
            </w:pPr>
            <w:r w:rsidRPr="0087583D">
              <w:rPr>
                <w:rFonts w:ascii="Times New Roman" w:hAnsi="Times New Roman" w:cs="Times New Roman"/>
                <w:color w:val="000000"/>
                <w:sz w:val="20"/>
                <w:szCs w:val="20"/>
                <w:lang w:eastAsia="ru-RU"/>
              </w:rPr>
              <w:t>Договор заключается сроком на 11 (одиннадцать) месяцев</w:t>
            </w:r>
          </w:p>
        </w:tc>
      </w:tr>
      <w:tr w:rsidR="0087583D" w:rsidRPr="00DA2A2F" w:rsidTr="0087583D">
        <w:trPr>
          <w:trHeight w:val="57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83D" w:rsidRPr="00DE6048" w:rsidRDefault="0087583D" w:rsidP="0087583D">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2</w:t>
            </w:r>
          </w:p>
        </w:tc>
        <w:tc>
          <w:tcPr>
            <w:tcW w:w="1843" w:type="dxa"/>
            <w:tcBorders>
              <w:top w:val="single" w:sz="4" w:space="0" w:color="auto"/>
              <w:bottom w:val="single" w:sz="4" w:space="0" w:color="auto"/>
            </w:tcBorders>
            <w:shd w:val="clear" w:color="auto" w:fill="auto"/>
            <w:vAlign w:val="center"/>
          </w:tcPr>
          <w:p w:rsidR="0087583D" w:rsidRPr="004464E8" w:rsidRDefault="0087583D" w:rsidP="0087583D">
            <w:pPr>
              <w:jc w:val="both"/>
              <w:rPr>
                <w:rFonts w:ascii="Times New Roman" w:hAnsi="Times New Roman" w:cs="Times New Roman"/>
                <w:color w:val="000000"/>
                <w:lang w:eastAsia="ru-RU"/>
              </w:rPr>
            </w:pPr>
            <w:r w:rsidRPr="004464E8">
              <w:rPr>
                <w:rFonts w:ascii="Times New Roman" w:hAnsi="Times New Roman" w:cs="Times New Roman"/>
                <w:color w:val="000000"/>
                <w:lang w:eastAsia="ru-RU"/>
              </w:rPr>
              <w:t xml:space="preserve">Нежилое помещение площадью </w:t>
            </w:r>
            <w:r>
              <w:rPr>
                <w:rFonts w:ascii="Times New Roman" w:hAnsi="Times New Roman" w:cs="Times New Roman"/>
                <w:b/>
                <w:color w:val="000000"/>
                <w:lang w:eastAsia="ru-RU"/>
              </w:rPr>
              <w:t xml:space="preserve">206,2 </w:t>
            </w:r>
            <w:r w:rsidRPr="004464E8">
              <w:rPr>
                <w:rFonts w:ascii="Times New Roman" w:hAnsi="Times New Roman" w:cs="Times New Roman"/>
                <w:b/>
                <w:color w:val="000000"/>
                <w:lang w:eastAsia="ru-RU"/>
              </w:rPr>
              <w:t xml:space="preserve"> </w:t>
            </w:r>
            <w:proofErr w:type="spellStart"/>
            <w:r w:rsidRPr="004464E8">
              <w:rPr>
                <w:rFonts w:ascii="Times New Roman" w:hAnsi="Times New Roman" w:cs="Times New Roman"/>
                <w:b/>
                <w:color w:val="000000"/>
                <w:lang w:eastAsia="ru-RU"/>
              </w:rPr>
              <w:t>кв.м</w:t>
            </w:r>
            <w:proofErr w:type="spellEnd"/>
            <w:r w:rsidRPr="004464E8">
              <w:rPr>
                <w:rFonts w:ascii="Times New Roman" w:hAnsi="Times New Roman" w:cs="Times New Roman"/>
                <w:color w:val="000000"/>
                <w:lang w:eastAsia="ru-RU"/>
              </w:rPr>
              <w:t xml:space="preserve">. по адресу: </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7583D" w:rsidRPr="0087583D" w:rsidRDefault="0087583D" w:rsidP="0087583D">
            <w:pPr>
              <w:spacing w:after="0"/>
              <w:jc w:val="both"/>
              <w:rPr>
                <w:rFonts w:ascii="Times New Roman" w:hAnsi="Times New Roman" w:cs="Times New Roman"/>
                <w:color w:val="000000"/>
                <w:sz w:val="20"/>
                <w:szCs w:val="20"/>
                <w:lang w:eastAsia="ru-RU"/>
              </w:rPr>
            </w:pPr>
            <w:r w:rsidRPr="0087583D">
              <w:rPr>
                <w:rFonts w:ascii="Times New Roman" w:hAnsi="Times New Roman" w:cs="Times New Roman"/>
                <w:color w:val="000000"/>
                <w:sz w:val="20"/>
                <w:szCs w:val="20"/>
                <w:lang w:eastAsia="ru-RU"/>
              </w:rPr>
              <w:t xml:space="preserve">г. Москва, внутригородская территория (внутригородское муниципальное  образование) города федерального значения  муниципальный округ Чертаново Северное, Варшавское шоссе, д. 125, строение </w:t>
            </w:r>
            <w:proofErr w:type="spellStart"/>
            <w:r w:rsidRPr="0087583D">
              <w:rPr>
                <w:rFonts w:ascii="Times New Roman" w:hAnsi="Times New Roman" w:cs="Times New Roman"/>
                <w:color w:val="000000"/>
                <w:sz w:val="20"/>
                <w:szCs w:val="20"/>
                <w:lang w:eastAsia="ru-RU"/>
              </w:rPr>
              <w:t>строение</w:t>
            </w:r>
            <w:proofErr w:type="spellEnd"/>
            <w:r w:rsidRPr="0087583D">
              <w:rPr>
                <w:rFonts w:ascii="Times New Roman" w:hAnsi="Times New Roman" w:cs="Times New Roman"/>
                <w:color w:val="000000"/>
                <w:sz w:val="20"/>
                <w:szCs w:val="20"/>
                <w:lang w:eastAsia="ru-RU"/>
              </w:rPr>
              <w:t xml:space="preserve"> 13, этаж подвал, помещение I, ком.19</w:t>
            </w:r>
          </w:p>
        </w:tc>
        <w:tc>
          <w:tcPr>
            <w:tcW w:w="1701" w:type="dxa"/>
            <w:tcBorders>
              <w:top w:val="single" w:sz="4" w:space="0" w:color="auto"/>
              <w:left w:val="single" w:sz="4" w:space="0" w:color="auto"/>
              <w:bottom w:val="single" w:sz="4" w:space="0" w:color="auto"/>
              <w:right w:val="single" w:sz="4" w:space="0" w:color="auto"/>
            </w:tcBorders>
          </w:tcPr>
          <w:p w:rsidR="0087583D" w:rsidRPr="0087583D" w:rsidRDefault="0087583D" w:rsidP="0087583D">
            <w:pPr>
              <w:rPr>
                <w:rFonts w:ascii="Times New Roman" w:hAnsi="Times New Roman" w:cs="Times New Roman"/>
                <w:sz w:val="20"/>
                <w:szCs w:val="20"/>
              </w:rPr>
            </w:pPr>
            <w:r w:rsidRPr="0087583D">
              <w:rPr>
                <w:rFonts w:ascii="Times New Roman" w:hAnsi="Times New Roman" w:cs="Times New Roman"/>
                <w:sz w:val="20"/>
                <w:szCs w:val="20"/>
              </w:rPr>
              <w:t>121 353,68</w:t>
            </w:r>
          </w:p>
        </w:tc>
        <w:tc>
          <w:tcPr>
            <w:tcW w:w="2127" w:type="dxa"/>
            <w:tcBorders>
              <w:top w:val="single" w:sz="4" w:space="0" w:color="auto"/>
              <w:bottom w:val="single" w:sz="4" w:space="0" w:color="auto"/>
            </w:tcBorders>
            <w:shd w:val="clear" w:color="auto" w:fill="auto"/>
          </w:tcPr>
          <w:p w:rsidR="0087583D" w:rsidRPr="0087583D" w:rsidRDefault="0087583D" w:rsidP="0087583D">
            <w:pPr>
              <w:spacing w:after="0" w:line="240" w:lineRule="auto"/>
              <w:rPr>
                <w:rFonts w:ascii="Times New Roman" w:eastAsia="Times New Roman" w:hAnsi="Times New Roman" w:cs="Times New Roman"/>
                <w:sz w:val="20"/>
                <w:szCs w:val="20"/>
                <w:lang w:eastAsia="ru-RU"/>
              </w:rPr>
            </w:pPr>
            <w:r w:rsidRPr="0087583D">
              <w:rPr>
                <w:rFonts w:ascii="Times New Roman" w:eastAsia="Times New Roman" w:hAnsi="Times New Roman" w:cs="Times New Roman"/>
                <w:sz w:val="20"/>
                <w:szCs w:val="20"/>
                <w:lang w:eastAsia="ru-RU"/>
              </w:rPr>
              <w:t xml:space="preserve">               складские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583D" w:rsidRPr="0087583D" w:rsidRDefault="0087583D" w:rsidP="0087583D">
            <w:pPr>
              <w:spacing w:after="0"/>
              <w:rPr>
                <w:rFonts w:ascii="Times New Roman" w:hAnsi="Times New Roman" w:cs="Times New Roman"/>
                <w:sz w:val="20"/>
                <w:szCs w:val="20"/>
              </w:rPr>
            </w:pPr>
            <w:r w:rsidRPr="0087583D">
              <w:rPr>
                <w:rFonts w:ascii="Times New Roman" w:hAnsi="Times New Roman" w:cs="Times New Roman"/>
                <w:color w:val="000000"/>
                <w:sz w:val="20"/>
                <w:szCs w:val="20"/>
                <w:lang w:eastAsia="ru-RU"/>
              </w:rPr>
              <w:t>Договор заключается сроком на 11 (одиннадцать) месяцев</w:t>
            </w:r>
          </w:p>
        </w:tc>
      </w:tr>
      <w:tr w:rsidR="0087583D" w:rsidRPr="00DA2A2F" w:rsidTr="0087583D">
        <w:trPr>
          <w:trHeight w:val="131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583D" w:rsidRPr="00DE6048" w:rsidRDefault="0087583D" w:rsidP="0087583D">
            <w:pPr>
              <w:spacing w:after="0"/>
              <w:jc w:val="center"/>
              <w:rPr>
                <w:rFonts w:ascii="Times New Roman" w:hAnsi="Times New Roman" w:cs="Times New Roman"/>
                <w:color w:val="000000"/>
                <w:sz w:val="24"/>
                <w:szCs w:val="24"/>
                <w:lang w:eastAsia="ru-RU"/>
              </w:rPr>
            </w:pPr>
            <w:r w:rsidRPr="00DE6048">
              <w:rPr>
                <w:rFonts w:ascii="Times New Roman" w:hAnsi="Times New Roman" w:cs="Times New Roman"/>
                <w:color w:val="000000"/>
                <w:sz w:val="24"/>
                <w:szCs w:val="24"/>
                <w:lang w:eastAsia="ru-RU"/>
              </w:rPr>
              <w:t>3</w:t>
            </w:r>
          </w:p>
        </w:tc>
        <w:tc>
          <w:tcPr>
            <w:tcW w:w="1843" w:type="dxa"/>
            <w:tcBorders>
              <w:top w:val="single" w:sz="4" w:space="0" w:color="auto"/>
              <w:bottom w:val="single" w:sz="4" w:space="0" w:color="auto"/>
            </w:tcBorders>
            <w:shd w:val="clear" w:color="auto" w:fill="auto"/>
          </w:tcPr>
          <w:p w:rsidR="0087583D" w:rsidRPr="004464E8" w:rsidRDefault="0087583D" w:rsidP="0087583D">
            <w:pPr>
              <w:jc w:val="both"/>
              <w:rPr>
                <w:rFonts w:ascii="Times New Roman" w:hAnsi="Times New Roman" w:cs="Times New Roman"/>
              </w:rPr>
            </w:pPr>
            <w:r w:rsidRPr="004464E8">
              <w:rPr>
                <w:rFonts w:ascii="Times New Roman" w:hAnsi="Times New Roman" w:cs="Times New Roman"/>
              </w:rPr>
              <w:t xml:space="preserve">Нежилое помещение площадью </w:t>
            </w:r>
            <w:r>
              <w:rPr>
                <w:rFonts w:ascii="Times New Roman" w:hAnsi="Times New Roman" w:cs="Times New Roman"/>
                <w:b/>
              </w:rPr>
              <w:t>910,5</w:t>
            </w:r>
            <w:r w:rsidRPr="004464E8">
              <w:rPr>
                <w:rFonts w:ascii="Times New Roman" w:hAnsi="Times New Roman" w:cs="Times New Roman"/>
              </w:rPr>
              <w:t xml:space="preserve"> </w:t>
            </w:r>
            <w:proofErr w:type="spellStart"/>
            <w:r w:rsidRPr="004464E8">
              <w:rPr>
                <w:rFonts w:ascii="Times New Roman" w:hAnsi="Times New Roman" w:cs="Times New Roman"/>
              </w:rPr>
              <w:t>кв.м</w:t>
            </w:r>
            <w:proofErr w:type="spellEnd"/>
            <w:r w:rsidRPr="004464E8">
              <w:rPr>
                <w:rFonts w:ascii="Times New Roman" w:hAnsi="Times New Roman" w:cs="Times New Roman"/>
              </w:rPr>
              <w:t xml:space="preserve">. по адресу: </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87583D" w:rsidRPr="0087583D" w:rsidRDefault="0087583D" w:rsidP="0087583D">
            <w:pPr>
              <w:jc w:val="both"/>
              <w:rPr>
                <w:rFonts w:ascii="Times New Roman" w:hAnsi="Times New Roman" w:cs="Times New Roman"/>
                <w:sz w:val="20"/>
                <w:szCs w:val="20"/>
              </w:rPr>
            </w:pPr>
            <w:r w:rsidRPr="0087583D">
              <w:rPr>
                <w:rFonts w:ascii="Times New Roman" w:hAnsi="Times New Roman" w:cs="Times New Roman"/>
                <w:sz w:val="20"/>
                <w:szCs w:val="20"/>
              </w:rPr>
              <w:t xml:space="preserve">г. Москва, внутригородская территория (внутригородское муниципальное  образование) города федерального значения  муниципальный округ Чертаново Северное, Варшавское шоссе, д. 125, строение </w:t>
            </w:r>
            <w:proofErr w:type="spellStart"/>
            <w:r w:rsidRPr="0087583D">
              <w:rPr>
                <w:rFonts w:ascii="Times New Roman" w:hAnsi="Times New Roman" w:cs="Times New Roman"/>
                <w:sz w:val="20"/>
                <w:szCs w:val="20"/>
              </w:rPr>
              <w:t>строение</w:t>
            </w:r>
            <w:proofErr w:type="spellEnd"/>
            <w:r w:rsidRPr="0087583D">
              <w:rPr>
                <w:rFonts w:ascii="Times New Roman" w:hAnsi="Times New Roman" w:cs="Times New Roman"/>
                <w:sz w:val="20"/>
                <w:szCs w:val="20"/>
              </w:rPr>
              <w:t xml:space="preserve"> 1, секция 1,этаж 1, пом.V,ком.:10,10а;секция 2, этаж 1, пом. IV, ком.:1, 1а, 1б, 1в, 1г, 2, 2а, 3, 4, 5, 6, 6а, 6б, 6в, 7, 8а, 10, 11, </w:t>
            </w:r>
            <w:r w:rsidRPr="0087583D">
              <w:rPr>
                <w:rFonts w:ascii="Times New Roman" w:hAnsi="Times New Roman" w:cs="Times New Roman"/>
                <w:sz w:val="20"/>
                <w:szCs w:val="20"/>
              </w:rPr>
              <w:lastRenderedPageBreak/>
              <w:t>12, 13, 13а, 14, 15, 16, 17, 17а, 17б, 18, 19, 20, 21, 22, 23, 23а .</w:t>
            </w:r>
          </w:p>
        </w:tc>
        <w:tc>
          <w:tcPr>
            <w:tcW w:w="1701" w:type="dxa"/>
            <w:tcBorders>
              <w:top w:val="single" w:sz="4" w:space="0" w:color="auto"/>
              <w:left w:val="single" w:sz="4" w:space="0" w:color="auto"/>
              <w:bottom w:val="single" w:sz="4" w:space="0" w:color="auto"/>
              <w:right w:val="single" w:sz="4" w:space="0" w:color="auto"/>
            </w:tcBorders>
          </w:tcPr>
          <w:p w:rsidR="0087583D" w:rsidRPr="0087583D" w:rsidRDefault="0087583D" w:rsidP="0087583D">
            <w:pPr>
              <w:rPr>
                <w:sz w:val="20"/>
                <w:szCs w:val="20"/>
              </w:rPr>
            </w:pPr>
            <w:r w:rsidRPr="0087583D">
              <w:rPr>
                <w:sz w:val="20"/>
                <w:szCs w:val="20"/>
              </w:rPr>
              <w:lastRenderedPageBreak/>
              <w:t xml:space="preserve">1 010 916,01 </w:t>
            </w:r>
          </w:p>
        </w:tc>
        <w:tc>
          <w:tcPr>
            <w:tcW w:w="2127" w:type="dxa"/>
            <w:tcBorders>
              <w:top w:val="single" w:sz="4" w:space="0" w:color="auto"/>
              <w:bottom w:val="single" w:sz="4" w:space="0" w:color="auto"/>
            </w:tcBorders>
            <w:shd w:val="clear" w:color="auto" w:fill="auto"/>
          </w:tcPr>
          <w:p w:rsidR="0087583D" w:rsidRPr="0087583D" w:rsidRDefault="0087583D" w:rsidP="00B502B6">
            <w:pPr>
              <w:spacing w:after="0" w:line="240" w:lineRule="auto"/>
              <w:jc w:val="center"/>
              <w:rPr>
                <w:rFonts w:ascii="Times New Roman" w:eastAsia="Times New Roman" w:hAnsi="Times New Roman" w:cs="Times New Roman"/>
                <w:sz w:val="20"/>
                <w:szCs w:val="20"/>
                <w:lang w:eastAsia="ru-RU"/>
              </w:rPr>
            </w:pPr>
            <w:r w:rsidRPr="0087583D">
              <w:rPr>
                <w:rFonts w:ascii="Times New Roman" w:eastAsia="Times New Roman" w:hAnsi="Times New Roman" w:cs="Times New Roman"/>
                <w:sz w:val="20"/>
                <w:szCs w:val="20"/>
                <w:lang w:eastAsia="ru-RU"/>
              </w:rPr>
              <w:t>учрежденческие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7583D" w:rsidRPr="0087583D" w:rsidRDefault="0087583D" w:rsidP="0087583D">
            <w:pPr>
              <w:spacing w:after="0"/>
              <w:rPr>
                <w:sz w:val="20"/>
                <w:szCs w:val="20"/>
              </w:rPr>
            </w:pPr>
            <w:r w:rsidRPr="0087583D">
              <w:rPr>
                <w:rFonts w:ascii="Times New Roman" w:hAnsi="Times New Roman" w:cs="Times New Roman"/>
                <w:color w:val="000000"/>
                <w:sz w:val="20"/>
                <w:szCs w:val="20"/>
                <w:lang w:eastAsia="ru-RU"/>
              </w:rPr>
              <w:t>Договор заключается сроком на 11 (одиннадцать) месяцев</w:t>
            </w:r>
          </w:p>
        </w:tc>
      </w:tr>
    </w:tbl>
    <w:p w:rsidR="00811EB6" w:rsidRPr="005C398F" w:rsidRDefault="00B95B97" w:rsidP="00811EB6">
      <w:pPr>
        <w:pStyle w:val="a7"/>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lastRenderedPageBreak/>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 xml:space="preserve">наличие электроснабжения - есть;  </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Pr>
          <w:rFonts w:ascii="Times New Roman" w:hAnsi="Times New Roman"/>
          <w:sz w:val="24"/>
          <w:szCs w:val="24"/>
        </w:rPr>
        <w:t>.</w:t>
      </w:r>
    </w:p>
    <w:p w:rsidR="00B37490" w:rsidRPr="00B37490" w:rsidRDefault="00B37490" w:rsidP="00B37490">
      <w:pPr>
        <w:keepNext/>
        <w:keepLines/>
        <w:spacing w:after="0" w:line="27" w:lineRule="atLeast"/>
        <w:ind w:right="-138" w:firstLine="426"/>
        <w:jc w:val="both"/>
        <w:rPr>
          <w:rFonts w:ascii="Times New Roman" w:hAnsi="Times New Roman" w:cs="Times New Roman"/>
          <w:b/>
          <w:bCs/>
          <w:sz w:val="24"/>
          <w:szCs w:val="24"/>
        </w:rPr>
      </w:pPr>
    </w:p>
    <w:p w:rsidR="00B37490" w:rsidRPr="00B37490" w:rsidRDefault="00B37490" w:rsidP="005C398F">
      <w:pPr>
        <w:keepNext/>
        <w:keepLine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7B375A" w:rsidP="005C398F">
      <w:pPr>
        <w:keepNext/>
        <w:keepLines/>
        <w:spacing w:after="0" w:line="240" w:lineRule="auto"/>
        <w:ind w:firstLine="567"/>
        <w:rPr>
          <w:rFonts w:ascii="Times New Roman" w:hAnsi="Times New Roman" w:cs="Times New Roman"/>
          <w:sz w:val="24"/>
          <w:szCs w:val="24"/>
        </w:rPr>
      </w:pPr>
      <w:r w:rsidRPr="00035DB5">
        <w:rPr>
          <w:rFonts w:ascii="Times New Roman" w:hAnsi="Times New Roman" w:cs="Times New Roman"/>
          <w:sz w:val="24"/>
          <w:szCs w:val="24"/>
        </w:rPr>
        <w:t>Следующие документы</w:t>
      </w:r>
      <w:r w:rsidR="00CC5B67" w:rsidRPr="00035DB5">
        <w:rPr>
          <w:rFonts w:ascii="Times New Roman" w:hAnsi="Times New Roman" w:cs="Times New Roman"/>
          <w:sz w:val="24"/>
          <w:szCs w:val="24"/>
        </w:rPr>
        <w:t xml:space="preserve"> </w:t>
      </w:r>
      <w:r w:rsidRPr="00035DB5">
        <w:rPr>
          <w:rFonts w:ascii="Times New Roman" w:hAnsi="Times New Roman" w:cs="Times New Roman"/>
          <w:sz w:val="24"/>
          <w:szCs w:val="24"/>
        </w:rPr>
        <w:t xml:space="preserve"> размещаются на сайте отдельными файлами: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811EB6" w:rsidRPr="00CC5B67"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-Поэтажный план.</w:t>
      </w:r>
    </w:p>
    <w:p w:rsidR="007B375A" w:rsidRPr="007B375A" w:rsidRDefault="007B375A" w:rsidP="005C398F">
      <w:pPr>
        <w:keepNext/>
        <w:keepLines/>
        <w:autoSpaceDE w:val="0"/>
        <w:autoSpaceDN w:val="0"/>
        <w:adjustRightInd w:val="0"/>
        <w:spacing w:line="27" w:lineRule="atLeast"/>
        <w:ind w:firstLine="567"/>
        <w:jc w:val="both"/>
        <w:rPr>
          <w:rFonts w:ascii="Arial" w:hAnsi="Arial" w:cs="Arial"/>
          <w:sz w:val="24"/>
          <w:szCs w:val="24"/>
        </w:rPr>
      </w:pPr>
    </w:p>
    <w:p w:rsidR="007B375A" w:rsidRPr="007B375A" w:rsidRDefault="007B375A" w:rsidP="007B375A">
      <w:pPr>
        <w:keepNext/>
        <w:keepLines/>
        <w:spacing w:after="0" w:line="240" w:lineRule="auto"/>
        <w:jc w:val="center"/>
        <w:rPr>
          <w:rFonts w:ascii="Times New Roman" w:hAnsi="Times New Roman" w:cs="Times New Roman"/>
          <w:color w:val="000000"/>
        </w:rPr>
      </w:pPr>
    </w:p>
    <w:p w:rsidR="00811EB6" w:rsidRDefault="00811EB6" w:rsidP="00811EB6">
      <w:pPr>
        <w:pStyle w:val="a7"/>
        <w:ind w:left="928"/>
        <w:jc w:val="both"/>
        <w:rPr>
          <w:rFonts w:ascii="Times New Roman" w:eastAsia="Arial Narrow" w:hAnsi="Times New Roman" w:cs="Times New Roman"/>
          <w:sz w:val="24"/>
          <w:szCs w:val="24"/>
        </w:rPr>
      </w:pPr>
    </w:p>
    <w:p w:rsidR="00B95B97" w:rsidRPr="00B95B97" w:rsidRDefault="00811EB6" w:rsidP="00811EB6">
      <w:pPr>
        <w:pStyle w:val="a7"/>
        <w:ind w:left="928"/>
        <w:jc w:val="both"/>
        <w:rPr>
          <w:rFonts w:ascii="Times New Roman" w:eastAsia="Arial Narrow" w:hAnsi="Times New Roman" w:cs="Times New Roman"/>
          <w:b/>
          <w:sz w:val="28"/>
          <w:szCs w:val="28"/>
        </w:rPr>
      </w:pPr>
      <w:r w:rsidRPr="00811EB6">
        <w:rPr>
          <w:rFonts w:ascii="Times New Roman" w:eastAsia="Arial Narrow" w:hAnsi="Times New Roman" w:cs="Times New Roman"/>
          <w:sz w:val="24"/>
          <w:szCs w:val="24"/>
        </w:rPr>
        <w:t xml:space="preserve"> </w:t>
      </w:r>
      <w:r w:rsidR="00B95B97" w:rsidRPr="00B95B97">
        <w:rPr>
          <w:rFonts w:ascii="Times New Roman" w:eastAsia="Arial Narrow" w:hAnsi="Times New Roman" w:cs="Times New Roman"/>
          <w:b/>
          <w:sz w:val="28"/>
          <w:szCs w:val="28"/>
        </w:rPr>
        <w:br w:type="page"/>
      </w: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непроведение</w:t>
      </w:r>
      <w:proofErr w:type="spellEnd"/>
      <w:r w:rsidRPr="00811EB6">
        <w:rPr>
          <w:rFonts w:ascii="Times New Roman" w:eastAsiaTheme="minorHAnsi" w:hAnsi="Times New Roman" w:cs="Times New Roman"/>
          <w:sz w:val="24"/>
          <w:szCs w:val="24"/>
        </w:rPr>
        <w:t xml:space="preserve">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w:t>
      </w:r>
      <w:proofErr w:type="spellStart"/>
      <w:r w:rsidRPr="00811EB6">
        <w:rPr>
          <w:rFonts w:ascii="Times New Roman" w:eastAsiaTheme="minorHAnsi" w:hAnsi="Times New Roman" w:cs="Times New Roman"/>
          <w:sz w:val="24"/>
          <w:szCs w:val="24"/>
        </w:rPr>
        <w:t>неприостановление</w:t>
      </w:r>
      <w:proofErr w:type="spellEnd"/>
      <w:r w:rsidRPr="00811EB6">
        <w:rPr>
          <w:rFonts w:ascii="Times New Roman" w:eastAsiaTheme="minorHAnsi" w:hAnsi="Times New Roman" w:cs="Times New Roman"/>
          <w:sz w:val="24"/>
          <w:szCs w:val="24"/>
        </w:rPr>
        <w:t xml:space="preserve">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w:t>
      </w:r>
      <w:proofErr w:type="spellStart"/>
      <w:r w:rsidR="00B67096" w:rsidRPr="00B67096">
        <w:rPr>
          <w:rFonts w:ascii="Times New Roman" w:hAnsi="Times New Roman" w:cs="Times New Roman"/>
          <w:sz w:val="24"/>
          <w:szCs w:val="24"/>
        </w:rPr>
        <w:t>ые</w:t>
      </w:r>
      <w:proofErr w:type="spellEnd"/>
      <w:r w:rsidR="00B67096" w:rsidRPr="00B67096">
        <w:rPr>
          <w:rFonts w:ascii="Times New Roman" w:hAnsi="Times New Roman" w:cs="Times New Roman"/>
          <w:sz w:val="24"/>
          <w:szCs w:val="24"/>
        </w:rPr>
        <w:t>)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Прием заявок осуществляется в рабочие дни с «10»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 xml:space="preserve">.)до «18» час. «00» минут (время </w:t>
      </w:r>
      <w:proofErr w:type="spellStart"/>
      <w:r w:rsidRPr="005C398F">
        <w:rPr>
          <w:rFonts w:ascii="Times New Roman" w:hAnsi="Times New Roman" w:cs="Times New Roman"/>
          <w:sz w:val="24"/>
          <w:szCs w:val="24"/>
        </w:rPr>
        <w:t>моск</w:t>
      </w:r>
      <w:proofErr w:type="spellEnd"/>
      <w:r w:rsidRPr="005C398F">
        <w:rPr>
          <w:rFonts w:ascii="Times New Roman" w:hAnsi="Times New Roman" w:cs="Times New Roman"/>
          <w:sz w:val="24"/>
          <w:szCs w:val="24"/>
        </w:rPr>
        <w:t>.).</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платежный документ с отметкой банка об исполнении, подтверждающий внесение задатка претендентом в соответствии с документацией о торгах.</w:t>
      </w:r>
    </w:p>
    <w:p w:rsid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Pr>
          <w:rFonts w:ascii="Times New Roman" w:hAnsi="Times New Roman" w:cs="Times New Roman"/>
          <w:sz w:val="24"/>
          <w:szCs w:val="24"/>
        </w:rPr>
        <w:t>:</w:t>
      </w:r>
    </w:p>
    <w:p w:rsidR="005B2B4D" w:rsidRPr="005B2B4D" w:rsidRDefault="00B643D2"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w:t>
      </w:r>
      <w:r w:rsidR="00B44903">
        <w:rPr>
          <w:rFonts w:ascii="Times New Roman" w:hAnsi="Times New Roman" w:cs="Times New Roman"/>
          <w:sz w:val="24"/>
          <w:szCs w:val="24"/>
        </w:rPr>
        <w:t xml:space="preserve"> </w:t>
      </w:r>
      <w:r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7"/>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7"/>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303B7D">
        <w:rPr>
          <w:rFonts w:ascii="Times New Roman" w:hAnsi="Times New Roman" w:cs="Times New Roman"/>
          <w:sz w:val="24"/>
          <w:szCs w:val="24"/>
        </w:rPr>
        <w:t>4)</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Индивидуальные предприниматели дополнительно представляют следующие документы:</w:t>
      </w:r>
    </w:p>
    <w:p w:rsidR="00B643D2" w:rsidRPr="00B643D2" w:rsidRDefault="00303B7D"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4.2.) </w:t>
      </w:r>
      <w:r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B643D2"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4.3.) </w:t>
      </w:r>
      <w:r w:rsidRPr="00B643D2">
        <w:rPr>
          <w:rFonts w:ascii="Times New Roman" w:eastAsia="Calibri" w:hAnsi="Times New Roman" w:cs="Times New Roman"/>
          <w:sz w:val="24"/>
          <w:szCs w:val="24"/>
        </w:rPr>
        <w:t>заверенная печатью</w:t>
      </w:r>
      <w:r>
        <w:rPr>
          <w:rFonts w:ascii="Times New Roman" w:eastAsia="Calibri" w:hAnsi="Times New Roman" w:cs="Times New Roman"/>
          <w:sz w:val="24"/>
          <w:szCs w:val="24"/>
        </w:rPr>
        <w:t>(при наличии)</w:t>
      </w:r>
      <w:r w:rsidRPr="00B643D2">
        <w:rPr>
          <w:rFonts w:ascii="Times New Roman" w:eastAsia="Calibri" w:hAnsi="Times New Roman" w:cs="Times New Roman"/>
          <w:sz w:val="24"/>
          <w:szCs w:val="24"/>
        </w:rPr>
        <w:t xml:space="preserve"> и подписью </w:t>
      </w:r>
      <w:r>
        <w:rPr>
          <w:rFonts w:ascii="Times New Roman" w:eastAsia="Calibri" w:hAnsi="Times New Roman" w:cs="Times New Roman"/>
          <w:sz w:val="24"/>
          <w:szCs w:val="24"/>
        </w:rPr>
        <w:t>индивидуального предпринимателя</w:t>
      </w:r>
      <w:r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B643D2"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4.4.)</w:t>
      </w:r>
      <w:r w:rsidRPr="00B643D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B643D2">
        <w:rPr>
          <w:rFonts w:ascii="Times New Roman" w:eastAsia="Calibri" w:hAnsi="Times New Roman" w:cs="Times New Roman"/>
          <w:sz w:val="24"/>
          <w:szCs w:val="24"/>
        </w:rPr>
        <w:t>оригинал или заверенная печатью</w:t>
      </w:r>
      <w:r>
        <w:rPr>
          <w:rFonts w:ascii="Times New Roman" w:eastAsia="Calibri" w:hAnsi="Times New Roman" w:cs="Times New Roman"/>
          <w:sz w:val="24"/>
          <w:szCs w:val="24"/>
        </w:rPr>
        <w:t xml:space="preserve"> (при наличии)</w:t>
      </w:r>
      <w:r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Pr="00F052F3">
        <w:rPr>
          <w:rFonts w:ascii="Times New Roman" w:eastAsia="Calibri" w:hAnsi="Times New Roman" w:cs="Times New Roman"/>
          <w:b/>
          <w:sz w:val="24"/>
          <w:szCs w:val="24"/>
          <w:u w:val="single"/>
        </w:rPr>
        <w:t>выданная</w:t>
      </w:r>
      <w:r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303B7D">
        <w:rPr>
          <w:rFonts w:ascii="Times New Roman" w:hAnsi="Times New Roman" w:cs="Times New Roman"/>
          <w:sz w:val="24"/>
          <w:szCs w:val="24"/>
        </w:rPr>
        <w:t>5)</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B643D2" w:rsidP="00ED2440">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5.1.)</w:t>
      </w:r>
      <w:r w:rsidR="00ED2440">
        <w:rPr>
          <w:rFonts w:ascii="Times New Roman" w:eastAsia="Times New Roman" w:hAnsi="Times New Roman" w:cs="Times New Roman"/>
          <w:color w:val="0D0D0D"/>
          <w:spacing w:val="-6"/>
          <w:sz w:val="24"/>
          <w:szCs w:val="24"/>
          <w:lang w:eastAsia="ru-RU"/>
        </w:rPr>
        <w:t xml:space="preserve"> </w:t>
      </w:r>
      <w:r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Pr="00B643D2">
        <w:rPr>
          <w:rFonts w:ascii="Times New Roman" w:eastAsia="Times New Roman" w:hAnsi="Times New Roman" w:cs="Times New Roman"/>
          <w:color w:val="0D0D0D"/>
          <w:spacing w:val="-6"/>
          <w:sz w:val="24"/>
          <w:szCs w:val="24"/>
          <w:lang w:eastAsia="ru-RU"/>
        </w:rPr>
        <w:t>;</w:t>
      </w:r>
    </w:p>
    <w:p w:rsidR="008002BB" w:rsidRDefault="00ED2440" w:rsidP="008002BB">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5.2.)</w:t>
      </w:r>
      <w:r w:rsidR="008002BB">
        <w:rPr>
          <w:rFonts w:ascii="Times New Roman" w:eastAsia="Times New Roman" w:hAnsi="Times New Roman" w:cs="Times New Roman"/>
          <w:color w:val="0D0D0D"/>
          <w:spacing w:val="-6"/>
          <w:sz w:val="24"/>
          <w:szCs w:val="24"/>
          <w:lang w:eastAsia="ru-RU"/>
        </w:rPr>
        <w:t xml:space="preserve"> </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8002BB" w:rsidP="008002BB">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 xml:space="preserve">5.3.) </w:t>
      </w:r>
      <w:r w:rsidR="00B643D2" w:rsidRPr="008002BB">
        <w:rPr>
          <w:rFonts w:ascii="Times New Roman" w:eastAsia="Times New Roman" w:hAnsi="Times New Roman" w:cs="Times New Roman"/>
          <w:color w:val="0D0D0D"/>
          <w:spacing w:val="-10"/>
          <w:sz w:val="24"/>
          <w:szCs w:val="24"/>
          <w:lang w:eastAsia="ru-RU"/>
        </w:rPr>
        <w:t>заверенная печатью</w:t>
      </w:r>
      <w:r>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AE1849">
        <w:rPr>
          <w:rFonts w:ascii="Times New Roman" w:eastAsia="Times New Roman" w:hAnsi="Times New Roman" w:cs="Times New Roman"/>
          <w:color w:val="0D0D0D"/>
          <w:spacing w:val="-10"/>
          <w:sz w:val="24"/>
          <w:szCs w:val="24"/>
          <w:lang w:eastAsia="ru-RU"/>
        </w:rPr>
        <w:t xml:space="preserve"> </w:t>
      </w:r>
      <w:r w:rsidR="00B643D2" w:rsidRPr="008002BB">
        <w:rPr>
          <w:rFonts w:ascii="Times New Roman" w:eastAsia="Times New Roman" w:hAnsi="Times New Roman" w:cs="Times New Roman"/>
          <w:color w:val="0D0D0D"/>
          <w:spacing w:val="-10"/>
          <w:sz w:val="24"/>
          <w:szCs w:val="24"/>
          <w:lang w:eastAsia="ru-RU"/>
        </w:rPr>
        <w:t>;</w:t>
      </w:r>
    </w:p>
    <w:p w:rsidR="003150A8" w:rsidRDefault="008002BB"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 xml:space="preserve">5.4.)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3150A8"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 xml:space="preserve">5.5.)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5B2B4D" w:rsidP="00CB7460">
      <w:pPr>
        <w:pStyle w:val="13"/>
        <w:numPr>
          <w:ilvl w:val="0"/>
          <w:numId w:val="15"/>
        </w:numPr>
        <w:shd w:val="clear" w:color="auto" w:fill="auto"/>
        <w:spacing w:before="0" w:after="0" w:line="240" w:lineRule="auto"/>
        <w:jc w:val="both"/>
        <w:rPr>
          <w:rFonts w:ascii="Times New Roman" w:hAnsi="Times New Roman" w:cs="Times New Roman"/>
          <w:sz w:val="24"/>
          <w:szCs w:val="24"/>
        </w:rPr>
      </w:pPr>
      <w:r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w:t>
      </w:r>
      <w:r w:rsidR="00616AD2" w:rsidRPr="00616AD2">
        <w:rPr>
          <w:rFonts w:ascii="Times New Roman" w:hAnsi="Times New Roman" w:cs="Times New Roman"/>
          <w:i/>
        </w:rPr>
        <w:lastRenderedPageBreak/>
        <w:t xml:space="preserve">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официальной Электронной торговой площадке Государственной корпорации «</w:t>
      </w:r>
      <w:proofErr w:type="spellStart"/>
      <w:r w:rsidR="00561105" w:rsidRPr="00561105">
        <w:rPr>
          <w:rFonts w:ascii="Times New Roman" w:eastAsia="Times New Roman" w:hAnsi="Times New Roman" w:cs="Times New Roman"/>
          <w:sz w:val="24"/>
          <w:szCs w:val="24"/>
          <w:lang w:eastAsia="ru-RU"/>
        </w:rPr>
        <w:t>Ростех</w:t>
      </w:r>
      <w:proofErr w:type="spellEnd"/>
      <w:r w:rsidR="00561105" w:rsidRPr="00561105">
        <w:rPr>
          <w:rFonts w:ascii="Times New Roman" w:eastAsia="Times New Roman" w:hAnsi="Times New Roman" w:cs="Times New Roman"/>
          <w:sz w:val="24"/>
          <w:szCs w:val="24"/>
          <w:lang w:eastAsia="ru-RU"/>
        </w:rPr>
        <w:t xml:space="preserve">» </w:t>
      </w:r>
      <w:hyperlink r:id="rId11" w:history="1">
        <w:r w:rsidR="00561105" w:rsidRPr="008236B0">
          <w:rPr>
            <w:rStyle w:val="af"/>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F83832">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w:t>
      </w:r>
      <w:proofErr w:type="spellStart"/>
      <w:r w:rsidRPr="005C398F">
        <w:rPr>
          <w:rFonts w:ascii="Times New Roman" w:eastAsia="Times New Roman" w:hAnsi="Times New Roman" w:cs="Times New Roman"/>
          <w:sz w:val="24"/>
          <w:szCs w:val="24"/>
          <w:lang w:eastAsia="ru-RU"/>
        </w:rPr>
        <w:t>аукциона".Если</w:t>
      </w:r>
      <w:proofErr w:type="spellEnd"/>
      <w:r w:rsidRPr="005C398F">
        <w:rPr>
          <w:rFonts w:ascii="Times New Roman" w:eastAsia="Times New Roman" w:hAnsi="Times New Roman" w:cs="Times New Roman"/>
          <w:sz w:val="24"/>
          <w:szCs w:val="24"/>
          <w:lang w:eastAsia="ru-RU"/>
        </w:rPr>
        <w:t xml:space="preserve">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w:t>
      </w:r>
      <w:proofErr w:type="spellStart"/>
      <w:r w:rsidRPr="005C398F">
        <w:rPr>
          <w:rFonts w:ascii="Times New Roman" w:eastAsia="Times New Roman" w:hAnsi="Times New Roman" w:cs="Times New Roman"/>
          <w:sz w:val="24"/>
          <w:szCs w:val="24"/>
          <w:lang w:eastAsia="ru-RU"/>
        </w:rPr>
        <w:t>оконченным.Победителем</w:t>
      </w:r>
      <w:proofErr w:type="spellEnd"/>
      <w:r w:rsidRPr="005C398F">
        <w:rPr>
          <w:rFonts w:ascii="Times New Roman" w:eastAsia="Times New Roman" w:hAnsi="Times New Roman" w:cs="Times New Roman"/>
          <w:sz w:val="24"/>
          <w:szCs w:val="24"/>
          <w:lang w:eastAsia="ru-RU"/>
        </w:rPr>
        <w:t xml:space="preserve"> аукциона признается лицо, предложившее наиболее высокую цену договора. Организатор торгов вправе осуществлять аудио- и видеозапись </w:t>
      </w:r>
      <w:proofErr w:type="spellStart"/>
      <w:r w:rsidRPr="005C398F">
        <w:rPr>
          <w:rFonts w:ascii="Times New Roman" w:eastAsia="Times New Roman" w:hAnsi="Times New Roman" w:cs="Times New Roman"/>
          <w:sz w:val="24"/>
          <w:szCs w:val="24"/>
          <w:lang w:eastAsia="ru-RU"/>
        </w:rPr>
        <w:t>аукциона.Любой</w:t>
      </w:r>
      <w:proofErr w:type="spellEnd"/>
      <w:r w:rsidRPr="005C398F">
        <w:rPr>
          <w:rFonts w:ascii="Times New Roman" w:eastAsia="Times New Roman" w:hAnsi="Times New Roman" w:cs="Times New Roman"/>
          <w:sz w:val="24"/>
          <w:szCs w:val="24"/>
          <w:lang w:eastAsia="ru-RU"/>
        </w:rPr>
        <w:t xml:space="preserve">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w:t>
      </w:r>
      <w:proofErr w:type="spellStart"/>
      <w:r w:rsidR="00ED26E5" w:rsidRPr="005C398F">
        <w:rPr>
          <w:rFonts w:ascii="Times New Roman" w:eastAsia="Times New Roman" w:hAnsi="Times New Roman" w:cs="Times New Roman"/>
          <w:sz w:val="24"/>
          <w:szCs w:val="24"/>
          <w:lang w:eastAsia="ru-RU"/>
        </w:rPr>
        <w:t>Ростех</w:t>
      </w:r>
      <w:proofErr w:type="spellEnd"/>
      <w:r w:rsidR="00ED26E5" w:rsidRPr="005C398F">
        <w:rPr>
          <w:rFonts w:ascii="Times New Roman" w:eastAsia="Times New Roman" w:hAnsi="Times New Roman" w:cs="Times New Roman"/>
          <w:sz w:val="24"/>
          <w:szCs w:val="24"/>
          <w:lang w:eastAsia="ru-RU"/>
        </w:rPr>
        <w:t>»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w:t>
      </w:r>
      <w:proofErr w:type="spellStart"/>
      <w:r w:rsidR="00352679" w:rsidRPr="00352679">
        <w:rPr>
          <w:rFonts w:ascii="Times New Roman" w:hAnsi="Times New Roman" w:cs="Times New Roman"/>
          <w:sz w:val="24"/>
          <w:szCs w:val="24"/>
        </w:rPr>
        <w:t>ов</w:t>
      </w:r>
      <w:proofErr w:type="spellEnd"/>
      <w:r w:rsidR="00352679" w:rsidRPr="00352679">
        <w:rPr>
          <w:rFonts w:ascii="Times New Roman" w:hAnsi="Times New Roman" w:cs="Times New Roman"/>
          <w:sz w:val="24"/>
          <w:szCs w:val="24"/>
        </w:rPr>
        <w:t>)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Default="00572ED6" w:rsidP="00572ED6">
      <w:pPr>
        <w:shd w:val="clear" w:color="auto" w:fill="FFFFFF"/>
        <w:spacing w:line="269" w:lineRule="exact"/>
        <w:jc w:val="both"/>
        <w:rPr>
          <w:rFonts w:ascii="Times New Roman" w:hAnsi="Times New Roman" w:cs="Times New Roman"/>
          <w:sz w:val="24"/>
          <w:szCs w:val="24"/>
        </w:rPr>
      </w:pPr>
      <w:r w:rsidRPr="00572ED6">
        <w:rPr>
          <w:rFonts w:ascii="Times New Roman" w:hAnsi="Times New Roman" w:cs="Times New Roman"/>
          <w:sz w:val="24"/>
          <w:szCs w:val="24"/>
        </w:rPr>
        <w:t xml:space="preserve">Нижеследующие </w:t>
      </w:r>
      <w:r w:rsidRPr="00572ED6">
        <w:rPr>
          <w:rFonts w:ascii="Times New Roman" w:hAnsi="Times New Roman" w:cs="Times New Roman"/>
          <w:b/>
          <w:sz w:val="24"/>
          <w:szCs w:val="24"/>
        </w:rPr>
        <w:t>конкретные</w:t>
      </w:r>
      <w:r w:rsidRPr="00572ED6">
        <w:rPr>
          <w:rFonts w:ascii="Times New Roman" w:hAnsi="Times New Roman" w:cs="Times New Roman"/>
          <w:sz w:val="24"/>
          <w:szCs w:val="24"/>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FD67CE">
        <w:trPr>
          <w:trHeight w:val="545"/>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7358B8" w:rsidRDefault="007358B8" w:rsidP="004F5A69">
            <w:pPr>
              <w:ind w:right="176"/>
              <w:jc w:val="center"/>
              <w:rPr>
                <w:rFonts w:ascii="Times New Roman" w:hAnsi="Times New Roman" w:cs="Times New Roman"/>
                <w:sz w:val="24"/>
                <w:szCs w:val="24"/>
              </w:rPr>
            </w:pPr>
            <w:r w:rsidRPr="007358B8">
              <w:rPr>
                <w:rFonts w:ascii="Times New Roman" w:hAnsi="Times New Roman" w:cs="Times New Roman"/>
                <w:b/>
                <w:sz w:val="24"/>
                <w:szCs w:val="24"/>
              </w:rPr>
              <w:t>Содержание разделов</w:t>
            </w:r>
          </w:p>
        </w:tc>
      </w:tr>
      <w:tr w:rsidR="007358B8" w:rsidRPr="007358B8" w:rsidTr="00AE7445">
        <w:trPr>
          <w:trHeight w:val="2112"/>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snapToGrid w:val="0"/>
              <w:spacing w:after="0" w:line="240" w:lineRule="auto"/>
              <w:jc w:val="both"/>
              <w:rPr>
                <w:rFonts w:ascii="Times New Roman" w:hAnsi="Times New Roman" w:cs="Times New Roman"/>
                <w:sz w:val="24"/>
                <w:szCs w:val="24"/>
              </w:rPr>
            </w:pPr>
            <w:r w:rsidRPr="007358B8">
              <w:rPr>
                <w:rFonts w:ascii="Times New Roman" w:hAnsi="Times New Roman" w:cs="Times New Roman"/>
                <w:b/>
                <w:sz w:val="24"/>
                <w:szCs w:val="24"/>
              </w:rPr>
              <w:t xml:space="preserve">Акционерное общество «Научно-исследовательский центр электронной вычислительной техники» (АО «НИЦЭВТ»).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Юридический адрес: 117587, </w:t>
            </w:r>
            <w:proofErr w:type="spellStart"/>
            <w:r w:rsidRPr="008422D8">
              <w:rPr>
                <w:rFonts w:ascii="Times New Roman" w:hAnsi="Times New Roman" w:cs="Times New Roman"/>
                <w:sz w:val="24"/>
                <w:szCs w:val="24"/>
              </w:rPr>
              <w:t>г.Москва</w:t>
            </w:r>
            <w:proofErr w:type="spellEnd"/>
            <w:r w:rsidRPr="008422D8">
              <w:rPr>
                <w:rFonts w:ascii="Times New Roman" w:hAnsi="Times New Roman" w:cs="Times New Roman"/>
                <w:sz w:val="24"/>
                <w:szCs w:val="24"/>
              </w:rPr>
              <w:t xml:space="preserve">, Варшавское шоссе, д.125. </w:t>
            </w:r>
          </w:p>
          <w:p w:rsidR="007358B8" w:rsidRPr="008422D8" w:rsidRDefault="007358B8" w:rsidP="008422D8">
            <w:pPr>
              <w:pStyle w:val="ConsPlusNormal"/>
              <w:widowControl/>
              <w:snapToGrid w:val="0"/>
              <w:ind w:firstLine="0"/>
              <w:jc w:val="both"/>
              <w:rPr>
                <w:rFonts w:ascii="Times New Roman" w:hAnsi="Times New Roman" w:cs="Times New Roman"/>
                <w:sz w:val="24"/>
                <w:szCs w:val="24"/>
              </w:rPr>
            </w:pPr>
            <w:r w:rsidRPr="008422D8">
              <w:rPr>
                <w:rFonts w:ascii="Times New Roman" w:hAnsi="Times New Roman" w:cs="Times New Roman"/>
                <w:sz w:val="24"/>
                <w:szCs w:val="24"/>
              </w:rPr>
              <w:t xml:space="preserve">Фактический адрес:117587, г. Москва, Варшавское шоссе, д.125. </w:t>
            </w:r>
          </w:p>
          <w:p w:rsidR="007358B8" w:rsidRPr="007358B8" w:rsidRDefault="007358B8" w:rsidP="00947F95">
            <w:pPr>
              <w:spacing w:after="0" w:line="240" w:lineRule="auto"/>
              <w:jc w:val="both"/>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Семенов </w:t>
            </w:r>
            <w:r w:rsidR="003A71B2" w:rsidRPr="008422D8">
              <w:rPr>
                <w:rFonts w:ascii="Times New Roman" w:hAnsi="Times New Roman" w:cs="Times New Roman"/>
                <w:sz w:val="24"/>
                <w:szCs w:val="24"/>
              </w:rPr>
              <w:t>В.Н.</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svn@nicevt.ru </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Телефон: +7 (495) 319-77-27</w:t>
            </w:r>
          </w:p>
        </w:tc>
      </w:tr>
      <w:tr w:rsidR="007358B8" w:rsidRPr="007358B8"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sz w:val="24"/>
                <w:szCs w:val="24"/>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8422D8">
            <w:pPr>
              <w:spacing w:after="0"/>
              <w:jc w:val="center"/>
              <w:rPr>
                <w:rFonts w:ascii="Times New Roman" w:hAnsi="Times New Roman" w:cs="Times New Roman"/>
                <w:sz w:val="24"/>
                <w:szCs w:val="24"/>
              </w:rPr>
            </w:pPr>
            <w:r w:rsidRPr="007358B8">
              <w:rPr>
                <w:rFonts w:ascii="Times New Roman" w:hAnsi="Times New Roman" w:cs="Times New Roman"/>
                <w:b/>
                <w:sz w:val="24"/>
                <w:szCs w:val="24"/>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422D8">
            <w:pPr>
              <w:widowControl w:val="0"/>
              <w:spacing w:after="0" w:line="240" w:lineRule="auto"/>
              <w:rPr>
                <w:rFonts w:ascii="Times New Roman" w:hAnsi="Times New Roman" w:cs="Times New Roman"/>
                <w:sz w:val="24"/>
                <w:szCs w:val="24"/>
              </w:rPr>
            </w:pPr>
            <w:r w:rsidRPr="007358B8">
              <w:rPr>
                <w:rFonts w:ascii="Times New Roman" w:hAnsi="Times New Roman" w:cs="Times New Roman"/>
                <w:b/>
                <w:sz w:val="24"/>
                <w:szCs w:val="24"/>
              </w:rPr>
              <w:t>Общество с ограниченной ответственностью  «Юридическое Сопровождение Торгов»( ООО «ЮСТ»</w:t>
            </w:r>
            <w:r w:rsidRPr="007358B8">
              <w:rPr>
                <w:rFonts w:ascii="Times New Roman" w:hAnsi="Times New Roman" w:cs="Times New Roman"/>
                <w:sz w:val="24"/>
                <w:szCs w:val="24"/>
              </w:rPr>
              <w:t xml:space="preserve"> ).</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Юридический адрес: 295034, Республика Крым, г. Симферополь, Проспект Победы 28А, этаж2, пом. 215.</w:t>
            </w:r>
          </w:p>
          <w:p w:rsidR="007358B8"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Фактическое местонахождение/почтовый адрес: </w:t>
            </w:r>
            <w:r w:rsidR="00E8742B" w:rsidRPr="00E8742B">
              <w:rPr>
                <w:rFonts w:ascii="Times New Roman" w:hAnsi="Times New Roman" w:cs="Times New Roman"/>
                <w:sz w:val="24"/>
                <w:szCs w:val="24"/>
              </w:rPr>
              <w:t xml:space="preserve">115114, г. Москва, ул. </w:t>
            </w:r>
            <w:proofErr w:type="spellStart"/>
            <w:r w:rsidR="00E8742B" w:rsidRPr="00E8742B">
              <w:rPr>
                <w:rFonts w:ascii="Times New Roman" w:hAnsi="Times New Roman" w:cs="Times New Roman"/>
                <w:sz w:val="24"/>
                <w:szCs w:val="24"/>
              </w:rPr>
              <w:t>Летниковская</w:t>
            </w:r>
            <w:proofErr w:type="spellEnd"/>
            <w:r w:rsidR="00E8742B" w:rsidRPr="00E8742B">
              <w:rPr>
                <w:rFonts w:ascii="Times New Roman" w:hAnsi="Times New Roman" w:cs="Times New Roman"/>
                <w:sz w:val="24"/>
                <w:szCs w:val="24"/>
              </w:rPr>
              <w:t>, д.10 стр.4, Бизнес-Центр  «Святогор», корпус А</w:t>
            </w:r>
            <w:r w:rsidRPr="008422D8">
              <w:rPr>
                <w:rFonts w:ascii="Times New Roman" w:hAnsi="Times New Roman" w:cs="Times New Roman"/>
                <w:sz w:val="24"/>
                <w:szCs w:val="24"/>
              </w:rPr>
              <w:t>.</w:t>
            </w:r>
          </w:p>
          <w:p w:rsidR="00F83106" w:rsidRPr="008422D8" w:rsidRDefault="007358B8" w:rsidP="008422D8">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 xml:space="preserve">Контактное лицо: </w:t>
            </w:r>
            <w:proofErr w:type="spellStart"/>
            <w:r w:rsidRPr="008422D8">
              <w:rPr>
                <w:rFonts w:ascii="Times New Roman" w:hAnsi="Times New Roman" w:cs="Times New Roman"/>
                <w:sz w:val="24"/>
                <w:szCs w:val="24"/>
              </w:rPr>
              <w:t>Убушаева</w:t>
            </w:r>
            <w:proofErr w:type="spellEnd"/>
            <w:r w:rsidRPr="008422D8">
              <w:rPr>
                <w:rFonts w:ascii="Times New Roman" w:hAnsi="Times New Roman" w:cs="Times New Roman"/>
                <w:sz w:val="24"/>
                <w:szCs w:val="24"/>
              </w:rPr>
              <w:t xml:space="preserve"> </w:t>
            </w:r>
            <w:r w:rsidR="003A71B2" w:rsidRPr="008422D8">
              <w:rPr>
                <w:rFonts w:ascii="Times New Roman" w:hAnsi="Times New Roman" w:cs="Times New Roman"/>
                <w:sz w:val="24"/>
                <w:szCs w:val="24"/>
              </w:rPr>
              <w:t>У.С.</w:t>
            </w:r>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Электронная почта: </w:t>
            </w:r>
            <w:hyperlink r:id="rId12" w:history="1">
              <w:r w:rsidR="00DF253C" w:rsidRPr="008422D8">
                <w:rPr>
                  <w:rStyle w:val="af"/>
                  <w:rFonts w:ascii="Times New Roman" w:hAnsi="Times New Roman" w:cs="Times New Roman"/>
                  <w:sz w:val="24"/>
                  <w:szCs w:val="24"/>
                </w:rPr>
                <w:t>info@ust.msk.ru</w:t>
              </w:r>
            </w:hyperlink>
            <w:r w:rsidR="00DF253C" w:rsidRPr="008422D8">
              <w:rPr>
                <w:rFonts w:ascii="Times New Roman" w:hAnsi="Times New Roman" w:cs="Times New Roman"/>
                <w:sz w:val="24"/>
                <w:szCs w:val="24"/>
              </w:rPr>
              <w:t xml:space="preserve"> </w:t>
            </w:r>
            <w:r w:rsidRPr="008422D8">
              <w:rPr>
                <w:rFonts w:ascii="Times New Roman" w:hAnsi="Times New Roman" w:cs="Times New Roman"/>
                <w:sz w:val="24"/>
                <w:szCs w:val="24"/>
              </w:rPr>
              <w:t xml:space="preserve">Номер контактного телефона: </w:t>
            </w:r>
          </w:p>
          <w:p w:rsidR="007358B8" w:rsidRPr="007358B8" w:rsidRDefault="007358B8" w:rsidP="00176E1E">
            <w:pPr>
              <w:widowControl w:val="0"/>
              <w:spacing w:after="0" w:line="240" w:lineRule="auto"/>
              <w:rPr>
                <w:rFonts w:ascii="Times New Roman" w:hAnsi="Times New Roman" w:cs="Times New Roman"/>
                <w:sz w:val="24"/>
                <w:szCs w:val="24"/>
              </w:rPr>
            </w:pPr>
            <w:r w:rsidRPr="008422D8">
              <w:rPr>
                <w:rFonts w:ascii="Times New Roman" w:hAnsi="Times New Roman" w:cs="Times New Roman"/>
                <w:sz w:val="24"/>
                <w:szCs w:val="24"/>
              </w:rPr>
              <w:t>+7 (495) 909-94-19, +7 (495) 909-94-18</w:t>
            </w:r>
            <w:r w:rsidR="00176E1E">
              <w:rPr>
                <w:rFonts w:ascii="Times New Roman" w:hAnsi="Times New Roman" w:cs="Times New Roman"/>
                <w:sz w:val="24"/>
                <w:szCs w:val="24"/>
              </w:rPr>
              <w:t>,</w:t>
            </w:r>
            <w:r w:rsidR="00176E1E">
              <w:t xml:space="preserve"> </w:t>
            </w:r>
            <w:r w:rsidR="00176E1E">
              <w:rPr>
                <w:rFonts w:ascii="Times New Roman" w:hAnsi="Times New Roman" w:cs="Times New Roman"/>
                <w:sz w:val="24"/>
                <w:szCs w:val="24"/>
              </w:rPr>
              <w:t>+7</w:t>
            </w:r>
            <w:r w:rsidR="00176E1E" w:rsidRPr="00176E1E">
              <w:rPr>
                <w:rFonts w:ascii="Times New Roman" w:hAnsi="Times New Roman" w:cs="Times New Roman"/>
                <w:sz w:val="24"/>
                <w:szCs w:val="24"/>
              </w:rPr>
              <w:t xml:space="preserve"> (3652)671322</w:t>
            </w:r>
          </w:p>
        </w:tc>
      </w:tr>
      <w:tr w:rsidR="007358B8" w:rsidRPr="007358B8" w:rsidTr="00AE7445">
        <w:trPr>
          <w:trHeight w:val="107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Default="00F755D6" w:rsidP="004F5A69">
            <w:pPr>
              <w:jc w:val="both"/>
              <w:rPr>
                <w:rFonts w:ascii="Times New Roman" w:hAnsi="Times New Roman" w:cs="Times New Roman"/>
                <w:b/>
                <w:sz w:val="24"/>
                <w:szCs w:val="24"/>
              </w:rPr>
            </w:pPr>
            <w:r>
              <w:rPr>
                <w:rFonts w:ascii="Times New Roman" w:hAnsi="Times New Roman" w:cs="Times New Roman"/>
                <w:b/>
                <w:sz w:val="24"/>
                <w:szCs w:val="24"/>
              </w:rPr>
              <w:t>О</w:t>
            </w:r>
            <w:r w:rsidRPr="00F755D6">
              <w:rPr>
                <w:rFonts w:ascii="Times New Roman" w:hAnsi="Times New Roman" w:cs="Times New Roman"/>
                <w:b/>
                <w:sz w:val="24"/>
                <w:szCs w:val="24"/>
              </w:rPr>
              <w:t>бъект</w:t>
            </w:r>
            <w:r>
              <w:rPr>
                <w:rFonts w:ascii="Times New Roman" w:hAnsi="Times New Roman" w:cs="Times New Roman"/>
                <w:b/>
                <w:sz w:val="24"/>
                <w:szCs w:val="24"/>
              </w:rPr>
              <w:t>ы</w:t>
            </w:r>
            <w:r w:rsidRPr="00F755D6">
              <w:rPr>
                <w:rFonts w:ascii="Times New Roman" w:hAnsi="Times New Roman" w:cs="Times New Roman"/>
                <w:b/>
                <w:sz w:val="24"/>
                <w:szCs w:val="24"/>
              </w:rPr>
              <w:t xml:space="preserve"> недвижимого имущества</w:t>
            </w:r>
            <w:r w:rsidR="007358B8" w:rsidRPr="007358B8">
              <w:rPr>
                <w:rFonts w:ascii="Times New Roman" w:hAnsi="Times New Roman" w:cs="Times New Roman"/>
                <w:b/>
                <w:sz w:val="24"/>
                <w:szCs w:val="24"/>
              </w:rPr>
              <w:t>, расположенные по адресу:</w:t>
            </w:r>
          </w:p>
          <w:p w:rsidR="00AC7C7E" w:rsidRPr="005C398F" w:rsidRDefault="007358B8" w:rsidP="00F83832">
            <w:pPr>
              <w:jc w:val="both"/>
              <w:rPr>
                <w:rFonts w:ascii="Times New Roman" w:hAnsi="Times New Roman" w:cs="Times New Roman"/>
                <w:sz w:val="24"/>
                <w:szCs w:val="24"/>
              </w:rPr>
            </w:pPr>
            <w:r w:rsidRPr="007358B8">
              <w:rPr>
                <w:rFonts w:ascii="Times New Roman" w:hAnsi="Times New Roman" w:cs="Times New Roman"/>
                <w:bCs/>
                <w:sz w:val="24"/>
                <w:szCs w:val="24"/>
              </w:rPr>
              <w:t xml:space="preserve">117587, г. Москва, Варшавское шоссе, д.125 (в соответствии </w:t>
            </w:r>
            <w:r w:rsidRPr="007358B8">
              <w:rPr>
                <w:rFonts w:ascii="Times New Roman" w:hAnsi="Times New Roman" w:cs="Times New Roman"/>
                <w:bCs/>
                <w:sz w:val="24"/>
                <w:szCs w:val="24"/>
              </w:rPr>
              <w:br/>
            </w:r>
            <w:r w:rsidR="00AE7445">
              <w:rPr>
                <w:rFonts w:ascii="Times New Roman" w:hAnsi="Times New Roman" w:cs="Times New Roman"/>
                <w:bCs/>
                <w:sz w:val="24"/>
                <w:szCs w:val="24"/>
              </w:rPr>
              <w:t xml:space="preserve">с </w:t>
            </w:r>
            <w:r w:rsidR="00AE7445" w:rsidRPr="00AE7445">
              <w:rPr>
                <w:rFonts w:ascii="Times New Roman" w:hAnsi="Times New Roman" w:cs="Times New Roman"/>
                <w:bCs/>
                <w:sz w:val="24"/>
                <w:szCs w:val="24"/>
              </w:rPr>
              <w:t>част</w:t>
            </w:r>
            <w:r w:rsidR="00AE7445">
              <w:rPr>
                <w:rFonts w:ascii="Times New Roman" w:hAnsi="Times New Roman" w:cs="Times New Roman"/>
                <w:bCs/>
                <w:sz w:val="24"/>
                <w:szCs w:val="24"/>
              </w:rPr>
              <w:t>ью</w:t>
            </w:r>
            <w:r w:rsidR="00AE7445" w:rsidRPr="00AE7445">
              <w:rPr>
                <w:rFonts w:ascii="Times New Roman" w:hAnsi="Times New Roman" w:cs="Times New Roman"/>
                <w:bCs/>
                <w:sz w:val="24"/>
                <w:szCs w:val="24"/>
              </w:rPr>
              <w:t xml:space="preserve"> 1.2. «Сведения о об объекте аренды»  Раздела </w:t>
            </w:r>
            <w:r w:rsidR="005C398F">
              <w:rPr>
                <w:rFonts w:ascii="Times New Roman" w:hAnsi="Times New Roman" w:cs="Times New Roman"/>
                <w:bCs/>
                <w:sz w:val="24"/>
                <w:szCs w:val="24"/>
                <w:lang w:val="en-US"/>
              </w:rPr>
              <w:t>I</w:t>
            </w:r>
            <w:r w:rsidR="005C398F">
              <w:rPr>
                <w:rFonts w:ascii="Times New Roman" w:hAnsi="Times New Roman" w:cs="Times New Roman"/>
                <w:bCs/>
                <w:sz w:val="24"/>
                <w:szCs w:val="24"/>
              </w:rPr>
              <w:t xml:space="preserve"> аукционной документации</w:t>
            </w:r>
            <w:r w:rsidR="008422D8">
              <w:rPr>
                <w:rFonts w:ascii="Times New Roman" w:hAnsi="Times New Roman" w:cs="Times New Roman"/>
                <w:bCs/>
                <w:sz w:val="24"/>
                <w:szCs w:val="24"/>
              </w:rPr>
              <w:t>)</w:t>
            </w:r>
            <w:r w:rsidR="00F22F2B">
              <w:rPr>
                <w:rFonts w:ascii="Times New Roman" w:hAnsi="Times New Roman" w:cs="Times New Roman"/>
                <w:bCs/>
                <w:sz w:val="24"/>
                <w:szCs w:val="24"/>
              </w:rPr>
              <w:t xml:space="preserve">,  </w:t>
            </w:r>
            <w:r w:rsidR="00AC7C7E">
              <w:rPr>
                <w:rFonts w:ascii="Times New Roman" w:hAnsi="Times New Roman" w:cs="Times New Roman"/>
                <w:bCs/>
                <w:sz w:val="24"/>
                <w:szCs w:val="24"/>
              </w:rPr>
              <w:t xml:space="preserve">количество лотов – </w:t>
            </w:r>
            <w:r w:rsidR="00F83832">
              <w:rPr>
                <w:rFonts w:ascii="Times New Roman" w:hAnsi="Times New Roman" w:cs="Times New Roman"/>
                <w:bCs/>
                <w:sz w:val="24"/>
                <w:szCs w:val="24"/>
              </w:rPr>
              <w:t>3</w:t>
            </w:r>
            <w:r w:rsidR="00AC7C7E">
              <w:rPr>
                <w:rFonts w:ascii="Times New Roman" w:hAnsi="Times New Roman" w:cs="Times New Roman"/>
                <w:bCs/>
                <w:sz w:val="24"/>
                <w:szCs w:val="24"/>
              </w:rPr>
              <w:t>(</w:t>
            </w:r>
            <w:r w:rsidR="00F83832">
              <w:rPr>
                <w:rFonts w:ascii="Times New Roman" w:hAnsi="Times New Roman" w:cs="Times New Roman"/>
                <w:bCs/>
                <w:sz w:val="24"/>
                <w:szCs w:val="24"/>
              </w:rPr>
              <w:t>три</w:t>
            </w:r>
            <w:r w:rsidR="00AC7C7E">
              <w:rPr>
                <w:rFonts w:ascii="Times New Roman" w:hAnsi="Times New Roman" w:cs="Times New Roman"/>
                <w:bCs/>
                <w:sz w:val="24"/>
                <w:szCs w:val="24"/>
              </w:rPr>
              <w:t>)</w:t>
            </w:r>
          </w:p>
        </w:tc>
      </w:tr>
      <w:tr w:rsidR="007358B8" w:rsidRPr="007358B8" w:rsidTr="00AE7445">
        <w:trPr>
          <w:trHeight w:val="102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b/>
                <w:sz w:val="24"/>
                <w:szCs w:val="24"/>
              </w:rPr>
            </w:pPr>
            <w:r w:rsidRPr="007358B8">
              <w:rPr>
                <w:rFonts w:ascii="Times New Roman" w:hAnsi="Times New Roman" w:cs="Times New Roman"/>
                <w:b/>
                <w:sz w:val="24"/>
                <w:szCs w:val="24"/>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AE7445" w:rsidP="005C398F">
            <w:pPr>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1.2. «Сведения о об объекте аренды»  Раздела I </w:t>
            </w:r>
            <w:r w:rsidR="005C398F" w:rsidRPr="005C398F">
              <w:rPr>
                <w:rFonts w:ascii="Times New Roman" w:hAnsi="Times New Roman" w:cs="Times New Roman"/>
                <w:sz w:val="24"/>
                <w:szCs w:val="24"/>
              </w:rPr>
              <w:t>аукционной документации</w:t>
            </w:r>
          </w:p>
        </w:tc>
      </w:tr>
      <w:tr w:rsidR="007358B8" w:rsidRPr="007358B8" w:rsidTr="006034B6">
        <w:trPr>
          <w:trHeight w:val="18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b/>
                <w:sz w:val="24"/>
                <w:szCs w:val="24"/>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410"/>
              <w:gridCol w:w="2268"/>
            </w:tblGrid>
            <w:tr w:rsidR="004F5A69" w:rsidRPr="007358B8" w:rsidTr="00B502B6">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4F5A69" w:rsidRDefault="004F5A69" w:rsidP="004F5A69">
                  <w:pPr>
                    <w:spacing w:after="0"/>
                    <w:jc w:val="center"/>
                    <w:rPr>
                      <w:rFonts w:ascii="Times New Roman" w:hAnsi="Times New Roman" w:cs="Times New Roman"/>
                      <w:b/>
                      <w:bCs/>
                      <w:color w:val="000000"/>
                      <w:sz w:val="24"/>
                      <w:szCs w:val="24"/>
                      <w:lang w:eastAsia="ru-RU"/>
                    </w:rPr>
                  </w:pPr>
                  <w:r w:rsidRPr="004F5A69">
                    <w:rPr>
                      <w:rFonts w:ascii="Times New Roman" w:hAnsi="Times New Roman" w:cs="Times New Roman"/>
                      <w:b/>
                      <w:bCs/>
                      <w:color w:val="000000"/>
                      <w:sz w:val="24"/>
                      <w:szCs w:val="24"/>
                      <w:lang w:eastAsia="ru-RU"/>
                    </w:rPr>
                    <w:t>№ лота</w:t>
                  </w:r>
                </w:p>
              </w:tc>
              <w:tc>
                <w:tcPr>
                  <w:tcW w:w="2410"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Стоимость арендной платы в месяц (руб.)</w:t>
                  </w:r>
                </w:p>
              </w:tc>
              <w:tc>
                <w:tcPr>
                  <w:tcW w:w="2268" w:type="dxa"/>
                  <w:tcBorders>
                    <w:top w:val="single" w:sz="4" w:space="0" w:color="auto"/>
                    <w:left w:val="nil"/>
                    <w:bottom w:val="single" w:sz="4" w:space="0" w:color="auto"/>
                    <w:right w:val="single" w:sz="4" w:space="0" w:color="auto"/>
                  </w:tcBorders>
                  <w:shd w:val="clear" w:color="auto" w:fill="auto"/>
                  <w:vAlign w:val="center"/>
                </w:tcPr>
                <w:p w:rsidR="004F5A69" w:rsidRPr="004F5A69" w:rsidRDefault="004F5A69" w:rsidP="004F5A69">
                  <w:pPr>
                    <w:spacing w:after="0"/>
                    <w:jc w:val="center"/>
                    <w:rPr>
                      <w:rFonts w:ascii="Times New Roman" w:hAnsi="Times New Roman" w:cs="Times New Roman"/>
                      <w:b/>
                      <w:bCs/>
                      <w:color w:val="000000"/>
                      <w:lang w:eastAsia="ru-RU"/>
                    </w:rPr>
                  </w:pPr>
                  <w:r w:rsidRPr="004F5A69">
                    <w:rPr>
                      <w:rFonts w:ascii="Times New Roman" w:hAnsi="Times New Roman" w:cs="Times New Roman"/>
                      <w:b/>
                      <w:bCs/>
                      <w:color w:val="000000"/>
                      <w:lang w:eastAsia="ru-RU"/>
                    </w:rPr>
                    <w:t>Срок действия договора аренды</w:t>
                  </w:r>
                </w:p>
              </w:tc>
            </w:tr>
            <w:tr w:rsidR="00B502B6" w:rsidRPr="006C314A" w:rsidTr="00B502B6">
              <w:trPr>
                <w:trHeight w:val="372"/>
              </w:trPr>
              <w:tc>
                <w:tcPr>
                  <w:tcW w:w="1588" w:type="dxa"/>
                  <w:tcBorders>
                    <w:top w:val="nil"/>
                    <w:left w:val="single" w:sz="4" w:space="0" w:color="auto"/>
                    <w:bottom w:val="single" w:sz="4" w:space="0" w:color="auto"/>
                    <w:right w:val="single" w:sz="4" w:space="0" w:color="auto"/>
                  </w:tcBorders>
                  <w:shd w:val="clear" w:color="auto" w:fill="auto"/>
                  <w:vAlign w:val="center"/>
                </w:tcPr>
                <w:p w:rsidR="00B502B6" w:rsidRPr="007358B8" w:rsidRDefault="00B502B6" w:rsidP="00B502B6">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p>
              </w:tc>
              <w:tc>
                <w:tcPr>
                  <w:tcW w:w="2410" w:type="dxa"/>
                  <w:tcBorders>
                    <w:top w:val="single" w:sz="4" w:space="0" w:color="auto"/>
                    <w:bottom w:val="single" w:sz="4" w:space="0" w:color="auto"/>
                  </w:tcBorders>
                </w:tcPr>
                <w:p w:rsidR="00B502B6" w:rsidRPr="0037712B" w:rsidRDefault="00B502B6" w:rsidP="00B502B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1</w:t>
                  </w:r>
                  <w:r w:rsidRPr="0037712B">
                    <w:rPr>
                      <w:rFonts w:ascii="Times New Roman" w:eastAsia="Times New Roman" w:hAnsi="Times New Roman" w:cs="Times New Roman"/>
                      <w:sz w:val="24"/>
                      <w:szCs w:val="24"/>
                      <w:lang w:eastAsia="ru-RU"/>
                    </w:rPr>
                    <w:t>29</w:t>
                  </w:r>
                  <w:r>
                    <w:rPr>
                      <w:rFonts w:ascii="Times New Roman" w:eastAsia="Times New Roman" w:hAnsi="Times New Roman" w:cs="Times New Roman"/>
                      <w:sz w:val="24"/>
                      <w:szCs w:val="24"/>
                      <w:lang w:eastAsia="ru-RU"/>
                    </w:rPr>
                    <w:t xml:space="preserve"> </w:t>
                  </w:r>
                  <w:r w:rsidRPr="0037712B">
                    <w:rPr>
                      <w:rFonts w:ascii="Times New Roman" w:eastAsia="Times New Roman" w:hAnsi="Times New Roman" w:cs="Times New Roman"/>
                      <w:sz w:val="24"/>
                      <w:szCs w:val="24"/>
                      <w:lang w:eastAsia="ru-RU"/>
                    </w:rPr>
                    <w:t>107</w:t>
                  </w:r>
                  <w:r>
                    <w:rPr>
                      <w:rFonts w:ascii="Times New Roman" w:eastAsia="Times New Roman" w:hAnsi="Times New Roman" w:cs="Times New Roman"/>
                      <w:sz w:val="24"/>
                      <w:szCs w:val="24"/>
                      <w:lang w:eastAsia="ru-RU"/>
                    </w:rPr>
                    <w:t>,</w:t>
                  </w:r>
                  <w:r w:rsidRPr="0037712B">
                    <w:rPr>
                      <w:rFonts w:ascii="Times New Roman" w:eastAsia="Times New Roman" w:hAnsi="Times New Roman" w:cs="Times New Roman"/>
                      <w:sz w:val="24"/>
                      <w:szCs w:val="24"/>
                      <w:lang w:eastAsia="ru-RU"/>
                    </w:rPr>
                    <w:t>79</w:t>
                  </w:r>
                  <w:r>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B502B6" w:rsidRPr="006C314A" w:rsidRDefault="00B502B6" w:rsidP="00B502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B502B6" w:rsidRPr="006C314A" w:rsidTr="00B502B6">
              <w:trPr>
                <w:trHeight w:val="265"/>
              </w:trPr>
              <w:tc>
                <w:tcPr>
                  <w:tcW w:w="1588" w:type="dxa"/>
                  <w:tcBorders>
                    <w:top w:val="nil"/>
                    <w:left w:val="single" w:sz="4" w:space="0" w:color="auto"/>
                    <w:bottom w:val="single" w:sz="4" w:space="0" w:color="auto"/>
                    <w:right w:val="single" w:sz="4" w:space="0" w:color="auto"/>
                  </w:tcBorders>
                  <w:shd w:val="clear" w:color="auto" w:fill="auto"/>
                  <w:vAlign w:val="center"/>
                </w:tcPr>
                <w:p w:rsidR="00B502B6" w:rsidRPr="007358B8" w:rsidRDefault="00B502B6" w:rsidP="00B502B6">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p>
              </w:tc>
              <w:tc>
                <w:tcPr>
                  <w:tcW w:w="2410" w:type="dxa"/>
                  <w:tcBorders>
                    <w:top w:val="single" w:sz="4" w:space="0" w:color="auto"/>
                    <w:bottom w:val="single" w:sz="4" w:space="0" w:color="auto"/>
                  </w:tcBorders>
                </w:tcPr>
                <w:p w:rsidR="00B502B6" w:rsidRPr="00E80C50" w:rsidRDefault="00B502B6" w:rsidP="00B502B6">
                  <w:pPr>
                    <w:rPr>
                      <w:rFonts w:ascii="Times New Roman" w:eastAsia="Times New Roman" w:hAnsi="Times New Roman" w:cs="Times New Roman"/>
                      <w:sz w:val="24"/>
                      <w:szCs w:val="24"/>
                      <w:lang w:eastAsia="ru-RU"/>
                    </w:rPr>
                  </w:pPr>
                  <w:r w:rsidRPr="0037712B">
                    <w:rPr>
                      <w:rFonts w:ascii="Times New Roman" w:eastAsia="Times New Roman" w:hAnsi="Times New Roman" w:cs="Times New Roman"/>
                      <w:sz w:val="24"/>
                      <w:szCs w:val="24"/>
                      <w:lang w:eastAsia="ru-RU"/>
                    </w:rPr>
                    <w:t>121</w:t>
                  </w:r>
                  <w:r>
                    <w:rPr>
                      <w:rFonts w:ascii="Times New Roman" w:eastAsia="Times New Roman" w:hAnsi="Times New Roman" w:cs="Times New Roman"/>
                      <w:sz w:val="24"/>
                      <w:szCs w:val="24"/>
                      <w:lang w:eastAsia="ru-RU"/>
                    </w:rPr>
                    <w:t xml:space="preserve"> </w:t>
                  </w:r>
                  <w:r w:rsidRPr="0037712B">
                    <w:rPr>
                      <w:rFonts w:ascii="Times New Roman" w:eastAsia="Times New Roman" w:hAnsi="Times New Roman" w:cs="Times New Roman"/>
                      <w:sz w:val="24"/>
                      <w:szCs w:val="24"/>
                      <w:lang w:eastAsia="ru-RU"/>
                    </w:rPr>
                    <w:t>353</w:t>
                  </w:r>
                  <w:r>
                    <w:rPr>
                      <w:rFonts w:ascii="Times New Roman" w:eastAsia="Times New Roman" w:hAnsi="Times New Roman" w:cs="Times New Roman"/>
                      <w:sz w:val="24"/>
                      <w:szCs w:val="24"/>
                      <w:lang w:eastAsia="ru-RU"/>
                    </w:rPr>
                    <w:t>,</w:t>
                  </w:r>
                  <w:r w:rsidRPr="0037712B">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8 </w:t>
                  </w:r>
                </w:p>
              </w:tc>
              <w:tc>
                <w:tcPr>
                  <w:tcW w:w="2268" w:type="dxa"/>
                  <w:tcBorders>
                    <w:top w:val="single" w:sz="4" w:space="0" w:color="auto"/>
                    <w:left w:val="single" w:sz="4" w:space="0" w:color="auto"/>
                    <w:bottom w:val="single" w:sz="4" w:space="0" w:color="auto"/>
                    <w:right w:val="single" w:sz="4" w:space="0" w:color="auto"/>
                  </w:tcBorders>
                </w:tcPr>
                <w:p w:rsidR="00B502B6" w:rsidRPr="006C314A" w:rsidRDefault="00B502B6" w:rsidP="00B502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r w:rsidR="00B502B6" w:rsidRPr="006C314A" w:rsidTr="00B502B6">
              <w:trPr>
                <w:trHeight w:val="241"/>
              </w:trPr>
              <w:tc>
                <w:tcPr>
                  <w:tcW w:w="1588" w:type="dxa"/>
                  <w:tcBorders>
                    <w:top w:val="nil"/>
                    <w:left w:val="single" w:sz="4" w:space="0" w:color="auto"/>
                    <w:bottom w:val="single" w:sz="4" w:space="0" w:color="auto"/>
                    <w:right w:val="single" w:sz="4" w:space="0" w:color="auto"/>
                  </w:tcBorders>
                  <w:shd w:val="clear" w:color="auto" w:fill="auto"/>
                  <w:vAlign w:val="center"/>
                </w:tcPr>
                <w:p w:rsidR="00B502B6" w:rsidRPr="007358B8" w:rsidRDefault="00B502B6" w:rsidP="00B502B6">
                  <w:pPr>
                    <w:spacing w:after="0"/>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p>
              </w:tc>
              <w:tc>
                <w:tcPr>
                  <w:tcW w:w="2410" w:type="dxa"/>
                  <w:tcBorders>
                    <w:top w:val="single" w:sz="4" w:space="0" w:color="auto"/>
                    <w:bottom w:val="single" w:sz="4" w:space="0" w:color="auto"/>
                  </w:tcBorders>
                </w:tcPr>
                <w:p w:rsidR="00B502B6" w:rsidRPr="0037712B" w:rsidRDefault="00B502B6" w:rsidP="00B502B6">
                  <w:pPr>
                    <w:rPr>
                      <w:rFonts w:ascii="Times New Roman" w:eastAsia="Times New Roman" w:hAnsi="Times New Roman" w:cs="Times New Roman"/>
                      <w:sz w:val="24"/>
                      <w:szCs w:val="24"/>
                      <w:lang w:eastAsia="ru-RU"/>
                    </w:rPr>
                  </w:pPr>
                  <w:r w:rsidRPr="0037712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 </w:t>
                  </w:r>
                  <w:r w:rsidRPr="0037712B">
                    <w:rPr>
                      <w:rFonts w:ascii="Times New Roman" w:eastAsia="Times New Roman" w:hAnsi="Times New Roman" w:cs="Times New Roman"/>
                      <w:sz w:val="24"/>
                      <w:szCs w:val="24"/>
                      <w:lang w:eastAsia="ru-RU"/>
                    </w:rPr>
                    <w:t>010</w:t>
                  </w:r>
                  <w:r>
                    <w:rPr>
                      <w:rFonts w:ascii="Times New Roman" w:eastAsia="Times New Roman" w:hAnsi="Times New Roman" w:cs="Times New Roman"/>
                      <w:sz w:val="24"/>
                      <w:szCs w:val="24"/>
                      <w:lang w:eastAsia="ru-RU"/>
                    </w:rPr>
                    <w:t xml:space="preserve"> </w:t>
                  </w:r>
                  <w:r w:rsidRPr="0037712B">
                    <w:rPr>
                      <w:rFonts w:ascii="Times New Roman" w:eastAsia="Times New Roman" w:hAnsi="Times New Roman" w:cs="Times New Roman"/>
                      <w:sz w:val="24"/>
                      <w:szCs w:val="24"/>
                      <w:lang w:eastAsia="ru-RU"/>
                    </w:rPr>
                    <w:t>916</w:t>
                  </w:r>
                  <w:r>
                    <w:rPr>
                      <w:rFonts w:ascii="Times New Roman" w:eastAsia="Times New Roman" w:hAnsi="Times New Roman" w:cs="Times New Roman"/>
                      <w:sz w:val="24"/>
                      <w:szCs w:val="24"/>
                      <w:lang w:eastAsia="ru-RU"/>
                    </w:rPr>
                    <w:t>,</w:t>
                  </w:r>
                  <w:r w:rsidRPr="0037712B">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 xml:space="preserve"> </w:t>
                  </w:r>
                </w:p>
              </w:tc>
              <w:tc>
                <w:tcPr>
                  <w:tcW w:w="2268" w:type="dxa"/>
                  <w:tcBorders>
                    <w:top w:val="single" w:sz="4" w:space="0" w:color="auto"/>
                    <w:left w:val="single" w:sz="4" w:space="0" w:color="auto"/>
                    <w:bottom w:val="single" w:sz="4" w:space="0" w:color="auto"/>
                    <w:right w:val="single" w:sz="4" w:space="0" w:color="auto"/>
                  </w:tcBorders>
                </w:tcPr>
                <w:p w:rsidR="00B502B6" w:rsidRPr="006C314A" w:rsidRDefault="00B502B6" w:rsidP="00B502B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месяцев</w:t>
                  </w:r>
                </w:p>
              </w:tc>
            </w:tr>
          </w:tbl>
          <w:p w:rsidR="007358B8" w:rsidRPr="007358B8" w:rsidRDefault="007358B8" w:rsidP="004F5A69">
            <w:pPr>
              <w:jc w:val="both"/>
              <w:rPr>
                <w:rFonts w:ascii="Times New Roman" w:hAnsi="Times New Roman" w:cs="Times New Roman"/>
                <w:sz w:val="24"/>
                <w:szCs w:val="24"/>
              </w:rPr>
            </w:pPr>
          </w:p>
        </w:tc>
      </w:tr>
      <w:tr w:rsidR="007358B8" w:rsidRPr="007358B8"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sz w:val="24"/>
                <w:szCs w:val="24"/>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jc w:val="both"/>
              <w:rPr>
                <w:rFonts w:ascii="Times New Roman" w:hAnsi="Times New Roman" w:cs="Times New Roman"/>
                <w:sz w:val="24"/>
                <w:szCs w:val="24"/>
              </w:rPr>
            </w:pPr>
            <w:r w:rsidRPr="007358B8">
              <w:rPr>
                <w:rFonts w:ascii="Times New Roman" w:hAnsi="Times New Roman" w:cs="Times New Roman"/>
                <w:sz w:val="24"/>
                <w:szCs w:val="24"/>
              </w:rPr>
              <w:t xml:space="preserve">«Шаг аукциона» устанавливается в размере 5 (пяти) процентов </w:t>
            </w:r>
            <w:r w:rsidRPr="007358B8">
              <w:rPr>
                <w:rFonts w:ascii="Times New Roman" w:hAnsi="Times New Roman" w:cs="Times New Roman"/>
                <w:sz w:val="24"/>
                <w:szCs w:val="24"/>
              </w:rPr>
              <w:br/>
              <w:t xml:space="preserve">от начальной цены арендной платы (цены лота), указанной </w:t>
            </w:r>
            <w:r w:rsidRPr="007358B8">
              <w:rPr>
                <w:rFonts w:ascii="Times New Roman" w:hAnsi="Times New Roman" w:cs="Times New Roman"/>
                <w:sz w:val="24"/>
                <w:szCs w:val="24"/>
              </w:rPr>
              <w:br/>
              <w:t xml:space="preserve">в извещении о проведении аукциона. </w:t>
            </w:r>
          </w:p>
        </w:tc>
      </w:tr>
      <w:tr w:rsidR="007358B8" w:rsidRPr="007358B8" w:rsidTr="009F5ADE">
        <w:trPr>
          <w:trHeight w:val="50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pacing w:val="-4"/>
                <w:sz w:val="24"/>
                <w:szCs w:val="24"/>
              </w:rPr>
              <w:t xml:space="preserve">Заявки на участие в аукционе принимаются по адресу: </w:t>
            </w:r>
            <w:r w:rsidR="009C52F1" w:rsidRPr="009C52F1">
              <w:rPr>
                <w:rFonts w:ascii="Times New Roman" w:hAnsi="Times New Roman" w:cs="Times New Roman"/>
                <w:sz w:val="24"/>
                <w:szCs w:val="24"/>
              </w:rPr>
              <w:t xml:space="preserve">115114, г. Москва, ул. </w:t>
            </w:r>
            <w:proofErr w:type="spellStart"/>
            <w:r w:rsidR="009C52F1" w:rsidRPr="009C52F1">
              <w:rPr>
                <w:rFonts w:ascii="Times New Roman" w:hAnsi="Times New Roman" w:cs="Times New Roman"/>
                <w:sz w:val="24"/>
                <w:szCs w:val="24"/>
              </w:rPr>
              <w:t>Летниковская</w:t>
            </w:r>
            <w:proofErr w:type="spellEnd"/>
            <w:r w:rsidR="009C52F1" w:rsidRPr="009C52F1">
              <w:rPr>
                <w:rFonts w:ascii="Times New Roman" w:hAnsi="Times New Roman" w:cs="Times New Roman"/>
                <w:sz w:val="24"/>
                <w:szCs w:val="24"/>
              </w:rPr>
              <w:t>, д.10 стр.4, Бизнес-Центр  «Святогор», корпус А</w:t>
            </w:r>
            <w:r w:rsidRPr="007358B8">
              <w:rPr>
                <w:rFonts w:ascii="Times New Roman" w:hAnsi="Times New Roman" w:cs="Times New Roman"/>
                <w:sz w:val="24"/>
                <w:szCs w:val="24"/>
              </w:rPr>
              <w:t>,</w:t>
            </w:r>
            <w:r w:rsidR="009F5ADE">
              <w:rPr>
                <w:rFonts w:ascii="Times New Roman" w:hAnsi="Times New Roman" w:cs="Times New Roman"/>
                <w:sz w:val="24"/>
                <w:szCs w:val="24"/>
              </w:rPr>
              <w:t xml:space="preserve"> с </w:t>
            </w:r>
            <w:r w:rsidRPr="009F5ADE">
              <w:rPr>
                <w:rFonts w:ascii="Times New Roman" w:hAnsi="Times New Roman" w:cs="Times New Roman"/>
                <w:sz w:val="24"/>
                <w:szCs w:val="24"/>
              </w:rPr>
              <w:t>«</w:t>
            </w:r>
            <w:r w:rsidR="006034B6">
              <w:rPr>
                <w:rFonts w:ascii="Times New Roman" w:hAnsi="Times New Roman" w:cs="Times New Roman"/>
                <w:sz w:val="24"/>
                <w:szCs w:val="24"/>
              </w:rPr>
              <w:t>0</w:t>
            </w:r>
            <w:r w:rsidR="00F83832">
              <w:rPr>
                <w:rFonts w:ascii="Times New Roman" w:hAnsi="Times New Roman" w:cs="Times New Roman"/>
                <w:sz w:val="24"/>
                <w:szCs w:val="24"/>
              </w:rPr>
              <w:t>4</w:t>
            </w:r>
            <w:r w:rsidR="006034B6">
              <w:rPr>
                <w:rFonts w:ascii="Times New Roman" w:hAnsi="Times New Roman" w:cs="Times New Roman"/>
                <w:sz w:val="24"/>
                <w:szCs w:val="24"/>
              </w:rPr>
              <w:t xml:space="preserve">» </w:t>
            </w:r>
            <w:r w:rsidR="00B502B6">
              <w:rPr>
                <w:rFonts w:ascii="Times New Roman" w:hAnsi="Times New Roman" w:cs="Times New Roman"/>
                <w:sz w:val="24"/>
                <w:szCs w:val="24"/>
              </w:rPr>
              <w:t xml:space="preserve">февраля </w:t>
            </w:r>
            <w:r w:rsidR="006034B6">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w:t>
            </w:r>
            <w:r w:rsidR="00B502B6">
              <w:rPr>
                <w:rFonts w:ascii="Times New Roman" w:hAnsi="Times New Roman" w:cs="Times New Roman"/>
                <w:sz w:val="24"/>
                <w:szCs w:val="24"/>
              </w:rPr>
              <w:t>2</w:t>
            </w:r>
            <w:r w:rsidRPr="009F5ADE">
              <w:rPr>
                <w:rFonts w:ascii="Times New Roman" w:hAnsi="Times New Roman" w:cs="Times New Roman"/>
                <w:sz w:val="24"/>
                <w:szCs w:val="24"/>
              </w:rPr>
              <w:t>г.</w:t>
            </w:r>
            <w:r w:rsidR="009F5ADE">
              <w:rPr>
                <w:rFonts w:ascii="Times New Roman" w:hAnsi="Times New Roman" w:cs="Times New Roman"/>
                <w:sz w:val="24"/>
                <w:szCs w:val="24"/>
              </w:rPr>
              <w:t xml:space="preserve"> </w:t>
            </w:r>
            <w:r w:rsidRPr="009F5ADE">
              <w:rPr>
                <w:rFonts w:ascii="Times New Roman" w:hAnsi="Times New Roman" w:cs="Times New Roman"/>
                <w:sz w:val="24"/>
                <w:szCs w:val="24"/>
              </w:rPr>
              <w:t xml:space="preserve">по </w:t>
            </w:r>
            <w:r w:rsidR="009F5ADE" w:rsidRPr="009F5ADE">
              <w:rPr>
                <w:rFonts w:ascii="Times New Roman" w:hAnsi="Times New Roman" w:cs="Times New Roman"/>
                <w:sz w:val="24"/>
                <w:szCs w:val="24"/>
              </w:rPr>
              <w:t xml:space="preserve"> </w:t>
            </w:r>
            <w:r w:rsidRPr="009F5ADE">
              <w:rPr>
                <w:rFonts w:ascii="Times New Roman" w:hAnsi="Times New Roman" w:cs="Times New Roman"/>
                <w:sz w:val="24"/>
                <w:szCs w:val="24"/>
              </w:rPr>
              <w:t>«</w:t>
            </w:r>
            <w:r w:rsidR="00F83832">
              <w:rPr>
                <w:rFonts w:ascii="Times New Roman" w:hAnsi="Times New Roman" w:cs="Times New Roman"/>
                <w:sz w:val="24"/>
                <w:szCs w:val="24"/>
              </w:rPr>
              <w:t>01</w:t>
            </w:r>
            <w:r w:rsidRPr="009F5ADE">
              <w:rPr>
                <w:rFonts w:ascii="Times New Roman" w:hAnsi="Times New Roman" w:cs="Times New Roman"/>
                <w:sz w:val="24"/>
                <w:szCs w:val="24"/>
              </w:rPr>
              <w:t>»</w:t>
            </w:r>
            <w:r w:rsidR="006034B6">
              <w:rPr>
                <w:rFonts w:ascii="Times New Roman" w:hAnsi="Times New Roman" w:cs="Times New Roman"/>
                <w:sz w:val="24"/>
                <w:szCs w:val="24"/>
              </w:rPr>
              <w:t xml:space="preserve"> </w:t>
            </w:r>
            <w:r w:rsidR="00F83832">
              <w:rPr>
                <w:rFonts w:ascii="Times New Roman" w:hAnsi="Times New Roman" w:cs="Times New Roman"/>
                <w:sz w:val="24"/>
                <w:szCs w:val="24"/>
              </w:rPr>
              <w:t>марта</w:t>
            </w:r>
            <w:r w:rsidR="006034B6">
              <w:rPr>
                <w:rFonts w:ascii="Times New Roman" w:hAnsi="Times New Roman" w:cs="Times New Roman"/>
                <w:sz w:val="24"/>
                <w:szCs w:val="24"/>
              </w:rPr>
              <w:t xml:space="preserve"> </w:t>
            </w:r>
            <w:r w:rsidRPr="009F5ADE">
              <w:rPr>
                <w:rFonts w:ascii="Times New Roman" w:hAnsi="Times New Roman" w:cs="Times New Roman"/>
                <w:sz w:val="24"/>
                <w:szCs w:val="24"/>
              </w:rPr>
              <w:t>20</w:t>
            </w:r>
            <w:r w:rsidR="00C53ED8">
              <w:rPr>
                <w:rFonts w:ascii="Times New Roman" w:hAnsi="Times New Roman" w:cs="Times New Roman"/>
                <w:sz w:val="24"/>
                <w:szCs w:val="24"/>
              </w:rPr>
              <w:t>2</w:t>
            </w:r>
            <w:r w:rsidR="00B502B6">
              <w:rPr>
                <w:rFonts w:ascii="Times New Roman" w:hAnsi="Times New Roman" w:cs="Times New Roman"/>
                <w:sz w:val="24"/>
                <w:szCs w:val="24"/>
              </w:rPr>
              <w:t>2</w:t>
            </w:r>
            <w:r w:rsidRPr="009F5ADE">
              <w:rPr>
                <w:rFonts w:ascii="Times New Roman" w:hAnsi="Times New Roman" w:cs="Times New Roman"/>
                <w:sz w:val="24"/>
                <w:szCs w:val="24"/>
              </w:rPr>
              <w:t>г.</w:t>
            </w:r>
            <w:r w:rsidR="009F5ADE">
              <w:rPr>
                <w:rFonts w:ascii="Times New Roman" w:hAnsi="Times New Roman" w:cs="Times New Roman"/>
                <w:sz w:val="24"/>
                <w:szCs w:val="24"/>
              </w:rPr>
              <w:t>, т</w:t>
            </w:r>
            <w:r w:rsidRPr="009F5ADE">
              <w:rPr>
                <w:rFonts w:ascii="Times New Roman" w:hAnsi="Times New Roman" w:cs="Times New Roman"/>
                <w:sz w:val="24"/>
                <w:szCs w:val="24"/>
              </w:rPr>
              <w:t xml:space="preserve">елефон: </w:t>
            </w:r>
            <w:r w:rsidR="00DF253C" w:rsidRPr="009F5ADE">
              <w:rPr>
                <w:rFonts w:ascii="Times New Roman" w:hAnsi="Times New Roman" w:cs="Times New Roman"/>
                <w:color w:val="000000"/>
                <w:sz w:val="24"/>
                <w:szCs w:val="24"/>
              </w:rPr>
              <w:t>+7 (495) 909-94-19, +7</w:t>
            </w:r>
            <w:r w:rsidR="00DF253C" w:rsidRPr="00DF253C">
              <w:rPr>
                <w:rFonts w:ascii="Times New Roman" w:hAnsi="Times New Roman" w:cs="Times New Roman"/>
                <w:color w:val="000000"/>
                <w:sz w:val="24"/>
                <w:szCs w:val="24"/>
              </w:rPr>
              <w:t xml:space="preserve"> (495) 909-94-18</w:t>
            </w:r>
            <w:r w:rsidRPr="007358B8">
              <w:rPr>
                <w:rFonts w:ascii="Times New Roman" w:hAnsi="Times New Roman" w:cs="Times New Roman"/>
                <w:sz w:val="24"/>
                <w:szCs w:val="24"/>
              </w:rPr>
              <w:t>,</w:t>
            </w:r>
            <w:r w:rsidR="00176E1E">
              <w:t xml:space="preserve"> +</w:t>
            </w:r>
            <w:bookmarkStart w:id="1" w:name="_GoBack"/>
            <w:bookmarkEnd w:id="1"/>
            <w:r w:rsidR="00176E1E" w:rsidRPr="00176E1E">
              <w:rPr>
                <w:rFonts w:ascii="Times New Roman" w:hAnsi="Times New Roman" w:cs="Times New Roman"/>
                <w:sz w:val="24"/>
                <w:szCs w:val="24"/>
              </w:rPr>
              <w:t>7 (3652)671322</w:t>
            </w:r>
            <w:r w:rsidRPr="007358B8">
              <w:rPr>
                <w:rFonts w:ascii="Times New Roman" w:hAnsi="Times New Roman" w:cs="Times New Roman"/>
                <w:sz w:val="24"/>
                <w:szCs w:val="24"/>
              </w:rPr>
              <w:t>ежедневно, с 10:00 до 18.00 часов московского времени,</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в</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 xml:space="preserve">пятницу и предпраздничные дни с 10:00 до 17.00 часов. </w:t>
            </w:r>
            <w:r w:rsidRPr="00F90341">
              <w:rPr>
                <w:rFonts w:ascii="Times New Roman" w:hAnsi="Times New Roman" w:cs="Times New Roman"/>
                <w:b/>
                <w:sz w:val="24"/>
                <w:szCs w:val="24"/>
              </w:rPr>
              <w:t>«</w:t>
            </w:r>
            <w:r w:rsidR="00F83832">
              <w:rPr>
                <w:rFonts w:ascii="Times New Roman" w:hAnsi="Times New Roman" w:cs="Times New Roman"/>
                <w:b/>
                <w:sz w:val="24"/>
                <w:szCs w:val="24"/>
              </w:rPr>
              <w:t>01</w:t>
            </w:r>
            <w:r w:rsidRPr="00F90341">
              <w:rPr>
                <w:rFonts w:ascii="Times New Roman" w:hAnsi="Times New Roman" w:cs="Times New Roman"/>
                <w:b/>
                <w:sz w:val="24"/>
                <w:szCs w:val="24"/>
              </w:rPr>
              <w:t xml:space="preserve">» </w:t>
            </w:r>
            <w:r w:rsidR="00F83832">
              <w:rPr>
                <w:rFonts w:ascii="Times New Roman" w:hAnsi="Times New Roman" w:cs="Times New Roman"/>
                <w:b/>
                <w:sz w:val="24"/>
                <w:szCs w:val="24"/>
              </w:rPr>
              <w:t>марта</w:t>
            </w:r>
            <w:r w:rsidR="00B502B6">
              <w:rPr>
                <w:rFonts w:ascii="Times New Roman" w:hAnsi="Times New Roman" w:cs="Times New Roman"/>
                <w:b/>
                <w:sz w:val="24"/>
                <w:szCs w:val="24"/>
              </w:rPr>
              <w:t xml:space="preserve"> </w:t>
            </w:r>
            <w:r w:rsidRPr="00F90341">
              <w:rPr>
                <w:rFonts w:ascii="Times New Roman" w:hAnsi="Times New Roman" w:cs="Times New Roman"/>
                <w:b/>
                <w:sz w:val="24"/>
                <w:szCs w:val="24"/>
              </w:rPr>
              <w:t>20</w:t>
            </w:r>
            <w:r w:rsidR="00C53ED8" w:rsidRPr="00F90341">
              <w:rPr>
                <w:rFonts w:ascii="Times New Roman" w:hAnsi="Times New Roman" w:cs="Times New Roman"/>
                <w:b/>
                <w:sz w:val="24"/>
                <w:szCs w:val="24"/>
              </w:rPr>
              <w:t>2</w:t>
            </w:r>
            <w:r w:rsidR="00B502B6">
              <w:rPr>
                <w:rFonts w:ascii="Times New Roman" w:hAnsi="Times New Roman" w:cs="Times New Roman"/>
                <w:b/>
                <w:sz w:val="24"/>
                <w:szCs w:val="24"/>
              </w:rPr>
              <w:t>2</w:t>
            </w:r>
            <w:r w:rsidRPr="00F90341">
              <w:rPr>
                <w:rFonts w:ascii="Times New Roman" w:hAnsi="Times New Roman" w:cs="Times New Roman"/>
                <w:b/>
                <w:sz w:val="24"/>
                <w:szCs w:val="24"/>
              </w:rPr>
              <w:t>г</w:t>
            </w:r>
            <w:r w:rsidRPr="009F5ADE">
              <w:rPr>
                <w:rFonts w:ascii="Times New Roman" w:hAnsi="Times New Roman" w:cs="Times New Roman"/>
                <w:sz w:val="24"/>
                <w:szCs w:val="24"/>
              </w:rPr>
              <w:t>.</w:t>
            </w:r>
            <w:r w:rsidRPr="007358B8">
              <w:rPr>
                <w:rFonts w:ascii="Times New Roman" w:hAnsi="Times New Roman" w:cs="Times New Roman"/>
                <w:sz w:val="24"/>
                <w:szCs w:val="24"/>
              </w:rPr>
              <w:t>(в день окончания приема заявок) заявки принимаются</w:t>
            </w:r>
            <w:r w:rsidRPr="007358B8">
              <w:rPr>
                <w:rFonts w:ascii="Times New Roman" w:hAnsi="Times New Roman" w:cs="Times New Roman"/>
                <w:b/>
                <w:sz w:val="24"/>
                <w:szCs w:val="24"/>
              </w:rPr>
              <w:t xml:space="preserve"> </w:t>
            </w:r>
            <w:r w:rsidRPr="007358B8">
              <w:rPr>
                <w:rFonts w:ascii="Times New Roman" w:hAnsi="Times New Roman" w:cs="Times New Roman"/>
                <w:b/>
                <w:sz w:val="24"/>
                <w:szCs w:val="24"/>
              </w:rPr>
              <w:br/>
            </w:r>
            <w:r w:rsidRPr="007358B8">
              <w:rPr>
                <w:rFonts w:ascii="Times New Roman" w:hAnsi="Times New Roman" w:cs="Times New Roman"/>
                <w:sz w:val="24"/>
                <w:szCs w:val="24"/>
              </w:rPr>
              <w:t xml:space="preserve">с </w:t>
            </w:r>
            <w:r w:rsidR="009F5ADE">
              <w:rPr>
                <w:rFonts w:ascii="Times New Roman" w:hAnsi="Times New Roman" w:cs="Times New Roman"/>
                <w:sz w:val="24"/>
                <w:szCs w:val="24"/>
              </w:rPr>
              <w:t>09</w:t>
            </w:r>
            <w:r w:rsidRPr="007358B8">
              <w:rPr>
                <w:rFonts w:ascii="Times New Roman" w:hAnsi="Times New Roman" w:cs="Times New Roman"/>
                <w:sz w:val="24"/>
                <w:szCs w:val="24"/>
              </w:rPr>
              <w:t xml:space="preserve">:00 до </w:t>
            </w:r>
            <w:r w:rsidR="009F5ADE">
              <w:rPr>
                <w:rFonts w:ascii="Times New Roman" w:hAnsi="Times New Roman" w:cs="Times New Roman"/>
                <w:sz w:val="24"/>
                <w:szCs w:val="24"/>
              </w:rPr>
              <w:t>10</w:t>
            </w:r>
            <w:r w:rsidR="00A97DEF">
              <w:rPr>
                <w:rFonts w:ascii="Times New Roman" w:hAnsi="Times New Roman" w:cs="Times New Roman"/>
                <w:sz w:val="24"/>
                <w:szCs w:val="24"/>
              </w:rPr>
              <w:t>:00</w:t>
            </w:r>
            <w:r w:rsidRPr="007358B8">
              <w:rPr>
                <w:rFonts w:ascii="Times New Roman" w:hAnsi="Times New Roman" w:cs="Times New Roman"/>
                <w:sz w:val="24"/>
                <w:szCs w:val="24"/>
              </w:rPr>
              <w:t xml:space="preserve"> часов </w:t>
            </w:r>
            <w:proofErr w:type="spellStart"/>
            <w:r w:rsidRPr="007358B8">
              <w:rPr>
                <w:rFonts w:ascii="Times New Roman" w:hAnsi="Times New Roman" w:cs="Times New Roman"/>
                <w:sz w:val="24"/>
                <w:szCs w:val="24"/>
              </w:rPr>
              <w:t>моск</w:t>
            </w:r>
            <w:r w:rsidR="009C52F1">
              <w:rPr>
                <w:rFonts w:ascii="Times New Roman" w:hAnsi="Times New Roman" w:cs="Times New Roman"/>
                <w:sz w:val="24"/>
                <w:szCs w:val="24"/>
              </w:rPr>
              <w:t>.</w:t>
            </w:r>
            <w:r w:rsidRPr="007358B8">
              <w:rPr>
                <w:rFonts w:ascii="Times New Roman" w:hAnsi="Times New Roman" w:cs="Times New Roman"/>
                <w:sz w:val="24"/>
                <w:szCs w:val="24"/>
              </w:rPr>
              <w:t>вр</w:t>
            </w:r>
            <w:proofErr w:type="spellEnd"/>
            <w:r w:rsidR="009C52F1">
              <w:rPr>
                <w:rFonts w:ascii="Times New Roman" w:hAnsi="Times New Roman" w:cs="Times New Roman"/>
                <w:sz w:val="24"/>
                <w:szCs w:val="24"/>
              </w:rPr>
              <w:t>.</w:t>
            </w:r>
          </w:p>
          <w:p w:rsidR="009F5ADE"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 Заявки</w:t>
            </w:r>
            <w:r w:rsidR="009C52F1">
              <w:rPr>
                <w:rFonts w:ascii="Times New Roman" w:hAnsi="Times New Roman" w:cs="Times New Roman"/>
                <w:sz w:val="24"/>
                <w:szCs w:val="24"/>
              </w:rPr>
              <w:t xml:space="preserve"> </w:t>
            </w:r>
            <w:r w:rsidRPr="007358B8">
              <w:rPr>
                <w:rFonts w:ascii="Times New Roman" w:hAnsi="Times New Roman" w:cs="Times New Roman"/>
                <w:sz w:val="24"/>
                <w:szCs w:val="24"/>
              </w:rPr>
              <w:t>не принимаются в выходные и нерабочие праздничные дни.</w:t>
            </w:r>
            <w:r w:rsidRPr="007358B8">
              <w:rPr>
                <w:rFonts w:ascii="Times New Roman" w:hAnsi="Times New Roman" w:cs="Times New Roman"/>
                <w:color w:val="000000"/>
                <w:sz w:val="24"/>
                <w:szCs w:val="24"/>
              </w:rPr>
              <w:t xml:space="preserve"> </w:t>
            </w:r>
            <w:r w:rsidR="009C52F1">
              <w:rPr>
                <w:rFonts w:ascii="Times New Roman" w:hAnsi="Times New Roman" w:cs="Times New Roman"/>
                <w:color w:val="000000"/>
                <w:sz w:val="24"/>
                <w:szCs w:val="24"/>
              </w:rPr>
              <w:t xml:space="preserve"> </w:t>
            </w:r>
            <w:r w:rsidRPr="007358B8">
              <w:rPr>
                <w:rFonts w:ascii="Times New Roman" w:hAnsi="Times New Roman" w:cs="Times New Roman"/>
                <w:color w:val="000000"/>
                <w:sz w:val="24"/>
                <w:szCs w:val="24"/>
              </w:rPr>
              <w:t xml:space="preserve">В здании бизнес-центра действует пропускной режим. </w:t>
            </w:r>
            <w:r w:rsidRPr="007358B8">
              <w:rPr>
                <w:rFonts w:ascii="Times New Roman" w:hAnsi="Times New Roman" w:cs="Times New Roman"/>
                <w:sz w:val="24"/>
                <w:szCs w:val="24"/>
              </w:rPr>
              <w:t>Для оформления пропуска Заявителю необходимо представить документ</w:t>
            </w:r>
            <w:r w:rsidR="009C52F1">
              <w:rPr>
                <w:rFonts w:ascii="Times New Roman" w:hAnsi="Times New Roman" w:cs="Times New Roman"/>
                <w:sz w:val="24"/>
                <w:szCs w:val="24"/>
              </w:rPr>
              <w:t>,</w:t>
            </w:r>
            <w:r w:rsidRPr="007358B8">
              <w:rPr>
                <w:rFonts w:ascii="Times New Roman" w:hAnsi="Times New Roman" w:cs="Times New Roman"/>
                <w:sz w:val="24"/>
                <w:szCs w:val="24"/>
              </w:rPr>
              <w:t xml:space="preserve"> удостоверяющий личность (пропуск оформляется на физическое лицо). </w:t>
            </w:r>
          </w:p>
          <w:p w:rsidR="007358B8" w:rsidRPr="007358B8" w:rsidRDefault="007358B8" w:rsidP="009F5ADE">
            <w:pPr>
              <w:spacing w:after="0" w:line="240" w:lineRule="auto"/>
              <w:jc w:val="both"/>
              <w:rPr>
                <w:rFonts w:ascii="Times New Roman" w:hAnsi="Times New Roman" w:cs="Times New Roman"/>
                <w:sz w:val="24"/>
                <w:szCs w:val="24"/>
              </w:rPr>
            </w:pPr>
            <w:r w:rsidRPr="007358B8">
              <w:rPr>
                <w:rFonts w:ascii="Times New Roman" w:hAnsi="Times New Roman" w:cs="Times New Roman"/>
                <w:sz w:val="24"/>
                <w:szCs w:val="24"/>
              </w:rPr>
              <w:t xml:space="preserve">Подача </w:t>
            </w:r>
            <w:r w:rsidRPr="007358B8">
              <w:rPr>
                <w:rFonts w:ascii="Times New Roman" w:hAnsi="Times New Roman" w:cs="Times New Roman"/>
                <w:spacing w:val="-4"/>
                <w:sz w:val="24"/>
                <w:szCs w:val="24"/>
              </w:rPr>
              <w:t>заявок на участие в аукционе</w:t>
            </w:r>
            <w:r w:rsidRPr="007358B8">
              <w:rPr>
                <w:rFonts w:ascii="Times New Roman" w:hAnsi="Times New Roman" w:cs="Times New Roman"/>
                <w:sz w:val="24"/>
                <w:szCs w:val="24"/>
              </w:rPr>
              <w:t xml:space="preserve"> </w:t>
            </w:r>
            <w:r w:rsidRPr="007358B8">
              <w:rPr>
                <w:rFonts w:ascii="Times New Roman" w:hAnsi="Times New Roman" w:cs="Times New Roman"/>
                <w:sz w:val="24"/>
                <w:szCs w:val="24"/>
              </w:rPr>
              <w:br/>
              <w:t xml:space="preserve">в форме электронных документов не предусмотрена. Заявки </w:t>
            </w:r>
            <w:r w:rsidRPr="007358B8">
              <w:rPr>
                <w:rFonts w:ascii="Times New Roman" w:hAnsi="Times New Roman" w:cs="Times New Roman"/>
                <w:sz w:val="24"/>
                <w:szCs w:val="24"/>
              </w:rPr>
              <w:br/>
              <w:t xml:space="preserve">на участие в аукционе, поданные позднее установленного срока, </w:t>
            </w:r>
            <w:r w:rsidRPr="007358B8">
              <w:rPr>
                <w:rFonts w:ascii="Times New Roman" w:hAnsi="Times New Roman" w:cs="Times New Roman"/>
                <w:sz w:val="24"/>
                <w:szCs w:val="24"/>
              </w:rPr>
              <w:br/>
              <w:t>не рассматриваются.</w:t>
            </w:r>
          </w:p>
        </w:tc>
      </w:tr>
      <w:tr w:rsidR="007358B8" w:rsidRPr="007358B8"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начала и окончания</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рассмотрения </w:t>
            </w:r>
            <w:r w:rsidRPr="007358B8">
              <w:rPr>
                <w:rFonts w:ascii="Times New Roman" w:hAnsi="Times New Roman" w:cs="Times New Roman"/>
                <w:b/>
                <w:sz w:val="24"/>
                <w:szCs w:val="24"/>
              </w:rPr>
              <w:br/>
              <w:t>заявок на</w:t>
            </w: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участие в аукционе</w:t>
            </w:r>
          </w:p>
          <w:p w:rsidR="007358B8" w:rsidRPr="007358B8" w:rsidRDefault="007358B8" w:rsidP="004F5A69">
            <w:pPr>
              <w:spacing w:after="0"/>
              <w:jc w:val="center"/>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Место рассмотрения заявок на участие в аукционе:</w:t>
            </w:r>
          </w:p>
          <w:p w:rsidR="007358B8" w:rsidRPr="007358B8" w:rsidRDefault="007358B8" w:rsidP="004F5A69">
            <w:pPr>
              <w:spacing w:after="0"/>
              <w:rPr>
                <w:rFonts w:ascii="Times New Roman" w:hAnsi="Times New Roman" w:cs="Times New Roman"/>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Начало рассмотрения заявок на участие в аукционе:</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F83832">
              <w:rPr>
                <w:rFonts w:ascii="Times New Roman" w:hAnsi="Times New Roman" w:cs="Times New Roman"/>
                <w:b/>
                <w:sz w:val="24"/>
                <w:szCs w:val="24"/>
              </w:rPr>
              <w:t>01</w:t>
            </w:r>
            <w:r w:rsidRPr="007358B8">
              <w:rPr>
                <w:rFonts w:ascii="Times New Roman" w:hAnsi="Times New Roman" w:cs="Times New Roman"/>
                <w:b/>
                <w:sz w:val="24"/>
                <w:szCs w:val="24"/>
              </w:rPr>
              <w:t xml:space="preserve">» </w:t>
            </w:r>
            <w:r w:rsidR="00F83832">
              <w:rPr>
                <w:rFonts w:ascii="Times New Roman" w:hAnsi="Times New Roman" w:cs="Times New Roman"/>
                <w:b/>
                <w:sz w:val="24"/>
                <w:szCs w:val="24"/>
              </w:rPr>
              <w:t>марта</w:t>
            </w:r>
            <w:r w:rsidR="00B502B6">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B502B6">
              <w:rPr>
                <w:rFonts w:ascii="Times New Roman" w:hAnsi="Times New Roman" w:cs="Times New Roman"/>
                <w:b/>
                <w:sz w:val="24"/>
                <w:szCs w:val="24"/>
              </w:rPr>
              <w:t>2</w:t>
            </w:r>
            <w:r w:rsidRPr="007358B8">
              <w:rPr>
                <w:rFonts w:ascii="Times New Roman" w:hAnsi="Times New Roman" w:cs="Times New Roman"/>
                <w:b/>
                <w:sz w:val="24"/>
                <w:szCs w:val="24"/>
              </w:rPr>
              <w:t>г. в 1</w:t>
            </w:r>
            <w:r w:rsidR="009F5ADE">
              <w:rPr>
                <w:rFonts w:ascii="Times New Roman" w:hAnsi="Times New Roman" w:cs="Times New Roman"/>
                <w:b/>
                <w:sz w:val="24"/>
                <w:szCs w:val="24"/>
              </w:rPr>
              <w:t>0</w:t>
            </w:r>
            <w:r w:rsidRPr="007358B8">
              <w:rPr>
                <w:rFonts w:ascii="Times New Roman" w:hAnsi="Times New Roman" w:cs="Times New Roman"/>
                <w:b/>
                <w:sz w:val="24"/>
                <w:szCs w:val="24"/>
              </w:rPr>
              <w:t>:</w:t>
            </w:r>
            <w:r w:rsidR="00A97DEF">
              <w:rPr>
                <w:rFonts w:ascii="Times New Roman" w:hAnsi="Times New Roman" w:cs="Times New Roman"/>
                <w:b/>
                <w:sz w:val="24"/>
                <w:szCs w:val="24"/>
              </w:rPr>
              <w:t>00</w:t>
            </w:r>
            <w:r w:rsidRPr="007358B8">
              <w:rPr>
                <w:rFonts w:ascii="Times New Roman" w:hAnsi="Times New Roman" w:cs="Times New Roman"/>
                <w:b/>
                <w:sz w:val="24"/>
                <w:szCs w:val="24"/>
              </w:rPr>
              <w:t xml:space="preserve"> час.</w:t>
            </w:r>
            <w:r w:rsidRPr="007358B8">
              <w:rPr>
                <w:rFonts w:ascii="Times New Roman" w:hAnsi="Times New Roman" w:cs="Times New Roman"/>
                <w:sz w:val="24"/>
                <w:szCs w:val="24"/>
              </w:rPr>
              <w:t xml:space="preserve"> по московскому времени.</w:t>
            </w:r>
          </w:p>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sz w:val="24"/>
                <w:szCs w:val="24"/>
              </w:rPr>
              <w:t>Окончание рассмотрения заявок на участие в аукционе:</w:t>
            </w:r>
          </w:p>
          <w:p w:rsidR="007358B8" w:rsidRPr="007358B8" w:rsidRDefault="007358B8" w:rsidP="00F83832">
            <w:pPr>
              <w:spacing w:after="0"/>
              <w:jc w:val="both"/>
              <w:rPr>
                <w:rFonts w:ascii="Times New Roman" w:hAnsi="Times New Roman" w:cs="Times New Roman"/>
                <w:sz w:val="24"/>
                <w:szCs w:val="24"/>
              </w:rPr>
            </w:pPr>
            <w:r w:rsidRPr="007358B8">
              <w:rPr>
                <w:rFonts w:ascii="Times New Roman" w:hAnsi="Times New Roman" w:cs="Times New Roman"/>
                <w:b/>
                <w:sz w:val="24"/>
                <w:szCs w:val="24"/>
              </w:rPr>
              <w:t>«</w:t>
            </w:r>
            <w:r w:rsidR="00F83832">
              <w:rPr>
                <w:rFonts w:ascii="Times New Roman" w:hAnsi="Times New Roman" w:cs="Times New Roman"/>
                <w:b/>
                <w:sz w:val="24"/>
                <w:szCs w:val="24"/>
              </w:rPr>
              <w:t>01</w:t>
            </w:r>
            <w:r w:rsidRPr="007358B8">
              <w:rPr>
                <w:rFonts w:ascii="Times New Roman" w:hAnsi="Times New Roman" w:cs="Times New Roman"/>
                <w:b/>
                <w:sz w:val="24"/>
                <w:szCs w:val="24"/>
              </w:rPr>
              <w:t xml:space="preserve">» </w:t>
            </w:r>
            <w:r w:rsidR="00F83832">
              <w:rPr>
                <w:rFonts w:ascii="Times New Roman" w:hAnsi="Times New Roman" w:cs="Times New Roman"/>
                <w:b/>
                <w:sz w:val="24"/>
                <w:szCs w:val="24"/>
              </w:rPr>
              <w:t>марта</w:t>
            </w:r>
            <w:r w:rsidR="00B502B6">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B502B6">
              <w:rPr>
                <w:rFonts w:ascii="Times New Roman" w:hAnsi="Times New Roman" w:cs="Times New Roman"/>
                <w:b/>
                <w:sz w:val="24"/>
                <w:szCs w:val="24"/>
              </w:rPr>
              <w:t>2</w:t>
            </w:r>
            <w:r w:rsidRPr="007358B8">
              <w:rPr>
                <w:rFonts w:ascii="Times New Roman" w:hAnsi="Times New Roman" w:cs="Times New Roman"/>
                <w:b/>
                <w:sz w:val="24"/>
                <w:szCs w:val="24"/>
              </w:rPr>
              <w:t>г. в 1</w:t>
            </w:r>
            <w:r w:rsidR="00C53ED8">
              <w:rPr>
                <w:rFonts w:ascii="Times New Roman" w:hAnsi="Times New Roman" w:cs="Times New Roman"/>
                <w:b/>
                <w:sz w:val="24"/>
                <w:szCs w:val="24"/>
              </w:rPr>
              <w:t>3</w:t>
            </w:r>
            <w:r w:rsidRPr="007358B8">
              <w:rPr>
                <w:rFonts w:ascii="Times New Roman" w:hAnsi="Times New Roman" w:cs="Times New Roman"/>
                <w:b/>
                <w:sz w:val="24"/>
                <w:szCs w:val="24"/>
              </w:rPr>
              <w:t>:00 час</w:t>
            </w:r>
            <w:r w:rsidRPr="007358B8">
              <w:rPr>
                <w:rFonts w:ascii="Times New Roman" w:hAnsi="Times New Roman" w:cs="Times New Roman"/>
                <w:sz w:val="24"/>
                <w:szCs w:val="24"/>
              </w:rPr>
              <w:t>. по московскому времени.</w:t>
            </w:r>
          </w:p>
        </w:tc>
      </w:tr>
      <w:tr w:rsidR="007358B8" w:rsidRPr="007358B8"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4F5A69">
            <w:pPr>
              <w:spacing w:after="0"/>
              <w:rPr>
                <w:rFonts w:ascii="Times New Roman" w:hAnsi="Times New Roman" w:cs="Times New Roman"/>
                <w:b/>
                <w:bCs/>
                <w:sz w:val="24"/>
                <w:szCs w:val="24"/>
              </w:rPr>
            </w:pPr>
            <w:r w:rsidRPr="007358B8">
              <w:rPr>
                <w:rFonts w:ascii="Times New Roman" w:hAnsi="Times New Roman" w:cs="Times New Roman"/>
                <w:b/>
                <w:bCs/>
                <w:sz w:val="24"/>
                <w:szCs w:val="24"/>
              </w:rPr>
              <w:t>117587, г. Москва, Варшавское шоссе, д.125</w:t>
            </w:r>
          </w:p>
          <w:p w:rsidR="007358B8" w:rsidRPr="007358B8" w:rsidRDefault="007358B8" w:rsidP="00F83832">
            <w:pPr>
              <w:spacing w:after="0"/>
              <w:rPr>
                <w:rFonts w:ascii="Times New Roman" w:hAnsi="Times New Roman" w:cs="Times New Roman"/>
                <w:sz w:val="24"/>
                <w:szCs w:val="24"/>
              </w:rPr>
            </w:pPr>
            <w:r w:rsidRPr="007358B8">
              <w:rPr>
                <w:rFonts w:ascii="Times New Roman" w:hAnsi="Times New Roman" w:cs="Times New Roman"/>
                <w:b/>
                <w:sz w:val="24"/>
                <w:szCs w:val="24"/>
              </w:rPr>
              <w:t>«</w:t>
            </w:r>
            <w:r w:rsidR="00B502B6">
              <w:rPr>
                <w:rFonts w:ascii="Times New Roman" w:hAnsi="Times New Roman" w:cs="Times New Roman"/>
                <w:b/>
                <w:sz w:val="24"/>
                <w:szCs w:val="24"/>
              </w:rPr>
              <w:t>0</w:t>
            </w:r>
            <w:r w:rsidR="00F83832">
              <w:rPr>
                <w:rFonts w:ascii="Times New Roman" w:hAnsi="Times New Roman" w:cs="Times New Roman"/>
                <w:b/>
                <w:sz w:val="24"/>
                <w:szCs w:val="24"/>
              </w:rPr>
              <w:t>3</w:t>
            </w:r>
            <w:r w:rsidRPr="007358B8">
              <w:rPr>
                <w:rFonts w:ascii="Times New Roman" w:hAnsi="Times New Roman" w:cs="Times New Roman"/>
                <w:b/>
                <w:sz w:val="24"/>
                <w:szCs w:val="24"/>
              </w:rPr>
              <w:t xml:space="preserve">» </w:t>
            </w:r>
            <w:r w:rsidR="00B502B6">
              <w:rPr>
                <w:rFonts w:ascii="Times New Roman" w:hAnsi="Times New Roman" w:cs="Times New Roman"/>
                <w:b/>
                <w:sz w:val="24"/>
                <w:szCs w:val="24"/>
              </w:rPr>
              <w:t>марта</w:t>
            </w:r>
            <w:r w:rsidR="006034B6">
              <w:rPr>
                <w:rFonts w:ascii="Times New Roman" w:hAnsi="Times New Roman" w:cs="Times New Roman"/>
                <w:b/>
                <w:sz w:val="24"/>
                <w:szCs w:val="24"/>
              </w:rPr>
              <w:t xml:space="preserve"> </w:t>
            </w:r>
            <w:r w:rsidRPr="007358B8">
              <w:rPr>
                <w:rFonts w:ascii="Times New Roman" w:hAnsi="Times New Roman" w:cs="Times New Roman"/>
                <w:b/>
                <w:sz w:val="24"/>
                <w:szCs w:val="24"/>
              </w:rPr>
              <w:t>20</w:t>
            </w:r>
            <w:r w:rsidR="00C53ED8">
              <w:rPr>
                <w:rFonts w:ascii="Times New Roman" w:hAnsi="Times New Roman" w:cs="Times New Roman"/>
                <w:b/>
                <w:sz w:val="24"/>
                <w:szCs w:val="24"/>
              </w:rPr>
              <w:t>2</w:t>
            </w:r>
            <w:r w:rsidR="00B502B6">
              <w:rPr>
                <w:rFonts w:ascii="Times New Roman" w:hAnsi="Times New Roman" w:cs="Times New Roman"/>
                <w:b/>
                <w:sz w:val="24"/>
                <w:szCs w:val="24"/>
              </w:rPr>
              <w:t>2</w:t>
            </w:r>
            <w:r w:rsidRPr="007358B8">
              <w:rPr>
                <w:rFonts w:ascii="Times New Roman" w:hAnsi="Times New Roman" w:cs="Times New Roman"/>
                <w:b/>
                <w:sz w:val="24"/>
                <w:szCs w:val="24"/>
              </w:rPr>
              <w:t>г</w:t>
            </w:r>
            <w:r w:rsidRPr="007358B8">
              <w:rPr>
                <w:rFonts w:ascii="Times New Roman" w:hAnsi="Times New Roman" w:cs="Times New Roman"/>
                <w:sz w:val="24"/>
                <w:szCs w:val="24"/>
              </w:rPr>
              <w:t xml:space="preserve">. в </w:t>
            </w:r>
            <w:r w:rsidRPr="00F22F2B">
              <w:rPr>
                <w:rFonts w:ascii="Times New Roman" w:hAnsi="Times New Roman" w:cs="Times New Roman"/>
                <w:b/>
                <w:sz w:val="24"/>
                <w:szCs w:val="24"/>
              </w:rPr>
              <w:t>1</w:t>
            </w:r>
            <w:r w:rsidR="00A97DEF">
              <w:rPr>
                <w:rFonts w:ascii="Times New Roman" w:hAnsi="Times New Roman" w:cs="Times New Roman"/>
                <w:b/>
                <w:sz w:val="24"/>
                <w:szCs w:val="24"/>
              </w:rPr>
              <w:t>3</w:t>
            </w:r>
            <w:r w:rsidRPr="00F22F2B">
              <w:rPr>
                <w:rFonts w:ascii="Times New Roman" w:hAnsi="Times New Roman" w:cs="Times New Roman"/>
                <w:b/>
                <w:sz w:val="24"/>
                <w:szCs w:val="24"/>
              </w:rPr>
              <w:t>:00</w:t>
            </w:r>
            <w:r w:rsidRPr="007358B8">
              <w:rPr>
                <w:rFonts w:ascii="Times New Roman" w:hAnsi="Times New Roman" w:cs="Times New Roman"/>
                <w:sz w:val="24"/>
                <w:szCs w:val="24"/>
              </w:rPr>
              <w:t xml:space="preserve"> по московскому времени</w:t>
            </w:r>
          </w:p>
        </w:tc>
      </w:tr>
      <w:tr w:rsidR="007358B8" w:rsidRPr="007358B8"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048" w:rsidRPr="00035DB5" w:rsidRDefault="00295048" w:rsidP="00295048">
            <w:pPr>
              <w:spacing w:after="0" w:line="240" w:lineRule="auto"/>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Pr>
                <w:rFonts w:ascii="Times New Roman" w:hAnsi="Times New Roman" w:cs="Times New Roman"/>
                <w:sz w:val="24"/>
                <w:szCs w:val="24"/>
              </w:rPr>
              <w:t>0</w:t>
            </w:r>
            <w:r w:rsidR="001A7A9D">
              <w:rPr>
                <w:rFonts w:ascii="Times New Roman" w:hAnsi="Times New Roman" w:cs="Times New Roman"/>
                <w:sz w:val="24"/>
                <w:szCs w:val="24"/>
              </w:rPr>
              <w:t>3</w:t>
            </w:r>
            <w:r>
              <w:rPr>
                <w:rFonts w:ascii="Times New Roman" w:hAnsi="Times New Roman" w:cs="Times New Roman"/>
                <w:sz w:val="24"/>
                <w:szCs w:val="24"/>
              </w:rPr>
              <w:t>»</w:t>
            </w:r>
            <w:r w:rsidRPr="00035DB5">
              <w:rPr>
                <w:rFonts w:ascii="Times New Roman" w:hAnsi="Times New Roman" w:cs="Times New Roman"/>
                <w:sz w:val="24"/>
                <w:szCs w:val="24"/>
              </w:rPr>
              <w:t xml:space="preserve"> </w:t>
            </w:r>
            <w:r>
              <w:rPr>
                <w:rFonts w:ascii="Times New Roman" w:hAnsi="Times New Roman" w:cs="Times New Roman"/>
                <w:sz w:val="24"/>
                <w:szCs w:val="24"/>
              </w:rPr>
              <w:t>февраля</w:t>
            </w:r>
            <w:r w:rsidRPr="00035DB5">
              <w:rPr>
                <w:rFonts w:ascii="Times New Roman" w:hAnsi="Times New Roman" w:cs="Times New Roman"/>
                <w:sz w:val="24"/>
                <w:szCs w:val="24"/>
              </w:rPr>
              <w:t xml:space="preserve"> 20</w:t>
            </w:r>
            <w:r>
              <w:rPr>
                <w:rFonts w:ascii="Times New Roman" w:hAnsi="Times New Roman" w:cs="Times New Roman"/>
                <w:sz w:val="24"/>
                <w:szCs w:val="24"/>
              </w:rPr>
              <w:t>22</w:t>
            </w:r>
            <w:r w:rsidRPr="00035DB5">
              <w:rPr>
                <w:rFonts w:ascii="Times New Roman" w:hAnsi="Times New Roman" w:cs="Times New Roman"/>
                <w:sz w:val="24"/>
                <w:szCs w:val="24"/>
              </w:rPr>
              <w:t>г.</w:t>
            </w:r>
          </w:p>
          <w:p w:rsidR="007358B8" w:rsidRPr="007358B8" w:rsidRDefault="00295048" w:rsidP="001A7A9D">
            <w:pPr>
              <w:spacing w:after="0"/>
              <w:jc w:val="both"/>
              <w:rPr>
                <w:rFonts w:ascii="Times New Roman" w:hAnsi="Times New Roman" w:cs="Times New Roman"/>
                <w:b/>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Pr>
                <w:rFonts w:ascii="Times New Roman" w:hAnsi="Times New Roman" w:cs="Times New Roman"/>
                <w:sz w:val="24"/>
                <w:szCs w:val="24"/>
              </w:rPr>
              <w:t>2</w:t>
            </w:r>
            <w:r w:rsidR="001A7A9D">
              <w:rPr>
                <w:rFonts w:ascii="Times New Roman" w:hAnsi="Times New Roman" w:cs="Times New Roman"/>
                <w:sz w:val="24"/>
                <w:szCs w:val="24"/>
              </w:rPr>
              <w:t>5</w:t>
            </w:r>
            <w:r w:rsidRPr="008919BB">
              <w:rPr>
                <w:rFonts w:ascii="Times New Roman" w:hAnsi="Times New Roman" w:cs="Times New Roman"/>
                <w:sz w:val="24"/>
                <w:szCs w:val="24"/>
              </w:rPr>
              <w:t>»</w:t>
            </w:r>
            <w:r>
              <w:rPr>
                <w:rFonts w:ascii="Times New Roman" w:hAnsi="Times New Roman" w:cs="Times New Roman"/>
                <w:sz w:val="24"/>
                <w:szCs w:val="24"/>
              </w:rPr>
              <w:t xml:space="preserve"> февраля</w:t>
            </w:r>
            <w:r w:rsidRPr="008919BB">
              <w:rPr>
                <w:rFonts w:ascii="Times New Roman" w:hAnsi="Times New Roman" w:cs="Times New Roman"/>
                <w:sz w:val="24"/>
                <w:szCs w:val="24"/>
              </w:rPr>
              <w:t xml:space="preserve"> 20</w:t>
            </w:r>
            <w:r>
              <w:rPr>
                <w:rFonts w:ascii="Times New Roman" w:hAnsi="Times New Roman" w:cs="Times New Roman"/>
                <w:sz w:val="24"/>
                <w:szCs w:val="24"/>
              </w:rPr>
              <w:t>22</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Pr>
                <w:rFonts w:ascii="Times New Roman" w:hAnsi="Times New Roman" w:cs="Times New Roman"/>
                <w:sz w:val="24"/>
                <w:szCs w:val="24"/>
              </w:rPr>
              <w:t>2</w:t>
            </w:r>
            <w:r w:rsidR="001A7A9D">
              <w:rPr>
                <w:rFonts w:ascii="Times New Roman" w:hAnsi="Times New Roman" w:cs="Times New Roman"/>
                <w:sz w:val="24"/>
                <w:szCs w:val="24"/>
              </w:rPr>
              <w:t>2</w:t>
            </w:r>
            <w:r>
              <w:rPr>
                <w:rFonts w:ascii="Times New Roman" w:hAnsi="Times New Roman" w:cs="Times New Roman"/>
                <w:sz w:val="24"/>
                <w:szCs w:val="24"/>
              </w:rPr>
              <w:t>» февраля</w:t>
            </w:r>
            <w:r w:rsidRPr="008919BB">
              <w:rPr>
                <w:rFonts w:ascii="Times New Roman" w:hAnsi="Times New Roman" w:cs="Times New Roman"/>
                <w:sz w:val="24"/>
                <w:szCs w:val="24"/>
              </w:rPr>
              <w:t xml:space="preserve"> 20</w:t>
            </w:r>
            <w:r>
              <w:rPr>
                <w:rFonts w:ascii="Times New Roman" w:hAnsi="Times New Roman" w:cs="Times New Roman"/>
                <w:sz w:val="24"/>
                <w:szCs w:val="24"/>
              </w:rPr>
              <w:t>22</w:t>
            </w:r>
            <w:r w:rsidRPr="008919BB">
              <w:rPr>
                <w:rFonts w:ascii="Times New Roman" w:hAnsi="Times New Roman" w:cs="Times New Roman"/>
                <w:sz w:val="24"/>
                <w:szCs w:val="24"/>
              </w:rPr>
              <w:t>г</w:t>
            </w:r>
            <w:r w:rsidR="009F5ADE" w:rsidRPr="009F5ADE">
              <w:rPr>
                <w:rFonts w:ascii="Times New Roman" w:hAnsi="Times New Roman" w:cs="Times New Roman"/>
                <w:sz w:val="24"/>
                <w:szCs w:val="24"/>
              </w:rPr>
              <w:t>.</w:t>
            </w:r>
          </w:p>
        </w:tc>
      </w:tr>
      <w:tr w:rsidR="007358B8" w:rsidRPr="007358B8"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both"/>
              <w:rPr>
                <w:rFonts w:ascii="Times New Roman" w:hAnsi="Times New Roman" w:cs="Times New Roman"/>
                <w:sz w:val="24"/>
                <w:szCs w:val="24"/>
              </w:rPr>
            </w:pPr>
            <w:r w:rsidRPr="007358B8">
              <w:rPr>
                <w:rFonts w:ascii="Times New Roman" w:hAnsi="Times New Roman" w:cs="Times New Roman"/>
                <w:b/>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83162A">
            <w:pPr>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В соответствии с </w:t>
            </w:r>
            <w:r w:rsidR="0083162A">
              <w:rPr>
                <w:rFonts w:ascii="Times New Roman" w:hAnsi="Times New Roman" w:cs="Times New Roman"/>
                <w:sz w:val="24"/>
                <w:szCs w:val="24"/>
              </w:rPr>
              <w:t>условиями</w:t>
            </w:r>
            <w:r w:rsidRPr="007358B8">
              <w:rPr>
                <w:rFonts w:ascii="Times New Roman" w:hAnsi="Times New Roman" w:cs="Times New Roman"/>
                <w:sz w:val="24"/>
                <w:szCs w:val="24"/>
              </w:rPr>
              <w:t xml:space="preserve"> договора аренды</w:t>
            </w:r>
          </w:p>
        </w:tc>
      </w:tr>
      <w:tr w:rsidR="007358B8" w:rsidRPr="007358B8" w:rsidTr="00AE7445">
        <w:trPr>
          <w:trHeight w:val="1549"/>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b/>
                <w:sz w:val="24"/>
                <w:szCs w:val="24"/>
              </w:rPr>
            </w:pPr>
          </w:p>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7358B8" w:rsidP="00DF253C">
            <w:pPr>
              <w:spacing w:after="0"/>
              <w:jc w:val="both"/>
              <w:rPr>
                <w:rFonts w:ascii="Times New Roman" w:hAnsi="Times New Roman" w:cs="Times New Roman"/>
                <w:sz w:val="24"/>
                <w:szCs w:val="24"/>
              </w:rPr>
            </w:pPr>
            <w:r w:rsidRPr="007358B8">
              <w:rPr>
                <w:rFonts w:ascii="Times New Roman" w:hAnsi="Times New Roman" w:cs="Times New Roman"/>
                <w:sz w:val="24"/>
                <w:szCs w:val="24"/>
              </w:rPr>
              <w:t>Осмотр объекта производится в период проведения заявочной кампании по месту нахождения объектов аукциона</w:t>
            </w:r>
            <w:r w:rsidRPr="007358B8">
              <w:rPr>
                <w:rFonts w:ascii="Times New Roman" w:hAnsi="Times New Roman" w:cs="Times New Roman"/>
                <w:b/>
                <w:bCs/>
                <w:sz w:val="24"/>
                <w:szCs w:val="24"/>
              </w:rPr>
              <w:t xml:space="preserve">. </w:t>
            </w:r>
            <w:r w:rsidRPr="007358B8">
              <w:rPr>
                <w:rFonts w:ascii="Times New Roman" w:hAnsi="Times New Roman" w:cs="Times New Roman"/>
                <w:bCs/>
                <w:sz w:val="24"/>
                <w:szCs w:val="24"/>
              </w:rPr>
              <w:t xml:space="preserve">Период проведения заявочной кампании, место нахождения объектов аукциона </w:t>
            </w:r>
            <w:r w:rsidR="00DF253C">
              <w:rPr>
                <w:rFonts w:ascii="Times New Roman" w:hAnsi="Times New Roman" w:cs="Times New Roman"/>
                <w:bCs/>
                <w:sz w:val="24"/>
                <w:szCs w:val="24"/>
              </w:rPr>
              <w:t xml:space="preserve"> </w:t>
            </w:r>
            <w:r w:rsidRPr="007358B8">
              <w:rPr>
                <w:rFonts w:ascii="Times New Roman" w:hAnsi="Times New Roman" w:cs="Times New Roman"/>
                <w:bCs/>
                <w:sz w:val="24"/>
                <w:szCs w:val="24"/>
              </w:rPr>
              <w:t>и к</w:t>
            </w:r>
            <w:r w:rsidRPr="007358B8">
              <w:rPr>
                <w:rFonts w:ascii="Times New Roman" w:hAnsi="Times New Roman" w:cs="Times New Roman"/>
                <w:sz w:val="24"/>
                <w:szCs w:val="24"/>
              </w:rPr>
              <w:t xml:space="preserve">онтактные данные для организации осмотра </w:t>
            </w:r>
            <w:r w:rsidR="00DF253C">
              <w:rPr>
                <w:rFonts w:ascii="Times New Roman" w:hAnsi="Times New Roman" w:cs="Times New Roman"/>
                <w:sz w:val="24"/>
                <w:szCs w:val="24"/>
              </w:rPr>
              <w:t xml:space="preserve"> </w:t>
            </w:r>
            <w:r w:rsidRPr="007358B8">
              <w:rPr>
                <w:rFonts w:ascii="Times New Roman" w:hAnsi="Times New Roman" w:cs="Times New Roman"/>
                <w:sz w:val="24"/>
                <w:szCs w:val="24"/>
              </w:rPr>
              <w:t>нежилых помещений указаны в п.</w:t>
            </w:r>
            <w:r w:rsidR="00DF253C">
              <w:rPr>
                <w:rFonts w:ascii="Times New Roman" w:hAnsi="Times New Roman" w:cs="Times New Roman"/>
                <w:sz w:val="24"/>
                <w:szCs w:val="24"/>
              </w:rPr>
              <w:t>2</w:t>
            </w:r>
            <w:r w:rsidRPr="007358B8">
              <w:rPr>
                <w:rFonts w:ascii="Times New Roman" w:hAnsi="Times New Roman" w:cs="Times New Roman"/>
                <w:sz w:val="24"/>
                <w:szCs w:val="24"/>
              </w:rPr>
              <w:t xml:space="preserve"> Информационной карты.</w:t>
            </w:r>
          </w:p>
        </w:tc>
      </w:tr>
      <w:tr w:rsidR="007358B8" w:rsidRPr="007358B8" w:rsidTr="00AE7445">
        <w:trPr>
          <w:trHeight w:val="1033"/>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sz w:val="24"/>
                <w:szCs w:val="24"/>
              </w:rPr>
              <w:lastRenderedPageBreak/>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pacing w:after="0"/>
              <w:jc w:val="center"/>
              <w:rPr>
                <w:rFonts w:ascii="Times New Roman" w:hAnsi="Times New Roman" w:cs="Times New Roman"/>
                <w:sz w:val="24"/>
                <w:szCs w:val="24"/>
              </w:rPr>
            </w:pPr>
            <w:r w:rsidRPr="007358B8">
              <w:rPr>
                <w:rFonts w:ascii="Times New Roman" w:hAnsi="Times New Roman" w:cs="Times New Roman"/>
                <w:b/>
                <w:sz w:val="24"/>
                <w:szCs w:val="24"/>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4F5A69" w:rsidP="00DF253C">
            <w:pPr>
              <w:spacing w:after="0"/>
              <w:jc w:val="both"/>
              <w:rPr>
                <w:rFonts w:ascii="Times New Roman" w:hAnsi="Times New Roman" w:cs="Times New Roman"/>
                <w:sz w:val="24"/>
                <w:szCs w:val="24"/>
              </w:rPr>
            </w:pPr>
            <w:r w:rsidRPr="00AE7445">
              <w:rPr>
                <w:rFonts w:ascii="Times New Roman" w:hAnsi="Times New Roman" w:cs="Times New Roman"/>
                <w:sz w:val="24"/>
                <w:szCs w:val="24"/>
              </w:rPr>
              <w:t xml:space="preserve">в соответствии с частью </w:t>
            </w:r>
            <w:r w:rsidR="00DF253C">
              <w:rPr>
                <w:rFonts w:ascii="Times New Roman" w:hAnsi="Times New Roman" w:cs="Times New Roman"/>
                <w:sz w:val="24"/>
                <w:szCs w:val="24"/>
              </w:rPr>
              <w:t>2</w:t>
            </w:r>
            <w:r w:rsidRPr="00AE7445">
              <w:rPr>
                <w:rFonts w:ascii="Times New Roman" w:hAnsi="Times New Roman" w:cs="Times New Roman"/>
                <w:sz w:val="24"/>
                <w:szCs w:val="24"/>
              </w:rPr>
              <w:t>.</w:t>
            </w:r>
            <w:r w:rsidR="00DF253C">
              <w:rPr>
                <w:rFonts w:ascii="Times New Roman" w:hAnsi="Times New Roman" w:cs="Times New Roman"/>
                <w:sz w:val="24"/>
                <w:szCs w:val="24"/>
              </w:rPr>
              <w:t>1</w:t>
            </w:r>
            <w:r w:rsidRPr="00AE7445">
              <w:rPr>
                <w:rFonts w:ascii="Times New Roman" w:hAnsi="Times New Roman" w:cs="Times New Roman"/>
                <w:sz w:val="24"/>
                <w:szCs w:val="24"/>
              </w:rPr>
              <w:t>. Раздела I</w:t>
            </w:r>
            <w:r w:rsidR="00DF253C">
              <w:rPr>
                <w:rFonts w:ascii="Times New Roman" w:hAnsi="Times New Roman" w:cs="Times New Roman"/>
                <w:sz w:val="24"/>
                <w:szCs w:val="24"/>
                <w:lang w:val="en-US"/>
              </w:rPr>
              <w:t>I</w:t>
            </w:r>
            <w:r w:rsidRPr="00AE7445">
              <w:rPr>
                <w:rFonts w:ascii="Times New Roman" w:hAnsi="Times New Roman" w:cs="Times New Roman"/>
                <w:sz w:val="24"/>
                <w:szCs w:val="24"/>
              </w:rPr>
              <w:t xml:space="preserve"> настоящей документации «</w:t>
            </w:r>
            <w:r w:rsidR="00DF253C">
              <w:rPr>
                <w:rFonts w:ascii="Times New Roman" w:hAnsi="Times New Roman" w:cs="Times New Roman"/>
                <w:sz w:val="24"/>
                <w:szCs w:val="24"/>
              </w:rPr>
              <w:t xml:space="preserve">Условия участия в аукционе» </w:t>
            </w:r>
          </w:p>
        </w:tc>
      </w:tr>
      <w:tr w:rsidR="007358B8" w:rsidRPr="007358B8"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spacing w:after="0"/>
              <w:jc w:val="center"/>
              <w:rPr>
                <w:rFonts w:ascii="Times New Roman" w:hAnsi="Times New Roman" w:cs="Times New Roman"/>
                <w:sz w:val="24"/>
                <w:szCs w:val="24"/>
              </w:rPr>
            </w:pPr>
            <w:r>
              <w:rPr>
                <w:rFonts w:ascii="Times New Roman" w:hAnsi="Times New Roman" w:cs="Times New Roman"/>
                <w:sz w:val="24"/>
                <w:szCs w:val="24"/>
              </w:rPr>
              <w:t>15.</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snapToGrid w:val="0"/>
              <w:spacing w:after="0"/>
              <w:jc w:val="center"/>
              <w:rPr>
                <w:rFonts w:ascii="Times New Roman" w:hAnsi="Times New Roman" w:cs="Times New Roman"/>
                <w:sz w:val="24"/>
                <w:szCs w:val="24"/>
              </w:rPr>
            </w:pPr>
          </w:p>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sz w:val="24"/>
                <w:szCs w:val="24"/>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7358B8" w:rsidRDefault="00DF253C" w:rsidP="00DF253C">
            <w:pPr>
              <w:spacing w:after="0"/>
              <w:jc w:val="both"/>
              <w:rPr>
                <w:rFonts w:ascii="Times New Roman" w:hAnsi="Times New Roman" w:cs="Times New Roman"/>
                <w:sz w:val="24"/>
                <w:szCs w:val="24"/>
              </w:rPr>
            </w:pPr>
            <w:r w:rsidRPr="00DF253C">
              <w:rPr>
                <w:rFonts w:ascii="Times New Roman" w:hAnsi="Times New Roman" w:cs="Times New Roman"/>
                <w:sz w:val="24"/>
                <w:szCs w:val="24"/>
              </w:rPr>
              <w:t>в соответствии с частью 2.</w:t>
            </w:r>
            <w:r>
              <w:rPr>
                <w:rFonts w:ascii="Times New Roman" w:hAnsi="Times New Roman" w:cs="Times New Roman"/>
                <w:sz w:val="24"/>
                <w:szCs w:val="24"/>
              </w:rPr>
              <w:t>2</w:t>
            </w:r>
            <w:r w:rsidRPr="00DF253C">
              <w:rPr>
                <w:rFonts w:ascii="Times New Roman" w:hAnsi="Times New Roman" w:cs="Times New Roman"/>
                <w:sz w:val="24"/>
                <w:szCs w:val="24"/>
              </w:rPr>
              <w:t>. Раздела II настоящей документации «Условия участия в аукционе»</w:t>
            </w:r>
          </w:p>
        </w:tc>
      </w:tr>
      <w:tr w:rsidR="007358B8" w:rsidRPr="007358B8" w:rsidTr="00AE7445">
        <w:trPr>
          <w:cantSplit/>
        </w:trPr>
        <w:tc>
          <w:tcPr>
            <w:tcW w:w="560"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FA4651" w:rsidP="00DF253C">
            <w:pPr>
              <w:spacing w:after="0"/>
              <w:jc w:val="center"/>
              <w:rPr>
                <w:rFonts w:ascii="Times New Roman" w:hAnsi="Times New Roman" w:cs="Times New Roman"/>
                <w:sz w:val="24"/>
                <w:szCs w:val="24"/>
              </w:rPr>
            </w:pPr>
            <w:r>
              <w:rPr>
                <w:rFonts w:ascii="Times New Roman" w:hAnsi="Times New Roman" w:cs="Times New Roman"/>
                <w:sz w:val="24"/>
                <w:szCs w:val="24"/>
              </w:rPr>
              <w:t>16.</w:t>
            </w:r>
          </w:p>
        </w:tc>
        <w:tc>
          <w:tcPr>
            <w:tcW w:w="2603" w:type="dxa"/>
            <w:vMerge w:val="restart"/>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pacing w:after="0"/>
              <w:jc w:val="center"/>
              <w:rPr>
                <w:rFonts w:ascii="Times New Roman" w:hAnsi="Times New Roman" w:cs="Times New Roman"/>
                <w:sz w:val="24"/>
                <w:szCs w:val="24"/>
              </w:rPr>
            </w:pPr>
            <w:r w:rsidRPr="007358B8">
              <w:rPr>
                <w:rFonts w:ascii="Times New Roman" w:hAnsi="Times New Roman" w:cs="Times New Roman"/>
                <w:b/>
                <w:bCs/>
                <w:sz w:val="24"/>
                <w:szCs w:val="24"/>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8858AD" w:rsidRDefault="007358B8" w:rsidP="00DF253C">
            <w:pPr>
              <w:autoSpaceDE w:val="0"/>
              <w:spacing w:after="0"/>
              <w:jc w:val="both"/>
              <w:rPr>
                <w:rFonts w:ascii="Times New Roman" w:hAnsi="Times New Roman" w:cs="Times New Roman"/>
                <w:sz w:val="24"/>
                <w:szCs w:val="24"/>
              </w:rPr>
            </w:pPr>
            <w:r w:rsidRPr="007358B8">
              <w:rPr>
                <w:rFonts w:ascii="Times New Roman" w:hAnsi="Times New Roman" w:cs="Times New Roman"/>
                <w:sz w:val="24"/>
                <w:szCs w:val="24"/>
              </w:rPr>
              <w:t xml:space="preserve">Для участия в аукционе претендент обеспечивает перечисление задатка на расчетный счет Организатора аукциона </w:t>
            </w:r>
            <w:r w:rsidRPr="008858AD">
              <w:rPr>
                <w:rFonts w:ascii="Times New Roman" w:hAnsi="Times New Roman" w:cs="Times New Roman"/>
                <w:sz w:val="24"/>
                <w:szCs w:val="24"/>
              </w:rPr>
              <w:t xml:space="preserve">в </w:t>
            </w:r>
            <w:r w:rsidR="00A97DEF" w:rsidRPr="008858AD">
              <w:rPr>
                <w:rFonts w:ascii="Times New Roman" w:hAnsi="Times New Roman" w:cs="Times New Roman"/>
                <w:sz w:val="24"/>
                <w:szCs w:val="24"/>
              </w:rPr>
              <w:t>размере</w:t>
            </w:r>
            <w:r w:rsidRPr="008858AD">
              <w:rPr>
                <w:rFonts w:ascii="Times New Roman" w:hAnsi="Times New Roman" w:cs="Times New Roman"/>
                <w:sz w:val="24"/>
                <w:szCs w:val="24"/>
              </w:rPr>
              <w:t>:</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по лоту № 1-</w:t>
            </w:r>
            <w:r w:rsidRPr="003C5AA0">
              <w:rPr>
                <w:rFonts w:ascii="Times New Roman" w:hAnsi="Times New Roman" w:cs="Times New Roman"/>
                <w:sz w:val="24"/>
                <w:szCs w:val="24"/>
              </w:rPr>
              <w:tab/>
            </w:r>
            <w:r w:rsidR="00295048" w:rsidRPr="00295048">
              <w:rPr>
                <w:rFonts w:ascii="Times New Roman" w:hAnsi="Times New Roman" w:cs="Times New Roman"/>
                <w:sz w:val="24"/>
                <w:szCs w:val="24"/>
              </w:rPr>
              <w:t>1 129 107,79</w:t>
            </w:r>
            <w:r w:rsidRPr="003C5AA0">
              <w:rPr>
                <w:rFonts w:ascii="Times New Roman" w:hAnsi="Times New Roman" w:cs="Times New Roman"/>
                <w:sz w:val="24"/>
                <w:szCs w:val="24"/>
              </w:rPr>
              <w:t xml:space="preserve"> руб.,</w:t>
            </w:r>
          </w:p>
          <w:p w:rsidR="00F90341" w:rsidRPr="003C5AA0" w:rsidRDefault="00F90341" w:rsidP="00F9034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 xml:space="preserve">по лоту №2- </w:t>
            </w:r>
            <w:r w:rsidR="00295048" w:rsidRPr="00295048">
              <w:rPr>
                <w:rFonts w:ascii="Times New Roman" w:hAnsi="Times New Roman" w:cs="Times New Roman"/>
                <w:sz w:val="24"/>
                <w:szCs w:val="24"/>
              </w:rPr>
              <w:t>121 353,68</w:t>
            </w:r>
            <w:r w:rsidR="00295048">
              <w:rPr>
                <w:rFonts w:ascii="Times New Roman" w:hAnsi="Times New Roman" w:cs="Times New Roman"/>
                <w:sz w:val="24"/>
                <w:szCs w:val="24"/>
              </w:rPr>
              <w:t xml:space="preserve"> </w:t>
            </w:r>
            <w:r w:rsidRPr="003C5AA0">
              <w:rPr>
                <w:rFonts w:ascii="Times New Roman" w:hAnsi="Times New Roman" w:cs="Times New Roman"/>
                <w:sz w:val="24"/>
                <w:szCs w:val="24"/>
              </w:rPr>
              <w:t>руб.,</w:t>
            </w:r>
          </w:p>
          <w:p w:rsidR="00F90341" w:rsidRPr="007358B8" w:rsidRDefault="00F90341" w:rsidP="00455281">
            <w:pPr>
              <w:autoSpaceDE w:val="0"/>
              <w:spacing w:after="0"/>
              <w:jc w:val="both"/>
              <w:rPr>
                <w:rFonts w:ascii="Times New Roman" w:hAnsi="Times New Roman" w:cs="Times New Roman"/>
                <w:sz w:val="24"/>
                <w:szCs w:val="24"/>
              </w:rPr>
            </w:pPr>
            <w:r w:rsidRPr="003C5AA0">
              <w:rPr>
                <w:rFonts w:ascii="Times New Roman" w:hAnsi="Times New Roman" w:cs="Times New Roman"/>
                <w:sz w:val="24"/>
                <w:szCs w:val="24"/>
              </w:rPr>
              <w:t xml:space="preserve">по лоту №3- </w:t>
            </w:r>
            <w:r w:rsidR="00455281" w:rsidRPr="00455281">
              <w:rPr>
                <w:rFonts w:ascii="Times New Roman" w:hAnsi="Times New Roman" w:cs="Times New Roman"/>
                <w:sz w:val="24"/>
                <w:szCs w:val="24"/>
              </w:rPr>
              <w:t>1 010 916,01</w:t>
            </w:r>
            <w:r w:rsidR="00455281">
              <w:rPr>
                <w:rFonts w:ascii="Times New Roman" w:hAnsi="Times New Roman" w:cs="Times New Roman"/>
                <w:sz w:val="24"/>
                <w:szCs w:val="24"/>
              </w:rPr>
              <w:t xml:space="preserve"> </w:t>
            </w:r>
            <w:r w:rsidRPr="003C5AA0">
              <w:rPr>
                <w:rFonts w:ascii="Times New Roman" w:hAnsi="Times New Roman" w:cs="Times New Roman"/>
                <w:sz w:val="24"/>
                <w:szCs w:val="24"/>
              </w:rPr>
              <w:t>руб.</w:t>
            </w:r>
          </w:p>
        </w:tc>
      </w:tr>
      <w:tr w:rsidR="007358B8" w:rsidRPr="007358B8" w:rsidTr="00AE7445">
        <w:trPr>
          <w:cantSplit/>
          <w:trHeight w:val="111"/>
        </w:trPr>
        <w:tc>
          <w:tcPr>
            <w:tcW w:w="560"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jc w:val="center"/>
              <w:rPr>
                <w:rFonts w:ascii="Times New Roman" w:hAnsi="Times New Roman" w:cs="Times New Roman"/>
                <w:sz w:val="24"/>
                <w:szCs w:val="24"/>
              </w:rPr>
            </w:pPr>
          </w:p>
        </w:tc>
        <w:tc>
          <w:tcPr>
            <w:tcW w:w="2603" w:type="dxa"/>
            <w:vMerge/>
            <w:tcBorders>
              <w:top w:val="single" w:sz="4" w:space="0" w:color="000000"/>
              <w:left w:val="single" w:sz="4" w:space="0" w:color="000000"/>
              <w:bottom w:val="single" w:sz="4" w:space="0" w:color="000000"/>
            </w:tcBorders>
            <w:shd w:val="clear" w:color="auto" w:fill="auto"/>
            <w:vAlign w:val="center"/>
          </w:tcPr>
          <w:p w:rsidR="007358B8" w:rsidRPr="007358B8" w:rsidRDefault="007358B8" w:rsidP="00DF253C">
            <w:pPr>
              <w:snapToGrid w:val="0"/>
              <w:spacing w:after="0"/>
              <w:rPr>
                <w:rFonts w:ascii="Times New Roman" w:hAnsi="Times New Roman" w:cs="Times New Roman"/>
                <w:b/>
                <w:sz w:val="24"/>
                <w:szCs w:val="24"/>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08247F" w:rsidRPr="00035DB5" w:rsidRDefault="0008247F" w:rsidP="0008247F">
            <w:pPr>
              <w:spacing w:after="0"/>
              <w:ind w:firstLine="567"/>
              <w:jc w:val="both"/>
              <w:rPr>
                <w:rFonts w:ascii="Times New Roman" w:hAnsi="Times New Roman" w:cs="Times New Roman"/>
                <w:i/>
              </w:rPr>
            </w:pPr>
            <w:r w:rsidRPr="00035DB5">
              <w:rPr>
                <w:rFonts w:ascii="Times New Roman" w:hAnsi="Times New Roman" w:cs="Times New Roman"/>
                <w:i/>
              </w:rPr>
              <w:t xml:space="preserve">Банковские реквизиты: Р/с 40702810938060111370 в Московском банке ПАО «Сбербанк России», К/с 30101810400000000225, БИК 044525225. </w:t>
            </w:r>
          </w:p>
          <w:p w:rsidR="0008247F" w:rsidRPr="00035DB5" w:rsidRDefault="0008247F" w:rsidP="0008247F">
            <w:pPr>
              <w:spacing w:after="0"/>
              <w:ind w:firstLine="567"/>
              <w:jc w:val="both"/>
              <w:rPr>
                <w:rFonts w:ascii="Times New Roman" w:hAnsi="Times New Roman" w:cs="Times New Roman"/>
              </w:rPr>
            </w:pPr>
            <w:r w:rsidRPr="00035DB5">
              <w:rPr>
                <w:rFonts w:ascii="Times New Roman" w:hAnsi="Times New Roman" w:cs="Times New Roman"/>
                <w:i/>
              </w:rPr>
              <w:t>Назначение платежа: «Задаток для участия в аукционе на право заключения договора аренды на объект по адресу: _____, площадью ___ кв. м, Лот № ___»</w:t>
            </w:r>
            <w:r w:rsidRPr="00035DB5">
              <w:rPr>
                <w:rFonts w:ascii="Times New Roman" w:hAnsi="Times New Roman" w:cs="Times New Roman"/>
              </w:rPr>
              <w:t>, НДС не облагается</w:t>
            </w:r>
          </w:p>
          <w:p w:rsidR="007358B8" w:rsidRPr="00035DB5" w:rsidRDefault="0008247F" w:rsidP="001A7A9D">
            <w:pPr>
              <w:tabs>
                <w:tab w:val="left" w:pos="567"/>
                <w:tab w:val="left" w:pos="993"/>
              </w:tabs>
              <w:ind w:firstLine="567"/>
              <w:jc w:val="both"/>
              <w:rPr>
                <w:rFonts w:ascii="Times New Roman" w:hAnsi="Times New Roman" w:cs="Times New Roman"/>
                <w:sz w:val="24"/>
                <w:szCs w:val="24"/>
              </w:rPr>
            </w:pPr>
            <w:r w:rsidRPr="00035DB5">
              <w:rPr>
                <w:rFonts w:ascii="Times New Roman" w:hAnsi="Times New Roman" w:cs="Times New Roman"/>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rPr>
              <w:t>«</w:t>
            </w:r>
            <w:r w:rsidR="001A7A9D">
              <w:rPr>
                <w:rFonts w:ascii="Times New Roman" w:hAnsi="Times New Roman" w:cs="Times New Roman"/>
                <w:b/>
              </w:rPr>
              <w:t>01</w:t>
            </w:r>
            <w:r w:rsidRPr="00035DB5">
              <w:rPr>
                <w:rFonts w:ascii="Times New Roman" w:hAnsi="Times New Roman" w:cs="Times New Roman"/>
                <w:b/>
              </w:rPr>
              <w:t xml:space="preserve">» </w:t>
            </w:r>
            <w:r w:rsidR="001A7A9D">
              <w:rPr>
                <w:rFonts w:ascii="Times New Roman" w:hAnsi="Times New Roman" w:cs="Times New Roman"/>
                <w:b/>
              </w:rPr>
              <w:t>марта</w:t>
            </w:r>
            <w:r w:rsidR="00295048">
              <w:rPr>
                <w:rFonts w:ascii="Times New Roman" w:hAnsi="Times New Roman" w:cs="Times New Roman"/>
                <w:b/>
              </w:rPr>
              <w:t xml:space="preserve"> </w:t>
            </w:r>
            <w:r w:rsidRPr="00035DB5">
              <w:rPr>
                <w:rFonts w:ascii="Times New Roman" w:hAnsi="Times New Roman" w:cs="Times New Roman"/>
                <w:b/>
              </w:rPr>
              <w:t>20</w:t>
            </w:r>
            <w:r w:rsidR="00C53ED8">
              <w:rPr>
                <w:rFonts w:ascii="Times New Roman" w:hAnsi="Times New Roman" w:cs="Times New Roman"/>
                <w:b/>
              </w:rPr>
              <w:t>2</w:t>
            </w:r>
            <w:r w:rsidR="00295048">
              <w:rPr>
                <w:rFonts w:ascii="Times New Roman" w:hAnsi="Times New Roman" w:cs="Times New Roman"/>
                <w:b/>
              </w:rPr>
              <w:t>2</w:t>
            </w:r>
            <w:r w:rsidRPr="00035DB5">
              <w:rPr>
                <w:rFonts w:ascii="Times New Roman" w:hAnsi="Times New Roman" w:cs="Times New Roman"/>
                <w:b/>
              </w:rPr>
              <w:t>г.</w:t>
            </w:r>
          </w:p>
        </w:tc>
      </w:tr>
      <w:tr w:rsidR="007358B8" w:rsidRPr="007358B8" w:rsidTr="00AE7445">
        <w:trPr>
          <w:trHeight w:val="2401"/>
        </w:trPr>
        <w:tc>
          <w:tcPr>
            <w:tcW w:w="560" w:type="dxa"/>
            <w:tcBorders>
              <w:top w:val="single" w:sz="4" w:space="0" w:color="000000"/>
              <w:left w:val="single" w:sz="4" w:space="0" w:color="000000"/>
              <w:bottom w:val="single" w:sz="4" w:space="0" w:color="000000"/>
            </w:tcBorders>
            <w:shd w:val="clear" w:color="auto" w:fill="auto"/>
            <w:vAlign w:val="center"/>
          </w:tcPr>
          <w:p w:rsidR="007358B8" w:rsidRPr="007358B8" w:rsidRDefault="00FA4651" w:rsidP="004F5A69">
            <w:pPr>
              <w:jc w:val="center"/>
              <w:rPr>
                <w:rFonts w:ascii="Times New Roman" w:hAnsi="Times New Roman" w:cs="Times New Roman"/>
                <w:sz w:val="24"/>
                <w:szCs w:val="24"/>
              </w:rPr>
            </w:pPr>
            <w:r>
              <w:rPr>
                <w:rFonts w:ascii="Times New Roman" w:hAnsi="Times New Roman" w:cs="Times New Roman"/>
                <w:sz w:val="24"/>
                <w:szCs w:val="24"/>
              </w:rPr>
              <w:t>17</w:t>
            </w:r>
            <w:r w:rsidR="007358B8" w:rsidRPr="007358B8">
              <w:rPr>
                <w:rFonts w:ascii="Times New Roman" w:hAnsi="Times New Roman" w:cs="Times New Roman"/>
                <w:sz w:val="24"/>
                <w:szCs w:val="24"/>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7358B8" w:rsidRDefault="007358B8" w:rsidP="004F5A69">
            <w:pPr>
              <w:jc w:val="center"/>
              <w:rPr>
                <w:rFonts w:ascii="Times New Roman" w:hAnsi="Times New Roman" w:cs="Times New Roman"/>
                <w:sz w:val="24"/>
                <w:szCs w:val="24"/>
              </w:rPr>
            </w:pPr>
            <w:r w:rsidRPr="007358B8">
              <w:rPr>
                <w:rFonts w:ascii="Times New Roman" w:hAnsi="Times New Roman" w:cs="Times New Roman"/>
                <w:b/>
                <w:sz w:val="24"/>
                <w:szCs w:val="24"/>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035DB5" w:rsidRDefault="007358B8" w:rsidP="004F5A69">
            <w:pPr>
              <w:jc w:val="both"/>
              <w:rPr>
                <w:rFonts w:ascii="Times New Roman" w:hAnsi="Times New Roman" w:cs="Times New Roman"/>
                <w:sz w:val="24"/>
                <w:szCs w:val="24"/>
              </w:rPr>
            </w:pPr>
            <w:r w:rsidRPr="00035DB5">
              <w:rPr>
                <w:rFonts w:ascii="Times New Roman" w:hAnsi="Times New Roman" w:cs="Times New Roman"/>
                <w:sz w:val="24"/>
                <w:szCs w:val="24"/>
              </w:rPr>
              <w:t>Не предусмотрено</w:t>
            </w:r>
          </w:p>
        </w:tc>
      </w:tr>
    </w:tbl>
    <w:p w:rsidR="007358B8" w:rsidRPr="007358B8" w:rsidRDefault="007358B8" w:rsidP="007358B8">
      <w:pPr>
        <w:tabs>
          <w:tab w:val="left" w:pos="2070"/>
        </w:tabs>
        <w:rPr>
          <w:rFonts w:ascii="Times New Roman" w:hAnsi="Times New Roman" w:cs="Times New Roman"/>
          <w:b/>
          <w:sz w:val="24"/>
          <w:szCs w:val="24"/>
        </w:rPr>
      </w:pPr>
    </w:p>
    <w:p w:rsidR="007358B8" w:rsidRPr="007358B8" w:rsidRDefault="007358B8" w:rsidP="00572ED6">
      <w:pPr>
        <w:shd w:val="clear" w:color="auto" w:fill="FFFFFF"/>
        <w:spacing w:line="269" w:lineRule="exact"/>
        <w:jc w:val="both"/>
        <w:rPr>
          <w:rFonts w:ascii="Times New Roman" w:hAnsi="Times New Roman" w:cs="Times New Roman"/>
          <w:sz w:val="24"/>
          <w:szCs w:val="24"/>
        </w:rPr>
      </w:pPr>
    </w:p>
    <w:p w:rsidR="003121BE" w:rsidRPr="007358B8" w:rsidRDefault="003121BE">
      <w:pPr>
        <w:rPr>
          <w:rFonts w:ascii="Times New Roman" w:eastAsia="Arial Narrow" w:hAnsi="Times New Roman" w:cs="Times New Roman"/>
          <w:b/>
          <w:sz w:val="24"/>
          <w:szCs w:val="24"/>
        </w:rPr>
      </w:pPr>
      <w:r w:rsidRPr="007358B8">
        <w:rPr>
          <w:rFonts w:ascii="Times New Roman" w:hAnsi="Times New Roman" w:cs="Times New Roman"/>
          <w:b/>
          <w:sz w:val="24"/>
          <w:szCs w:val="24"/>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5279"/>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641"/>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непроведение</w:t>
      </w:r>
      <w:proofErr w:type="spellEnd"/>
      <w:r w:rsidRPr="00F96855">
        <w:rPr>
          <w:rFonts w:ascii="Times New Roman" w:hAnsi="Times New Roman" w:cs="Times New Roman"/>
          <w:sz w:val="24"/>
          <w:szCs w:val="24"/>
        </w:rPr>
        <w:t xml:space="preserve">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w:t>
      </w:r>
      <w:proofErr w:type="spellStart"/>
      <w:r w:rsidRPr="00F96855">
        <w:rPr>
          <w:rFonts w:ascii="Times New Roman" w:hAnsi="Times New Roman" w:cs="Times New Roman"/>
          <w:sz w:val="24"/>
          <w:szCs w:val="24"/>
        </w:rPr>
        <w:t>неприостановление</w:t>
      </w:r>
      <w:proofErr w:type="spellEnd"/>
      <w:r w:rsidRPr="00F96855">
        <w:rPr>
          <w:rFonts w:ascii="Times New Roman" w:hAnsi="Times New Roman" w:cs="Times New Roman"/>
          <w:sz w:val="24"/>
          <w:szCs w:val="24"/>
        </w:rPr>
        <w:t xml:space="preserve"> деятельности в порядке, предусмотренном Кодексом Российской Федерации об административных правонарушениях, </w:t>
      </w:r>
    </w:p>
    <w:p w:rsidR="00F96855" w:rsidRPr="00B7076E"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r w:rsidR="009F5ADE">
        <w:rPr>
          <w:rFonts w:ascii="Times New Roman" w:hAnsi="Times New Roman" w:cs="Times New Roman"/>
          <w:sz w:val="24"/>
          <w:szCs w:val="24"/>
        </w:rPr>
        <w:t>.</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 xml:space="preserve">представителя </w:t>
      </w:r>
      <w:proofErr w:type="spellStart"/>
      <w:r w:rsidR="001B7326">
        <w:rPr>
          <w:rFonts w:ascii="Times New Roman" w:hAnsi="Times New Roman" w:cs="Times New Roman"/>
          <w:sz w:val="24"/>
          <w:szCs w:val="24"/>
        </w:rPr>
        <w:t>Претедента</w:t>
      </w:r>
      <w:proofErr w:type="spellEnd"/>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398"/>
        <w:gridCol w:w="1989"/>
        <w:gridCol w:w="2036"/>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w:t>
      </w:r>
      <w:r w:rsidR="00455281">
        <w:rPr>
          <w:rFonts w:ascii="Times New Roman" w:hAnsi="Times New Roman" w:cs="Times New Roman"/>
          <w:b/>
          <w:sz w:val="24"/>
          <w:szCs w:val="24"/>
          <w:u w:val="single"/>
        </w:rPr>
        <w:t>2</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 xml:space="preserve">115114, г. Москва, ул. </w:t>
      </w:r>
      <w:proofErr w:type="spellStart"/>
      <w:r w:rsidR="001B7326" w:rsidRPr="001B7326">
        <w:rPr>
          <w:rFonts w:ascii="Times New Roman" w:hAnsi="Times New Roman" w:cs="Times New Roman"/>
          <w:b/>
          <w:i/>
          <w:sz w:val="24"/>
          <w:szCs w:val="24"/>
        </w:rPr>
        <w:t>Летниковская</w:t>
      </w:r>
      <w:proofErr w:type="spellEnd"/>
      <w:r w:rsidR="001B7326" w:rsidRPr="001B7326">
        <w:rPr>
          <w:rFonts w:ascii="Times New Roman" w:hAnsi="Times New Roman" w:cs="Times New Roman"/>
          <w:b/>
          <w:i/>
          <w:sz w:val="24"/>
          <w:szCs w:val="24"/>
        </w:rPr>
        <w:t>,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3" w:history="1">
        <w:r w:rsidRPr="000636DB">
          <w:rPr>
            <w:rStyle w:val="af"/>
            <w:rFonts w:ascii="Times New Roman" w:hAnsi="Times New Roman" w:cs="Times New Roman"/>
            <w:sz w:val="24"/>
            <w:szCs w:val="24"/>
          </w:rPr>
          <w:t>info@ust.msk.ru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4" w:history="1">
        <w:r w:rsidRPr="000636DB">
          <w:rPr>
            <w:rStyle w:val="af"/>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5" w:history="1">
        <w:r w:rsidRPr="000636DB">
          <w:rPr>
            <w:rStyle w:val="af"/>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 xml:space="preserve">115114, г. Москва, ул. </w:t>
      </w:r>
      <w:proofErr w:type="spellStart"/>
      <w:r w:rsidR="001B7326" w:rsidRPr="001B7326">
        <w:rPr>
          <w:rFonts w:ascii="Times New Roman" w:hAnsi="Times New Roman" w:cs="Times New Roman"/>
          <w:b/>
          <w:i/>
          <w:sz w:val="24"/>
          <w:szCs w:val="24"/>
        </w:rPr>
        <w:t>Летниковская</w:t>
      </w:r>
      <w:proofErr w:type="spellEnd"/>
      <w:r w:rsidR="001B7326" w:rsidRPr="001B7326">
        <w:rPr>
          <w:rFonts w:ascii="Times New Roman" w:hAnsi="Times New Roman" w:cs="Times New Roman"/>
          <w:b/>
          <w:i/>
          <w:sz w:val="24"/>
          <w:szCs w:val="24"/>
        </w:rPr>
        <w:t>, д.10 стр.4, Бизнес-Центр  «Святогор», корпус А</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6" w:history="1">
        <w:r w:rsidRPr="000636DB">
          <w:rPr>
            <w:rStyle w:val="af"/>
            <w:rFonts w:ascii="Times New Roman" w:hAnsi="Times New Roman" w:cs="Times New Roman"/>
            <w:sz w:val="24"/>
            <w:szCs w:val="24"/>
          </w:rPr>
          <w:t>info@ust.msk.ru</w:t>
        </w:r>
      </w:hyperlink>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f"/>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 xml:space="preserve">ООО «ЮСТ»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 xml:space="preserve">по лоту №_____ и просит вернуть задаток, перечисленный «_____»______201__г. (указать реквизиты </w:t>
      </w:r>
      <w:proofErr w:type="spellStart"/>
      <w:r w:rsidRPr="00263535">
        <w:rPr>
          <w:rFonts w:ascii="Times New Roman" w:hAnsi="Times New Roman" w:cs="Times New Roman"/>
          <w:sz w:val="24"/>
          <w:szCs w:val="24"/>
          <w:u w:val="single"/>
        </w:rPr>
        <w:t>платжного</w:t>
      </w:r>
      <w:proofErr w:type="spellEnd"/>
      <w:r w:rsidRPr="00263535">
        <w:rPr>
          <w:rFonts w:ascii="Times New Roman" w:hAnsi="Times New Roman" w:cs="Times New Roman"/>
          <w:sz w:val="24"/>
          <w:szCs w:val="24"/>
          <w:u w:val="single"/>
        </w:rPr>
        <w:t xml:space="preserve">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Проекты договоров аренды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5567E5" w:rsidRPr="005567E5" w:rsidRDefault="005567E5" w:rsidP="005567E5">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w:t>
      </w:r>
      <w:r w:rsidR="00455281">
        <w:rPr>
          <w:rFonts w:ascii="Times New Roman" w:eastAsia="Times New Roman" w:hAnsi="Times New Roman" w:cs="Arial"/>
          <w:b/>
          <w:bCs/>
          <w:iCs/>
          <w:sz w:val="28"/>
          <w:szCs w:val="28"/>
          <w:lang w:eastAsia="ru-RU"/>
        </w:rPr>
        <w:t>2</w:t>
      </w:r>
      <w:r w:rsidRPr="005567E5">
        <w:rPr>
          <w:rFonts w:ascii="Times New Roman" w:eastAsia="Times New Roman" w:hAnsi="Times New Roman" w:cs="Arial"/>
          <w:b/>
          <w:bCs/>
          <w:iCs/>
          <w:sz w:val="28"/>
          <w:szCs w:val="28"/>
          <w:lang w:eastAsia="ru-RU"/>
        </w:rPr>
        <w:t>/АР-</w:t>
      </w:r>
    </w:p>
    <w:p w:rsidR="005567E5" w:rsidRPr="005567E5"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58ED8842" wp14:editId="2B91225F">
                <wp:simplePos x="0" y="0"/>
                <wp:positionH relativeFrom="column">
                  <wp:posOffset>2540</wp:posOffset>
                </wp:positionH>
                <wp:positionV relativeFrom="paragraph">
                  <wp:posOffset>140970</wp:posOffset>
                </wp:positionV>
                <wp:extent cx="798830" cy="38227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3832" w:rsidRPr="00D31BCF" w:rsidRDefault="00F83832" w:rsidP="005567E5">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D8842" id="_x0000_t202" coordsize="21600,21600" o:spt="202" path="m,l,21600r21600,l21600,xe">
                <v:stroke joinstyle="miter"/>
                <v:path gradientshapeok="t" o:connecttype="rect"/>
              </v:shapetype>
              <v:shape id="Text Box 3" o:spid="_x0000_s1026" type="#_x0000_t202" style="position:absolute;left:0;text-align:left;margin-left:.2pt;margin-top:11.1pt;width:62.9pt;height:30.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cxo4&#10;UYYCAAAIBQAADgAAAAAAAAAAAAAAAAAuAgAAZHJzL2Uyb0RvYy54bWxQSwECLQAUAAYACAAAACEA&#10;8gX7FtsAAAAGAQAADwAAAAAAAAAAAAAAAADgBAAAZHJzL2Rvd25yZXYueG1sUEsFBgAAAAAEAAQA&#10;8wAAAOgFAAAAAA==&#10;" stroked="f">
                <v:textbox inset="0,.8mm">
                  <w:txbxContent>
                    <w:p w:rsidR="00F83832" w:rsidRPr="00D31BCF" w:rsidRDefault="00F83832" w:rsidP="005567E5">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v:textbox>
                <w10:wrap type="square"/>
              </v:shape>
            </w:pict>
          </mc:Fallback>
        </mc:AlternateContent>
      </w:r>
    </w:p>
    <w:p w:rsidR="005567E5" w:rsidRPr="00D31BCF" w:rsidRDefault="00D31BCF" w:rsidP="005567E5">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 202</w:t>
      </w:r>
      <w:r w:rsidR="00455281">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г. </w:t>
      </w:r>
    </w:p>
    <w:p w:rsidR="005567E5" w:rsidRPr="00D31BCF" w:rsidRDefault="005567E5" w:rsidP="005567E5">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567E5" w:rsidRPr="00D31BCF" w:rsidRDefault="005567E5" w:rsidP="005567E5">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31BCF">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w:t>
      </w:r>
      <w:r w:rsidR="00D8518E">
        <w:rPr>
          <w:rFonts w:ascii="Times New Roman" w:eastAsia="Times New Roman" w:hAnsi="Times New Roman" w:cs="Times New Roman"/>
          <w:sz w:val="24"/>
          <w:szCs w:val="24"/>
          <w:lang w:eastAsia="ru-RU"/>
        </w:rPr>
        <w:t>главного инженера Зуева Сергея Николаевича</w:t>
      </w:r>
      <w:r w:rsidRPr="00D31BCF">
        <w:rPr>
          <w:rFonts w:ascii="Times New Roman" w:eastAsia="Times New Roman" w:hAnsi="Times New Roman" w:cs="Times New Roman"/>
          <w:sz w:val="24"/>
          <w:szCs w:val="24"/>
          <w:lang w:eastAsia="ru-RU"/>
        </w:rPr>
        <w:t xml:space="preserve">, действующего на основании Доверенности </w:t>
      </w:r>
      <w:r w:rsidR="00D31BCF">
        <w:rPr>
          <w:rFonts w:ascii="Times New Roman" w:eastAsia="Times New Roman" w:hAnsi="Times New Roman" w:cs="Times New Roman"/>
          <w:sz w:val="24"/>
          <w:szCs w:val="24"/>
          <w:lang w:eastAsia="ru-RU"/>
        </w:rPr>
        <w:t>№</w:t>
      </w:r>
      <w:r w:rsidR="00D8518E">
        <w:rPr>
          <w:rFonts w:ascii="Times New Roman" w:eastAsia="Times New Roman" w:hAnsi="Times New Roman" w:cs="Times New Roman"/>
          <w:sz w:val="24"/>
          <w:szCs w:val="24"/>
          <w:lang w:eastAsia="ru-RU"/>
        </w:rPr>
        <w:t>55/22</w:t>
      </w:r>
      <w:r w:rsidR="00D31BCF">
        <w:rPr>
          <w:rFonts w:ascii="Times New Roman" w:eastAsia="Times New Roman" w:hAnsi="Times New Roman" w:cs="Times New Roman"/>
          <w:sz w:val="24"/>
          <w:szCs w:val="24"/>
          <w:lang w:eastAsia="ru-RU"/>
        </w:rPr>
        <w:t xml:space="preserve"> от </w:t>
      </w:r>
      <w:r w:rsidR="00D8518E">
        <w:rPr>
          <w:rFonts w:ascii="Times New Roman" w:eastAsia="Times New Roman" w:hAnsi="Times New Roman" w:cs="Times New Roman"/>
          <w:sz w:val="24"/>
          <w:szCs w:val="24"/>
          <w:lang w:eastAsia="ru-RU"/>
        </w:rPr>
        <w:t>18 января 2022 года</w:t>
      </w:r>
      <w:r w:rsidRPr="00D31BCF">
        <w:rPr>
          <w:rFonts w:ascii="Times New Roman" w:eastAsia="Times New Roman" w:hAnsi="Times New Roman" w:cs="Times New Roman"/>
          <w:sz w:val="24"/>
          <w:szCs w:val="24"/>
          <w:lang w:eastAsia="ru-RU"/>
        </w:rPr>
        <w:t xml:space="preserve">, с одной стороны, и </w:t>
      </w:r>
    </w:p>
    <w:p w:rsidR="005567E5" w:rsidRDefault="00D31BCF" w:rsidP="004D34B4">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___________________________</w:t>
      </w:r>
      <w:r w:rsidR="005567E5" w:rsidRPr="00D31BCF">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w:t>
      </w:r>
      <w:r>
        <w:rPr>
          <w:rFonts w:ascii="Times New Roman" w:eastAsia="Times New Roman" w:hAnsi="Times New Roman" w:cs="Times New Roman"/>
          <w:sz w:val="24"/>
          <w:szCs w:val="24"/>
          <w:lang w:eastAsia="ru-RU"/>
        </w:rPr>
        <w:t>________________________</w:t>
      </w:r>
      <w:r w:rsidR="005567E5" w:rsidRPr="00D31BCF">
        <w:rPr>
          <w:rFonts w:ascii="Times New Roman" w:eastAsia="Times New Roman" w:hAnsi="Times New Roman" w:cs="Times New Roman"/>
          <w:sz w:val="24"/>
          <w:szCs w:val="24"/>
          <w:lang w:eastAsia="ru-RU"/>
        </w:rPr>
        <w:t xml:space="preserve">, действующего на основании Устава, с другой стороны, </w:t>
      </w:r>
      <w:r w:rsidR="005567E5" w:rsidRPr="00D31BCF">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w:t>
      </w:r>
      <w:r w:rsidR="004D34B4">
        <w:rPr>
          <w:rFonts w:ascii="Times New Roman" w:eastAsia="Times New Roman" w:hAnsi="Times New Roman" w:cs="Times New Roman"/>
          <w:sz w:val="24"/>
          <w:szCs w:val="24"/>
          <w:lang w:eastAsia="zh-TW"/>
        </w:rPr>
        <w:t>оящий Договор о нижеследующем:</w:t>
      </w:r>
    </w:p>
    <w:p w:rsidR="00D31BCF" w:rsidRPr="005567E5" w:rsidRDefault="00D31BCF" w:rsidP="005567E5">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567E5" w:rsidRPr="00D31BCF" w:rsidRDefault="003B774D" w:rsidP="003B774D">
      <w:pPr>
        <w:pStyle w:val="a7"/>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005567E5" w:rsidRPr="004334C9">
        <w:rPr>
          <w:rFonts w:ascii="Times New Roman" w:eastAsia="Times New Roman" w:hAnsi="Times New Roman" w:cs="Times New Roman"/>
          <w:b/>
          <w:sz w:val="28"/>
          <w:szCs w:val="28"/>
          <w:lang w:eastAsia="ru-RU"/>
        </w:rPr>
        <w:t>Предмет Договора</w:t>
      </w:r>
    </w:p>
    <w:p w:rsidR="004334C9" w:rsidRPr="000250AD" w:rsidRDefault="00E04E84" w:rsidP="00F35D2F">
      <w:pPr>
        <w:pStyle w:val="2"/>
        <w:numPr>
          <w:ilvl w:val="0"/>
          <w:numId w:val="0"/>
        </w:numPr>
        <w:tabs>
          <w:tab w:val="left" w:pos="1134"/>
        </w:tabs>
        <w:ind w:firstLine="709"/>
        <w:rPr>
          <w:sz w:val="24"/>
          <w:szCs w:val="24"/>
        </w:rPr>
      </w:pPr>
      <w:bookmarkStart w:id="3" w:name="_Ref157938555"/>
      <w:r>
        <w:rPr>
          <w:sz w:val="24"/>
          <w:szCs w:val="24"/>
        </w:rPr>
        <w:t xml:space="preserve">1.1. </w:t>
      </w:r>
      <w:r w:rsidR="004334C9" w:rsidRPr="000250AD">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4334C9">
        <w:rPr>
          <w:sz w:val="24"/>
          <w:szCs w:val="24"/>
        </w:rPr>
        <w:t>____</w:t>
      </w:r>
      <w:r w:rsidR="00D31BCF">
        <w:rPr>
          <w:sz w:val="24"/>
          <w:szCs w:val="24"/>
        </w:rPr>
        <w:t>____</w:t>
      </w:r>
      <w:r w:rsidR="004334C9">
        <w:rPr>
          <w:sz w:val="24"/>
          <w:szCs w:val="24"/>
        </w:rPr>
        <w:t>_</w:t>
      </w:r>
      <w:proofErr w:type="spellStart"/>
      <w:r w:rsidR="004334C9" w:rsidRPr="000250AD">
        <w:rPr>
          <w:sz w:val="24"/>
          <w:szCs w:val="24"/>
        </w:rPr>
        <w:t>кв.м</w:t>
      </w:r>
      <w:proofErr w:type="spellEnd"/>
      <w:r w:rsidR="004334C9" w:rsidRPr="000250AD">
        <w:rPr>
          <w:sz w:val="24"/>
          <w:szCs w:val="24"/>
        </w:rPr>
        <w:t>.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w:t>
      </w:r>
      <w:r w:rsidR="00D31BCF">
        <w:rPr>
          <w:sz w:val="24"/>
          <w:szCs w:val="24"/>
        </w:rPr>
        <w:t xml:space="preserve">ное, шоссе Варшавское, дом 125, строение________, секция ______, этаж ______, </w:t>
      </w:r>
      <w:proofErr w:type="spellStart"/>
      <w:r w:rsidR="00D31BCF">
        <w:rPr>
          <w:sz w:val="24"/>
          <w:szCs w:val="24"/>
        </w:rPr>
        <w:t>пом.</w:t>
      </w:r>
      <w:r w:rsidR="004334C9">
        <w:rPr>
          <w:sz w:val="24"/>
          <w:szCs w:val="24"/>
        </w:rPr>
        <w:t>I</w:t>
      </w:r>
      <w:proofErr w:type="spellEnd"/>
      <w:r w:rsidR="004334C9">
        <w:rPr>
          <w:sz w:val="24"/>
          <w:szCs w:val="24"/>
        </w:rPr>
        <w:t>, ком.</w:t>
      </w:r>
      <w:r w:rsidR="00D31BCF">
        <w:rPr>
          <w:sz w:val="24"/>
          <w:szCs w:val="24"/>
        </w:rPr>
        <w:t>________</w:t>
      </w:r>
      <w:r w:rsidR="004334C9" w:rsidRPr="000250AD">
        <w:rPr>
          <w:sz w:val="24"/>
          <w:szCs w:val="24"/>
        </w:rPr>
        <w:t xml:space="preserve"> </w:t>
      </w:r>
      <w:bookmarkEnd w:id="3"/>
      <w:r w:rsidR="004334C9" w:rsidRPr="000250AD">
        <w:rPr>
          <w:sz w:val="24"/>
          <w:szCs w:val="24"/>
        </w:rPr>
        <w:t xml:space="preserve">(далее - Объект). </w:t>
      </w:r>
    </w:p>
    <w:p w:rsidR="004334C9" w:rsidRPr="00D31BCF" w:rsidRDefault="004334C9" w:rsidP="004D34B4">
      <w:pPr>
        <w:tabs>
          <w:tab w:val="left" w:pos="113"/>
        </w:tabs>
        <w:spacing w:after="0"/>
        <w:jc w:val="both"/>
        <w:rPr>
          <w:rFonts w:ascii="Times New Roman" w:hAnsi="Times New Roman" w:cs="Times New Roman"/>
          <w:sz w:val="24"/>
          <w:szCs w:val="24"/>
        </w:rPr>
      </w:pPr>
      <w:r w:rsidRPr="00D31BCF">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4334C9" w:rsidRPr="000250AD" w:rsidRDefault="00E04E84" w:rsidP="00F35D2F">
      <w:pPr>
        <w:pStyle w:val="2"/>
        <w:numPr>
          <w:ilvl w:val="0"/>
          <w:numId w:val="0"/>
        </w:numPr>
        <w:tabs>
          <w:tab w:val="num" w:pos="8223"/>
        </w:tabs>
        <w:ind w:firstLine="709"/>
        <w:rPr>
          <w:sz w:val="24"/>
          <w:szCs w:val="24"/>
        </w:rPr>
      </w:pPr>
      <w:r>
        <w:rPr>
          <w:sz w:val="24"/>
          <w:szCs w:val="24"/>
        </w:rPr>
        <w:t xml:space="preserve">1.2. </w:t>
      </w:r>
      <w:r w:rsidR="004334C9" w:rsidRPr="000250AD">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w:t>
      </w:r>
      <w:r w:rsidR="004334C9">
        <w:rPr>
          <w:sz w:val="24"/>
          <w:szCs w:val="24"/>
        </w:rPr>
        <w:t xml:space="preserve"> </w:t>
      </w:r>
      <w:r w:rsidR="00D31BCF">
        <w:rPr>
          <w:sz w:val="24"/>
          <w:szCs w:val="24"/>
        </w:rPr>
        <w:t>__________</w:t>
      </w:r>
      <w:r w:rsidR="004334C9">
        <w:rPr>
          <w:sz w:val="24"/>
          <w:szCs w:val="24"/>
        </w:rPr>
        <w:t xml:space="preserve"> года №  77-</w:t>
      </w:r>
      <w:r w:rsidR="00D31BCF">
        <w:rPr>
          <w:sz w:val="24"/>
          <w:szCs w:val="24"/>
        </w:rPr>
        <w:t>_______________</w:t>
      </w:r>
      <w:r w:rsidR="004334C9" w:rsidRPr="000250AD">
        <w:rPr>
          <w:sz w:val="24"/>
          <w:szCs w:val="24"/>
        </w:rPr>
        <w:t>, Объект в строение 13 принадлежит Арендодателю на праве собственности (запись регистрации в Едином государственном рее</w:t>
      </w:r>
      <w:r w:rsidR="00D31BCF">
        <w:rPr>
          <w:sz w:val="24"/>
          <w:szCs w:val="24"/>
        </w:rPr>
        <w:t>стре  недвижимости от_________</w:t>
      </w:r>
      <w:r w:rsidR="004334C9">
        <w:rPr>
          <w:sz w:val="24"/>
          <w:szCs w:val="24"/>
        </w:rPr>
        <w:t xml:space="preserve">№ </w:t>
      </w:r>
      <w:r w:rsidR="00D31BCF">
        <w:rPr>
          <w:sz w:val="24"/>
          <w:szCs w:val="24"/>
        </w:rPr>
        <w:t>________________</w:t>
      </w:r>
      <w:r w:rsidR="004334C9" w:rsidRPr="000250AD">
        <w:rPr>
          <w:sz w:val="24"/>
          <w:szCs w:val="24"/>
        </w:rPr>
        <w:t xml:space="preserve"> приложение № 2.</w:t>
      </w:r>
    </w:p>
    <w:p w:rsidR="004334C9" w:rsidRPr="000250AD" w:rsidRDefault="00E04E84" w:rsidP="00F35D2F">
      <w:pPr>
        <w:pStyle w:val="2"/>
        <w:numPr>
          <w:ilvl w:val="0"/>
          <w:numId w:val="0"/>
        </w:numPr>
        <w:tabs>
          <w:tab w:val="left" w:pos="1134"/>
        </w:tabs>
        <w:ind w:firstLine="709"/>
        <w:rPr>
          <w:sz w:val="24"/>
          <w:szCs w:val="24"/>
        </w:rPr>
      </w:pPr>
      <w:r>
        <w:rPr>
          <w:sz w:val="24"/>
          <w:szCs w:val="24"/>
        </w:rPr>
        <w:t xml:space="preserve">1.3. </w:t>
      </w:r>
      <w:r w:rsidR="004334C9" w:rsidRPr="000250AD">
        <w:rPr>
          <w:sz w:val="24"/>
          <w:szCs w:val="24"/>
        </w:rPr>
        <w:t>Арендатор имеет право использовать Объект под: осуществление основных видов деятельности, предусмотренных Уставом Арендатора</w:t>
      </w:r>
      <w:r w:rsidR="004334C9">
        <w:rPr>
          <w:sz w:val="24"/>
          <w:szCs w:val="24"/>
        </w:rPr>
        <w:t xml:space="preserve"> </w:t>
      </w:r>
    </w:p>
    <w:p w:rsidR="004334C9" w:rsidRPr="000250AD" w:rsidRDefault="00E04E84" w:rsidP="00F35D2F">
      <w:pPr>
        <w:pStyle w:val="2"/>
        <w:numPr>
          <w:ilvl w:val="0"/>
          <w:numId w:val="0"/>
        </w:numPr>
        <w:tabs>
          <w:tab w:val="left" w:pos="1134"/>
        </w:tabs>
        <w:ind w:firstLine="709"/>
        <w:rPr>
          <w:sz w:val="24"/>
          <w:szCs w:val="24"/>
        </w:rPr>
      </w:pPr>
      <w:r>
        <w:rPr>
          <w:sz w:val="24"/>
          <w:szCs w:val="24"/>
        </w:rPr>
        <w:t xml:space="preserve">1.4. </w:t>
      </w:r>
      <w:r w:rsidR="004334C9" w:rsidRPr="000250AD">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4334C9" w:rsidRPr="000250AD" w:rsidRDefault="00E04E84" w:rsidP="00F35D2F">
      <w:pPr>
        <w:pStyle w:val="2"/>
        <w:numPr>
          <w:ilvl w:val="0"/>
          <w:numId w:val="0"/>
        </w:numPr>
        <w:tabs>
          <w:tab w:val="left" w:pos="1134"/>
        </w:tabs>
        <w:ind w:firstLine="709"/>
        <w:rPr>
          <w:sz w:val="24"/>
          <w:szCs w:val="24"/>
        </w:rPr>
      </w:pPr>
      <w:r>
        <w:rPr>
          <w:sz w:val="24"/>
          <w:szCs w:val="24"/>
        </w:rPr>
        <w:t xml:space="preserve">1.5. </w:t>
      </w:r>
      <w:r w:rsidR="004334C9" w:rsidRPr="000250AD">
        <w:rPr>
          <w:sz w:val="24"/>
          <w:szCs w:val="24"/>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sidR="00D31BCF">
        <w:rPr>
          <w:sz w:val="24"/>
          <w:szCs w:val="24"/>
        </w:rPr>
        <w:t>______________</w:t>
      </w:r>
      <w:r w:rsidR="004334C9" w:rsidRPr="000250AD">
        <w:rPr>
          <w:sz w:val="24"/>
          <w:szCs w:val="24"/>
        </w:rPr>
        <w:t>2022 г. включительно.</w:t>
      </w:r>
    </w:p>
    <w:p w:rsidR="00D31BCF" w:rsidRDefault="00E04E84" w:rsidP="00F35D2F">
      <w:pPr>
        <w:pStyle w:val="2"/>
        <w:numPr>
          <w:ilvl w:val="0"/>
          <w:numId w:val="0"/>
        </w:numPr>
        <w:tabs>
          <w:tab w:val="left" w:pos="993"/>
          <w:tab w:val="left" w:pos="1134"/>
        </w:tabs>
        <w:ind w:firstLine="709"/>
        <w:rPr>
          <w:sz w:val="24"/>
          <w:szCs w:val="24"/>
        </w:rPr>
      </w:pPr>
      <w:r>
        <w:rPr>
          <w:sz w:val="24"/>
          <w:szCs w:val="24"/>
        </w:rPr>
        <w:t xml:space="preserve">1.6. </w:t>
      </w:r>
      <w:r w:rsidR="004334C9" w:rsidRPr="000250AD">
        <w:rPr>
          <w:sz w:val="24"/>
          <w:szCs w:val="24"/>
        </w:rPr>
        <w:t>В части осуществления взаиморасчетов</w:t>
      </w:r>
      <w:r w:rsidR="004334C9" w:rsidRPr="00D619B9">
        <w:rPr>
          <w:sz w:val="24"/>
          <w:szCs w:val="24"/>
        </w:rPr>
        <w:t xml:space="preserve"> настоящий Договор действует до исполнения Сторонами сво</w:t>
      </w:r>
      <w:r w:rsidR="00D31BCF">
        <w:rPr>
          <w:sz w:val="24"/>
          <w:szCs w:val="24"/>
        </w:rPr>
        <w:t xml:space="preserve">их обязательств в полном объеме. </w:t>
      </w:r>
    </w:p>
    <w:p w:rsidR="009A7EC2" w:rsidRPr="009A7EC2" w:rsidRDefault="009A7EC2" w:rsidP="009A7EC2">
      <w:pPr>
        <w:pStyle w:val="3"/>
        <w:numPr>
          <w:ilvl w:val="0"/>
          <w:numId w:val="0"/>
        </w:numPr>
        <w:ind w:left="567"/>
      </w:pPr>
    </w:p>
    <w:p w:rsidR="003B774D" w:rsidRDefault="003B774D" w:rsidP="003B774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005567E5" w:rsidRPr="005567E5">
        <w:rPr>
          <w:rFonts w:ascii="Times New Roman" w:eastAsia="Times New Roman" w:hAnsi="Times New Roman" w:cs="Times New Roman"/>
          <w:b/>
          <w:sz w:val="28"/>
          <w:szCs w:val="28"/>
          <w:lang w:eastAsia="ru-RU"/>
        </w:rPr>
        <w:t>Права и обязанности Сторон</w:t>
      </w:r>
    </w:p>
    <w:p w:rsidR="005567E5" w:rsidRPr="003B774D" w:rsidRDefault="005567E5" w:rsidP="003B774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4"/>
          <w:szCs w:val="24"/>
          <w:lang w:eastAsia="zh-TW"/>
        </w:rPr>
        <w:t>2.1. Арендодатель обязуется:</w:t>
      </w:r>
    </w:p>
    <w:p w:rsidR="005567E5" w:rsidRPr="005567E5" w:rsidRDefault="00E04E84"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ab/>
        <w:t>2.1.1.</w:t>
      </w:r>
      <w:r w:rsidR="00D31BCF">
        <w:rPr>
          <w:rFonts w:ascii="Times New Roman" w:eastAsia="Times New Roman" w:hAnsi="Times New Roman" w:cs="Times New Roman"/>
          <w:sz w:val="24"/>
          <w:szCs w:val="24"/>
          <w:lang w:eastAsia="zh-TW"/>
        </w:rPr>
        <w:t xml:space="preserve"> п</w:t>
      </w:r>
      <w:r w:rsidR="005567E5" w:rsidRPr="005567E5">
        <w:rPr>
          <w:rFonts w:ascii="Times New Roman" w:eastAsia="Times New Roman" w:hAnsi="Times New Roman" w:cs="Times New Roman"/>
          <w:sz w:val="24"/>
          <w:szCs w:val="24"/>
          <w:lang w:eastAsia="zh-TW"/>
        </w:rPr>
        <w:t>ередать Арендатору Объект по акту приема-передачи, являющемуся приложением № 3 к настоящему Договору;</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567E5" w:rsidRPr="005567E5" w:rsidRDefault="005567E5" w:rsidP="004D34B4">
      <w:pPr>
        <w:tabs>
          <w:tab w:val="left" w:pos="709"/>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2.2. Арендатор обязуется:</w:t>
      </w:r>
    </w:p>
    <w:p w:rsidR="005567E5" w:rsidRPr="005567E5" w:rsidRDefault="00D31BCF" w:rsidP="004D34B4">
      <w:pPr>
        <w:tabs>
          <w:tab w:val="left" w:pos="709"/>
          <w:tab w:val="left" w:pos="1418"/>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ab/>
        <w:t xml:space="preserve">2.2.1.  </w:t>
      </w:r>
      <w:r w:rsidR="005567E5" w:rsidRPr="005567E5">
        <w:rPr>
          <w:rFonts w:ascii="Times New Roman" w:eastAsia="Times New Roman" w:hAnsi="Times New Roman" w:cs="Times New Roman"/>
          <w:sz w:val="24"/>
          <w:szCs w:val="24"/>
          <w:lang w:eastAsia="zh-TW"/>
        </w:rPr>
        <w:t>принять у Арендодателя Объект по акту приема-передачи;</w:t>
      </w:r>
    </w:p>
    <w:p w:rsidR="005567E5" w:rsidRPr="005567E5" w:rsidRDefault="005567E5" w:rsidP="004D34B4">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567E5" w:rsidRPr="005567E5" w:rsidRDefault="005567E5" w:rsidP="004D34B4">
      <w:pPr>
        <w:tabs>
          <w:tab w:val="left" w:pos="567"/>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w:t>
      </w:r>
      <w:r w:rsidRPr="005567E5">
        <w:rPr>
          <w:rFonts w:ascii="Times New Roman" w:eastAsia="Times New Roman" w:hAnsi="Times New Roman" w:cs="Times New Roman"/>
          <w:sz w:val="24"/>
          <w:szCs w:val="24"/>
          <w:lang w:eastAsia="zh-TW"/>
        </w:rPr>
        <w:lastRenderedPageBreak/>
        <w:t>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567E5" w:rsidRPr="005567E5" w:rsidRDefault="003B774D"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w:t>
      </w:r>
      <w:r w:rsidR="005567E5" w:rsidRPr="005567E5">
        <w:rPr>
          <w:rFonts w:ascii="Times New Roman" w:eastAsia="Times New Roman" w:hAnsi="Times New Roman" w:cs="Times New Roman"/>
          <w:sz w:val="24"/>
          <w:szCs w:val="24"/>
          <w:lang w:eastAsia="zh-TW"/>
        </w:rPr>
        <w:t xml:space="preserve"> 2.2.13.</w:t>
      </w:r>
      <w:r w:rsidR="005567E5"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567E5" w:rsidRPr="005567E5" w:rsidRDefault="005567E5" w:rsidP="004D34B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567E5" w:rsidRPr="005567E5" w:rsidRDefault="005567E5" w:rsidP="004D34B4">
      <w:pPr>
        <w:tabs>
          <w:tab w:val="left" w:pos="709"/>
          <w:tab w:val="left" w:pos="1134"/>
          <w:tab w:val="left" w:pos="1276"/>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5567E5" w:rsidRPr="005567E5" w:rsidRDefault="005567E5" w:rsidP="004D34B4">
      <w:pPr>
        <w:tabs>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567E5" w:rsidRPr="005567E5" w:rsidRDefault="005567E5" w:rsidP="005567E5">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2.3. Арендодатель имеет право:</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2.3.4. осуществлять фото - и </w:t>
      </w:r>
      <w:proofErr w:type="spellStart"/>
      <w:r w:rsidRPr="005567E5">
        <w:rPr>
          <w:rFonts w:ascii="Times New Roman" w:eastAsia="Times New Roman" w:hAnsi="Times New Roman" w:cs="Times New Roman"/>
          <w:sz w:val="24"/>
          <w:szCs w:val="24"/>
          <w:lang w:eastAsia="zh-TW"/>
        </w:rPr>
        <w:t>видеофиксацию</w:t>
      </w:r>
      <w:proofErr w:type="spellEnd"/>
      <w:r w:rsidRPr="005567E5">
        <w:rPr>
          <w:rFonts w:ascii="Times New Roman" w:eastAsia="Times New Roman" w:hAnsi="Times New Roman" w:cs="Times New Roman"/>
          <w:sz w:val="24"/>
          <w:szCs w:val="24"/>
          <w:lang w:eastAsia="zh-TW"/>
        </w:rPr>
        <w:t xml:space="preserve"> состояния Объекта.</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2.4 Арендатор имеет право:</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567E5" w:rsidRPr="005567E5" w:rsidRDefault="005567E5" w:rsidP="004D34B4">
      <w:pPr>
        <w:tabs>
          <w:tab w:val="left" w:pos="709"/>
          <w:tab w:val="left" w:pos="1134"/>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567E5" w:rsidRPr="005567E5" w:rsidRDefault="005567E5" w:rsidP="004D34B4">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4D34B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567E5" w:rsidRPr="005567E5" w:rsidRDefault="005567E5" w:rsidP="005567E5">
      <w:pPr>
        <w:tabs>
          <w:tab w:val="left" w:pos="709"/>
        </w:tabs>
        <w:spacing w:before="60" w:after="0" w:line="240" w:lineRule="auto"/>
        <w:jc w:val="both"/>
        <w:rPr>
          <w:rFonts w:ascii="Times New Roman" w:eastAsia="Times New Roman" w:hAnsi="Times New Roman" w:cs="Times New Roman"/>
          <w:sz w:val="24"/>
          <w:szCs w:val="24"/>
          <w:lang w:eastAsia="zh-TW"/>
        </w:rPr>
      </w:pPr>
    </w:p>
    <w:p w:rsidR="005567E5" w:rsidRPr="009A7EC2" w:rsidRDefault="003B774D" w:rsidP="003B774D">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005567E5" w:rsidRPr="005567E5">
        <w:rPr>
          <w:rFonts w:ascii="Times New Roman" w:eastAsia="Times New Roman" w:hAnsi="Times New Roman" w:cs="Times New Roman"/>
          <w:b/>
          <w:sz w:val="28"/>
          <w:szCs w:val="28"/>
          <w:lang w:eastAsia="ru-RU"/>
        </w:rPr>
        <w:t>Ар</w:t>
      </w:r>
      <w:r w:rsidR="009A7EC2">
        <w:rPr>
          <w:rFonts w:ascii="Times New Roman" w:eastAsia="Times New Roman" w:hAnsi="Times New Roman" w:cs="Times New Roman"/>
          <w:b/>
          <w:sz w:val="28"/>
          <w:szCs w:val="28"/>
          <w:lang w:eastAsia="ru-RU"/>
        </w:rPr>
        <w:t>ендная плата и порядок расчетов</w:t>
      </w:r>
    </w:p>
    <w:p w:rsidR="004334C9" w:rsidRPr="004334C9" w:rsidRDefault="004334C9" w:rsidP="009A7EC2">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334C9">
        <w:rPr>
          <w:rFonts w:ascii="Times New Roman" w:eastAsia="Times New Roman" w:hAnsi="Times New Roman" w:cs="Times New Roman"/>
          <w:sz w:val="24"/>
          <w:szCs w:val="24"/>
          <w:lang w:eastAsia="ru-RU"/>
        </w:rPr>
        <w:t>Сумма арендной платы состоит из суммы фиксированного платежа (фиксированной части) в размере</w:t>
      </w:r>
      <w:r w:rsidR="009A7EC2">
        <w:rPr>
          <w:rFonts w:ascii="Times New Roman" w:eastAsia="Times New Roman" w:hAnsi="Times New Roman" w:cs="Times New Roman"/>
          <w:sz w:val="24"/>
          <w:szCs w:val="24"/>
          <w:lang w:eastAsia="ru-RU"/>
        </w:rPr>
        <w:t xml:space="preserve"> ____________________</w:t>
      </w:r>
      <w:r w:rsidRPr="004334C9">
        <w:rPr>
          <w:rFonts w:ascii="Times New Roman" w:eastAsia="Times New Roman" w:hAnsi="Times New Roman" w:cs="Times New Roman"/>
          <w:sz w:val="24"/>
          <w:szCs w:val="24"/>
          <w:lang w:eastAsia="ru-RU"/>
        </w:rPr>
        <w:t xml:space="preserve">рублей </w:t>
      </w:r>
      <w:r w:rsidR="009A7EC2">
        <w:rPr>
          <w:rFonts w:ascii="Times New Roman" w:eastAsia="Times New Roman" w:hAnsi="Times New Roman" w:cs="Times New Roman"/>
          <w:sz w:val="24"/>
          <w:szCs w:val="24"/>
          <w:lang w:eastAsia="ru-RU"/>
        </w:rPr>
        <w:t>_________</w:t>
      </w:r>
      <w:r w:rsidRPr="004334C9">
        <w:rPr>
          <w:rFonts w:ascii="Times New Roman" w:eastAsia="Times New Roman" w:hAnsi="Times New Roman" w:cs="Times New Roman"/>
          <w:sz w:val="24"/>
          <w:szCs w:val="24"/>
          <w:lang w:eastAsia="ru-RU"/>
        </w:rPr>
        <w:t xml:space="preserve">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4334C9" w:rsidRPr="004334C9" w:rsidRDefault="003B774D" w:rsidP="003B774D">
      <w:pPr>
        <w:tabs>
          <w:tab w:val="left" w:pos="0"/>
          <w:tab w:val="num"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334C9" w:rsidRPr="004334C9">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004334C9" w:rsidRPr="004334C9">
        <w:rPr>
          <w:rFonts w:ascii="Times New Roman" w:eastAsia="Times New Roman" w:hAnsi="Times New Roman" w:cs="Times New Roman"/>
          <w:iCs/>
          <w:sz w:val="24"/>
          <w:szCs w:val="24"/>
          <w:lang w:eastAsia="ru-RU" w:bidi="ru-RU"/>
        </w:rPr>
        <w:t>электроэнергия, тепло, вода,</w:t>
      </w:r>
      <w:r w:rsidR="004334C9" w:rsidRPr="004334C9">
        <w:rPr>
          <w:rFonts w:ascii="Times New Roman" w:eastAsia="Times New Roman" w:hAnsi="Times New Roman" w:cs="Times New Roman"/>
          <w:i/>
          <w:iCs/>
          <w:sz w:val="24"/>
          <w:szCs w:val="24"/>
          <w:lang w:eastAsia="ru-RU" w:bidi="ru-RU"/>
        </w:rPr>
        <w:t xml:space="preserve"> </w:t>
      </w:r>
      <w:r w:rsidR="004334C9" w:rsidRPr="004334C9">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4334C9" w:rsidRPr="004334C9" w:rsidRDefault="004334C9" w:rsidP="004334C9">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4334C9">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4334C9" w:rsidRPr="004334C9" w:rsidRDefault="003B774D" w:rsidP="009A7EC2">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334C9" w:rsidRPr="004334C9">
        <w:rPr>
          <w:rFonts w:ascii="Times New Roman" w:eastAsia="Times New Roman" w:hAnsi="Times New Roman" w:cs="Times New Roman"/>
          <w:sz w:val="24"/>
          <w:szCs w:val="24"/>
          <w:lang w:eastAsia="ru-RU"/>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4334C9" w:rsidRPr="004334C9" w:rsidRDefault="004334C9" w:rsidP="009A7EC2">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3.3.</w:t>
      </w:r>
      <w:r w:rsidRPr="004334C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4334C9" w:rsidRPr="004334C9" w:rsidRDefault="003B774D" w:rsidP="00E04E84">
      <w:pPr>
        <w:tabs>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E04E84">
        <w:rPr>
          <w:rFonts w:ascii="Times New Roman" w:eastAsia="Times New Roman" w:hAnsi="Times New Roman" w:cs="Times New Roman"/>
          <w:sz w:val="24"/>
          <w:szCs w:val="24"/>
          <w:lang w:eastAsia="ru-RU"/>
        </w:rPr>
        <w:t xml:space="preserve">3.4. </w:t>
      </w:r>
      <w:r w:rsidR="004334C9" w:rsidRPr="004334C9">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4334C9" w:rsidRPr="004334C9" w:rsidRDefault="003B774D" w:rsidP="009A7EC2">
      <w:pPr>
        <w:numPr>
          <w:ilvl w:val="1"/>
          <w:numId w:val="0"/>
        </w:numPr>
        <w:tabs>
          <w:tab w:val="num" w:pos="284"/>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4334C9">
        <w:rPr>
          <w:rFonts w:ascii="Times New Roman" w:eastAsia="Times New Roman" w:hAnsi="Times New Roman" w:cs="Times New Roman"/>
          <w:sz w:val="24"/>
          <w:szCs w:val="24"/>
          <w:lang w:eastAsia="ru-RU"/>
        </w:rPr>
        <w:t>.</w:t>
      </w:r>
      <w:r w:rsidR="004334C9" w:rsidRPr="004334C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004334C9" w:rsidRPr="004334C9">
        <w:rPr>
          <w:rFonts w:ascii="Times New Roman" w:eastAsia="Times New Roman" w:hAnsi="Times New Roman" w:cs="Times New Roman"/>
          <w:sz w:val="24"/>
          <w:szCs w:val="24"/>
          <w:lang w:eastAsia="zh-TW"/>
        </w:rPr>
        <w:t xml:space="preserve"> </w:t>
      </w:r>
    </w:p>
    <w:p w:rsidR="004334C9" w:rsidRPr="004334C9" w:rsidRDefault="003B774D" w:rsidP="00E04E84">
      <w:pPr>
        <w:pStyle w:val="2"/>
        <w:numPr>
          <w:ilvl w:val="0"/>
          <w:numId w:val="0"/>
        </w:numPr>
        <w:tabs>
          <w:tab w:val="left" w:pos="1134"/>
          <w:tab w:val="num" w:pos="8223"/>
        </w:tabs>
        <w:rPr>
          <w:sz w:val="24"/>
          <w:szCs w:val="24"/>
        </w:rPr>
      </w:pPr>
      <w:r>
        <w:rPr>
          <w:sz w:val="24"/>
          <w:szCs w:val="24"/>
        </w:rPr>
        <w:t xml:space="preserve">          3.6</w:t>
      </w:r>
      <w:r w:rsidR="00E04E84">
        <w:rPr>
          <w:sz w:val="24"/>
          <w:szCs w:val="24"/>
        </w:rPr>
        <w:t xml:space="preserve">. </w:t>
      </w:r>
      <w:r w:rsidR="004334C9" w:rsidRPr="004334C9">
        <w:rPr>
          <w:sz w:val="24"/>
          <w:szCs w:val="24"/>
        </w:rPr>
        <w:t>Счет-фактура выставляется Арендодателем в соответствии с требованиями законодательства Российской Федерации.</w:t>
      </w:r>
    </w:p>
    <w:p w:rsidR="004334C9" w:rsidRPr="004334C9" w:rsidRDefault="009A7EC2" w:rsidP="009A7EC2">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334C9">
        <w:rPr>
          <w:rFonts w:ascii="Times New Roman" w:eastAsia="Times New Roman" w:hAnsi="Times New Roman" w:cs="Times New Roman"/>
          <w:sz w:val="24"/>
          <w:szCs w:val="24"/>
          <w:lang w:eastAsia="ru-RU"/>
        </w:rPr>
        <w:t>3.7.</w:t>
      </w:r>
      <w:r>
        <w:rPr>
          <w:rFonts w:ascii="Times New Roman" w:eastAsia="Times New Roman" w:hAnsi="Times New Roman" w:cs="Times New Roman"/>
          <w:sz w:val="24"/>
          <w:szCs w:val="24"/>
          <w:lang w:eastAsia="ru-RU"/>
        </w:rPr>
        <w:t xml:space="preserve"> </w:t>
      </w:r>
      <w:r w:rsidR="004334C9" w:rsidRPr="004334C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4334C9" w:rsidRPr="004334C9" w:rsidRDefault="003B774D" w:rsidP="00E04E84">
      <w:pPr>
        <w:pStyle w:val="2"/>
        <w:numPr>
          <w:ilvl w:val="0"/>
          <w:numId w:val="0"/>
        </w:numPr>
        <w:tabs>
          <w:tab w:val="left" w:pos="1134"/>
          <w:tab w:val="num" w:pos="8223"/>
        </w:tabs>
        <w:rPr>
          <w:sz w:val="24"/>
          <w:szCs w:val="24"/>
        </w:rPr>
      </w:pPr>
      <w:r>
        <w:rPr>
          <w:sz w:val="24"/>
          <w:szCs w:val="24"/>
        </w:rPr>
        <w:t xml:space="preserve">           </w:t>
      </w:r>
      <w:r w:rsidR="00E04E84">
        <w:rPr>
          <w:sz w:val="24"/>
          <w:szCs w:val="24"/>
        </w:rPr>
        <w:t xml:space="preserve">3.8. </w:t>
      </w:r>
      <w:r w:rsidR="004334C9" w:rsidRPr="004334C9">
        <w:rPr>
          <w:sz w:val="24"/>
          <w:szCs w:val="24"/>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009A7EC2">
        <w:rPr>
          <w:sz w:val="24"/>
          <w:szCs w:val="24"/>
        </w:rPr>
        <w:t>_____________ рублей</w:t>
      </w:r>
      <w:r w:rsidR="004334C9" w:rsidRPr="004334C9">
        <w:rPr>
          <w:sz w:val="24"/>
          <w:szCs w:val="24"/>
        </w:rPr>
        <w:t xml:space="preserve"> </w:t>
      </w:r>
      <w:r w:rsidR="009A7EC2">
        <w:rPr>
          <w:sz w:val="24"/>
          <w:szCs w:val="24"/>
        </w:rPr>
        <w:t xml:space="preserve">_______ </w:t>
      </w:r>
      <w:r w:rsidR="004334C9" w:rsidRPr="004334C9">
        <w:rPr>
          <w:sz w:val="24"/>
          <w:szCs w:val="24"/>
        </w:rPr>
        <w:t>копейки. Сумма гарантийного взноса подлежит зачету при расчетах за последний месяц аренды.</w:t>
      </w:r>
    </w:p>
    <w:p w:rsidR="005567E5" w:rsidRPr="005567E5" w:rsidRDefault="005567E5" w:rsidP="009A7EC2">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rsidR="005567E5" w:rsidRPr="009A7EC2" w:rsidRDefault="009A7EC2" w:rsidP="009A7EC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005567E5" w:rsidRPr="005567E5">
        <w:rPr>
          <w:rFonts w:ascii="Times New Roman" w:eastAsia="Times New Roman" w:hAnsi="Times New Roman" w:cs="Times New Roman"/>
          <w:b/>
          <w:sz w:val="28"/>
          <w:szCs w:val="28"/>
          <w:lang w:eastAsia="ru-RU"/>
        </w:rPr>
        <w:t>Порядок возврата арен</w:t>
      </w:r>
      <w:r>
        <w:rPr>
          <w:rFonts w:ascii="Times New Roman" w:eastAsia="Times New Roman" w:hAnsi="Times New Roman" w:cs="Times New Roman"/>
          <w:b/>
          <w:sz w:val="28"/>
          <w:szCs w:val="28"/>
          <w:lang w:eastAsia="ru-RU"/>
        </w:rPr>
        <w:t xml:space="preserve">дуемого помещения Арендодателю </w:t>
      </w:r>
      <w:r w:rsidR="005567E5" w:rsidRPr="005567E5">
        <w:rPr>
          <w:rFonts w:ascii="Times New Roman" w:eastAsia="Times New Roman" w:hAnsi="Times New Roman" w:cs="Times New Roman"/>
          <w:sz w:val="28"/>
          <w:szCs w:val="28"/>
          <w:lang w:eastAsia="ru-RU"/>
        </w:rPr>
        <w:tab/>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005567E5" w:rsidRPr="005567E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005567E5" w:rsidRPr="005567E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w:t>
      </w:r>
      <w:r w:rsidR="005567E5" w:rsidRPr="005567E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 </w:t>
      </w:r>
      <w:r w:rsidR="005567E5" w:rsidRPr="005567E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567E5" w:rsidRPr="005567E5" w:rsidRDefault="005567E5" w:rsidP="004D34B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567E5" w:rsidRPr="005567E5" w:rsidRDefault="005567E5" w:rsidP="004D34B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567E5" w:rsidRPr="005567E5" w:rsidRDefault="005567E5" w:rsidP="004D34B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567E5" w:rsidRPr="005567E5" w:rsidRDefault="005567E5" w:rsidP="004D34B4">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567E5" w:rsidRPr="005567E5" w:rsidRDefault="005567E5" w:rsidP="004D34B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w:t>
      </w:r>
      <w:r w:rsidR="005567E5" w:rsidRPr="005567E5">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5567E5" w:rsidRPr="005567E5" w:rsidRDefault="003B774D" w:rsidP="003B774D">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4.6. </w:t>
      </w:r>
      <w:r w:rsidR="005567E5" w:rsidRPr="005567E5">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567E5" w:rsidRPr="005567E5" w:rsidRDefault="005567E5" w:rsidP="004D34B4">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A7EC2" w:rsidRPr="009A7EC2" w:rsidRDefault="005567E5" w:rsidP="00F35D2F">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w:t>
      </w:r>
      <w:r w:rsidR="009A7EC2">
        <w:rPr>
          <w:rFonts w:ascii="Times New Roman" w:eastAsia="Times New Roman" w:hAnsi="Times New Roman" w:cs="Times New Roman"/>
          <w:sz w:val="24"/>
          <w:szCs w:val="24"/>
          <w:lang w:eastAsia="ru-RU"/>
        </w:rPr>
        <w:t>ются собственностью Арендатора.</w:t>
      </w:r>
    </w:p>
    <w:p w:rsidR="005567E5" w:rsidRPr="009A7EC2" w:rsidRDefault="009A7EC2" w:rsidP="009A7EC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5. </w:t>
      </w:r>
      <w:r w:rsidR="005567E5" w:rsidRPr="005567E5">
        <w:rPr>
          <w:rFonts w:ascii="Times New Roman" w:eastAsia="Times New Roman" w:hAnsi="Times New Roman" w:cs="Times New Roman"/>
          <w:b/>
          <w:sz w:val="28"/>
          <w:szCs w:val="28"/>
          <w:lang w:eastAsia="ru-RU"/>
        </w:rPr>
        <w:t xml:space="preserve">Ответственность Сторон </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5.1. </w:t>
      </w:r>
      <w:r w:rsidR="005567E5" w:rsidRPr="005567E5">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 </w:t>
      </w:r>
      <w:r w:rsidR="005567E5"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5567E5" w:rsidRPr="005567E5">
        <w:rPr>
          <w:rFonts w:ascii="Times New Roman" w:eastAsia="Times New Roman" w:hAnsi="Times New Roman" w:cs="Times New Roman"/>
          <w:iCs/>
          <w:sz w:val="24"/>
          <w:szCs w:val="24"/>
          <w:lang w:eastAsia="ru-RU"/>
        </w:rPr>
        <w:t>0,1 (одна десятая) процента,</w:t>
      </w:r>
      <w:r w:rsidR="005567E5"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 </w:t>
      </w:r>
      <w:r w:rsidR="005567E5" w:rsidRPr="005567E5">
        <w:rPr>
          <w:rFonts w:ascii="Times New Roman" w:eastAsia="Times New Roman" w:hAnsi="Times New Roman" w:cs="Times New Roman"/>
          <w:sz w:val="24"/>
          <w:szCs w:val="24"/>
          <w:lang w:eastAsia="ru-RU"/>
        </w:rPr>
        <w:t xml:space="preserve">В случае нарушения Арендатором </w:t>
      </w:r>
      <w:proofErr w:type="spellStart"/>
      <w:r w:rsidR="005567E5" w:rsidRPr="005567E5">
        <w:rPr>
          <w:rFonts w:ascii="Times New Roman" w:eastAsia="Times New Roman" w:hAnsi="Times New Roman" w:cs="Times New Roman"/>
          <w:sz w:val="24"/>
          <w:szCs w:val="24"/>
          <w:lang w:eastAsia="ru-RU"/>
        </w:rPr>
        <w:t>п.п</w:t>
      </w:r>
      <w:proofErr w:type="spellEnd"/>
      <w:r w:rsidR="005567E5" w:rsidRPr="005567E5">
        <w:rPr>
          <w:rFonts w:ascii="Times New Roman" w:eastAsia="Times New Roman" w:hAnsi="Times New Roman" w:cs="Times New Roman"/>
          <w:sz w:val="24"/>
          <w:szCs w:val="24"/>
          <w:lang w:eastAsia="ru-RU"/>
        </w:rPr>
        <w:t xml:space="preserve">. 2.2.10. настоящего Договора, Арендодатель вправе потребовать от Арендатора уплаты штрафа в размере </w:t>
      </w:r>
      <w:r w:rsidR="009A7EC2">
        <w:rPr>
          <w:rFonts w:ascii="Times New Roman" w:eastAsia="Times New Roman" w:hAnsi="Times New Roman" w:cs="Times New Roman"/>
          <w:sz w:val="24"/>
          <w:szCs w:val="24"/>
          <w:lang w:eastAsia="ru-RU"/>
        </w:rPr>
        <w:t>________________ рублей ________</w:t>
      </w:r>
      <w:r w:rsidR="005567E5" w:rsidRPr="005567E5">
        <w:rPr>
          <w:rFonts w:ascii="Times New Roman" w:eastAsia="Times New Roman" w:hAnsi="Times New Roman" w:cs="Times New Roman"/>
          <w:sz w:val="24"/>
          <w:szCs w:val="24"/>
          <w:lang w:eastAsia="ru-RU"/>
        </w:rPr>
        <w:t xml:space="preserve"> копейки</w:t>
      </w:r>
      <w:r w:rsidR="005567E5" w:rsidRPr="005567E5">
        <w:rPr>
          <w:rFonts w:ascii="Times New Roman" w:eastAsia="Times New Roman" w:hAnsi="Times New Roman" w:cs="Times New Roman"/>
          <w:iCs/>
          <w:sz w:val="24"/>
          <w:szCs w:val="24"/>
          <w:lang w:eastAsia="ru-RU"/>
        </w:rPr>
        <w:t>.</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005567E5" w:rsidRPr="005567E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005567E5" w:rsidRPr="005567E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5.6. </w:t>
      </w:r>
      <w:r w:rsidR="005567E5" w:rsidRPr="005567E5">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567E5" w:rsidRPr="005567E5" w:rsidRDefault="003B774D" w:rsidP="003B774D">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w:t>
      </w:r>
      <w:r w:rsidR="005567E5"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567E5" w:rsidRPr="005567E5" w:rsidRDefault="005567E5" w:rsidP="005567E5">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567E5" w:rsidRPr="003B774D" w:rsidRDefault="003B774D" w:rsidP="003B774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 </w:t>
      </w:r>
      <w:r w:rsidR="005567E5" w:rsidRPr="003B774D">
        <w:rPr>
          <w:rFonts w:ascii="Times New Roman" w:eastAsia="Times New Roman" w:hAnsi="Times New Roman" w:cs="Times New Roman"/>
          <w:b/>
          <w:sz w:val="28"/>
          <w:szCs w:val="28"/>
          <w:lang w:eastAsia="ru-RU"/>
        </w:rPr>
        <w:t xml:space="preserve">Обстоятельства непреодолимой силы </w:t>
      </w:r>
    </w:p>
    <w:p w:rsidR="005567E5" w:rsidRPr="005567E5" w:rsidRDefault="005567E5" w:rsidP="004D34B4">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567E5" w:rsidRPr="005567E5" w:rsidRDefault="005567E5" w:rsidP="004D34B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567E5" w:rsidRDefault="005567E5" w:rsidP="004D34B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9A7EC2">
        <w:rPr>
          <w:rFonts w:ascii="Times New Roman" w:eastAsia="Times New Roman" w:hAnsi="Times New Roman" w:cs="Times New Roman"/>
          <w:color w:val="000000"/>
          <w:sz w:val="24"/>
          <w:szCs w:val="24"/>
          <w:lang w:eastAsia="ru-RU"/>
        </w:rPr>
        <w:t>я соглашения о его расторжении.</w:t>
      </w:r>
    </w:p>
    <w:p w:rsidR="009A7EC2" w:rsidRPr="009A7EC2" w:rsidRDefault="009A7EC2" w:rsidP="005567E5">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p>
    <w:p w:rsidR="005567E5" w:rsidRPr="003B774D" w:rsidRDefault="003B774D" w:rsidP="003B774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7. </w:t>
      </w:r>
      <w:r w:rsidR="005567E5" w:rsidRPr="003B774D">
        <w:rPr>
          <w:rFonts w:ascii="Times New Roman" w:eastAsia="Times New Roman" w:hAnsi="Times New Roman" w:cs="Times New Roman"/>
          <w:b/>
          <w:sz w:val="28"/>
          <w:szCs w:val="28"/>
          <w:lang w:eastAsia="ru-RU"/>
        </w:rPr>
        <w:t xml:space="preserve">Конфиденциальность </w:t>
      </w:r>
    </w:p>
    <w:p w:rsidR="004D34B4" w:rsidRDefault="009A7EC2" w:rsidP="00F35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color w:val="000000"/>
          <w:sz w:val="24"/>
          <w:szCs w:val="24"/>
          <w:lang w:eastAsia="ru-RU"/>
        </w:rPr>
        <w:t xml:space="preserve"> 7.1. </w:t>
      </w:r>
      <w:r w:rsidR="005567E5" w:rsidRPr="005567E5">
        <w:rPr>
          <w:rFonts w:ascii="Times New Roman" w:eastAsia="Times New Roman" w:hAnsi="Times New Roman" w:cs="Times New Roman"/>
          <w:color w:val="000000"/>
          <w:sz w:val="24"/>
          <w:szCs w:val="24"/>
          <w:lang w:eastAsia="ru-RU"/>
        </w:rPr>
        <w:t xml:space="preserve"> </w:t>
      </w:r>
      <w:r w:rsidR="005567E5"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w:t>
      </w:r>
      <w:r w:rsidR="00F35D2F">
        <w:rPr>
          <w:rFonts w:ascii="Times New Roman" w:eastAsia="Times New Roman" w:hAnsi="Times New Roman" w:cs="Times New Roman"/>
          <w:sz w:val="24"/>
          <w:szCs w:val="24"/>
          <w:lang w:eastAsia="zh-TW"/>
        </w:rPr>
        <w:t>ительно по согласованию Сторон.</w:t>
      </w:r>
    </w:p>
    <w:p w:rsidR="00F35D2F" w:rsidRPr="004D34B4" w:rsidRDefault="00F35D2F" w:rsidP="00F35D2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5567E5" w:rsidRPr="009A7EC2" w:rsidRDefault="003B774D" w:rsidP="003B774D">
      <w:pPr>
        <w:pStyle w:val="a7"/>
        <w:overflowPunct w:val="0"/>
        <w:autoSpaceDE w:val="0"/>
        <w:autoSpaceDN w:val="0"/>
        <w:adjustRightInd w:val="0"/>
        <w:spacing w:before="60" w:after="0" w:line="240" w:lineRule="auto"/>
        <w:ind w:left="360"/>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lastRenderedPageBreak/>
        <w:t xml:space="preserve">8. </w:t>
      </w:r>
      <w:r w:rsidR="005567E5" w:rsidRPr="004334C9">
        <w:rPr>
          <w:rFonts w:ascii="Times New Roman" w:eastAsia="Times New Roman" w:hAnsi="Times New Roman" w:cs="Times New Roman"/>
          <w:b/>
          <w:sz w:val="28"/>
          <w:szCs w:val="28"/>
          <w:lang w:eastAsia="zh-TW"/>
        </w:rPr>
        <w:t>Порядок разрешения споров</w:t>
      </w:r>
    </w:p>
    <w:p w:rsidR="005567E5" w:rsidRDefault="009A7EC2" w:rsidP="004D34B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8.1. </w:t>
      </w:r>
      <w:r w:rsidR="005567E5"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5567E5" w:rsidRPr="005567E5">
        <w:rPr>
          <w:rFonts w:ascii="Times New Roman" w:eastAsia="Times New Roman" w:hAnsi="Times New Roman" w:cs="Times New Roman"/>
          <w:sz w:val="24"/>
          <w:szCs w:val="24"/>
          <w:lang w:eastAsia="zh-TW"/>
        </w:rPr>
        <w:t>СоюзМаш</w:t>
      </w:r>
      <w:proofErr w:type="spellEnd"/>
      <w:r w:rsidR="005567E5" w:rsidRPr="005567E5">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5567E5" w:rsidRPr="005567E5">
        <w:rPr>
          <w:rFonts w:ascii="Times New Roman" w:eastAsia="Times New Roman" w:hAnsi="Times New Roman" w:cs="Times New Roman"/>
          <w:lang w:eastAsia="ru-RU"/>
        </w:rPr>
        <w:t xml:space="preserve"> </w:t>
      </w:r>
    </w:p>
    <w:p w:rsidR="004D34B4" w:rsidRPr="005567E5" w:rsidRDefault="004D34B4" w:rsidP="004D34B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5567E5" w:rsidRPr="009A7EC2" w:rsidRDefault="005567E5" w:rsidP="009A7EC2">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9A7EC2">
        <w:rPr>
          <w:rFonts w:ascii="Times New Roman" w:eastAsia="Times New Roman" w:hAnsi="Times New Roman" w:cs="Times New Roman"/>
          <w:b/>
          <w:sz w:val="28"/>
          <w:szCs w:val="28"/>
          <w:lang w:eastAsia="zh-TW"/>
        </w:rPr>
        <w:t>9</w:t>
      </w:r>
      <w:r w:rsidRPr="009A7EC2">
        <w:rPr>
          <w:rFonts w:ascii="Times New Roman" w:eastAsia="Times New Roman" w:hAnsi="Times New Roman" w:cs="Times New Roman"/>
          <w:b/>
          <w:sz w:val="24"/>
          <w:szCs w:val="28"/>
          <w:lang w:eastAsia="zh-TW"/>
        </w:rPr>
        <w:t>.</w:t>
      </w:r>
      <w:r w:rsidRPr="005567E5">
        <w:rPr>
          <w:rFonts w:ascii="Times New Roman" w:eastAsia="Times New Roman" w:hAnsi="Times New Roman" w:cs="Times New Roman"/>
          <w:b/>
          <w:sz w:val="28"/>
          <w:szCs w:val="28"/>
          <w:lang w:eastAsia="zh-TW"/>
        </w:rPr>
        <w:t xml:space="preserve"> Одн</w:t>
      </w:r>
      <w:r w:rsidR="009A7EC2">
        <w:rPr>
          <w:rFonts w:ascii="Times New Roman" w:eastAsia="Times New Roman" w:hAnsi="Times New Roman" w:cs="Times New Roman"/>
          <w:b/>
          <w:sz w:val="28"/>
          <w:szCs w:val="28"/>
          <w:lang w:eastAsia="zh-TW"/>
        </w:rPr>
        <w:t>остороннее расторжение Договора</w:t>
      </w:r>
    </w:p>
    <w:p w:rsidR="005567E5" w:rsidRPr="005567E5" w:rsidRDefault="005567E5" w:rsidP="004D34B4">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5567E5" w:rsidRPr="005567E5" w:rsidRDefault="003B774D" w:rsidP="003B774D">
      <w:pPr>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9.1.1. </w:t>
      </w:r>
      <w:r w:rsidR="005567E5"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567E5" w:rsidRPr="005567E5" w:rsidRDefault="003B774D" w:rsidP="003B774D">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9.1.2. </w:t>
      </w:r>
      <w:r w:rsidR="005567E5"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567E5" w:rsidRPr="005567E5" w:rsidRDefault="003B774D" w:rsidP="003B774D">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9.1.3. </w:t>
      </w:r>
      <w:r w:rsidR="005567E5"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567E5" w:rsidRPr="005567E5" w:rsidRDefault="003B774D" w:rsidP="003B774D">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9.1.4. </w:t>
      </w:r>
      <w:r w:rsidR="005567E5" w:rsidRPr="005567E5">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005567E5" w:rsidRPr="005567E5">
        <w:rPr>
          <w:rFonts w:ascii="Times New Roman" w:eastAsia="Times New Roman" w:hAnsi="Times New Roman" w:cs="Times New Roman"/>
          <w:i/>
          <w:iCs/>
          <w:sz w:val="24"/>
          <w:szCs w:val="24"/>
          <w:lang w:eastAsia="zh-TW"/>
        </w:rPr>
        <w:t xml:space="preserve"> (если применимо</w:t>
      </w:r>
      <w:r w:rsidR="005567E5"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567E5" w:rsidRPr="005567E5" w:rsidRDefault="003B774D" w:rsidP="003B774D">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9.2. </w:t>
      </w:r>
      <w:r w:rsidR="005567E5" w:rsidRPr="005567E5">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005567E5" w:rsidRPr="005567E5">
        <w:rPr>
          <w:rFonts w:ascii="Times New Roman" w:eastAsia="Times New Roman" w:hAnsi="Times New Roman" w:cs="Times New Roman"/>
          <w:i/>
          <w:iCs/>
          <w:sz w:val="24"/>
          <w:szCs w:val="24"/>
          <w:lang w:eastAsia="zh-TW"/>
        </w:rPr>
        <w:t xml:space="preserve"> </w:t>
      </w:r>
      <w:r w:rsidR="005567E5"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5567E5" w:rsidRPr="005567E5" w:rsidRDefault="005567E5" w:rsidP="004D34B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567E5" w:rsidRPr="005567E5" w:rsidRDefault="005567E5" w:rsidP="004D34B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567E5" w:rsidRPr="005567E5" w:rsidRDefault="005567E5" w:rsidP="004D34B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4D34B4" w:rsidRPr="005567E5" w:rsidRDefault="005567E5" w:rsidP="004D34B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w:t>
      </w:r>
      <w:r w:rsidR="004D34B4">
        <w:rPr>
          <w:rFonts w:ascii="Times New Roman" w:eastAsia="Times New Roman" w:hAnsi="Times New Roman" w:cs="Times New Roman"/>
          <w:sz w:val="24"/>
          <w:szCs w:val="24"/>
          <w:lang w:eastAsia="zh-TW"/>
        </w:rPr>
        <w:t>оизвести сверку взаиморасчетов.</w:t>
      </w:r>
    </w:p>
    <w:p w:rsidR="005567E5" w:rsidRPr="009A7EC2" w:rsidRDefault="009A7EC2" w:rsidP="009A7EC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 Прочие условия</w:t>
      </w:r>
    </w:p>
    <w:p w:rsidR="005567E5" w:rsidRPr="005567E5" w:rsidRDefault="003B774D" w:rsidP="003B774D">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005567E5" w:rsidRPr="005567E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567E5" w:rsidRPr="005567E5" w:rsidRDefault="005567E5" w:rsidP="009A7EC2">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567E5" w:rsidRPr="005567E5" w:rsidRDefault="005567E5" w:rsidP="009A7EC2">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567E5" w:rsidRPr="005567E5"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005567E5" w:rsidRPr="005567E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567E5" w:rsidRPr="005567E5" w:rsidRDefault="005567E5" w:rsidP="009A7EC2">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w:t>
      </w:r>
      <w:r w:rsidR="009A7EC2">
        <w:rPr>
          <w:rFonts w:ascii="Times New Roman" w:eastAsia="Times New Roman" w:hAnsi="Times New Roman" w:cs="Times New Roman"/>
          <w:sz w:val="24"/>
          <w:szCs w:val="24"/>
          <w:lang w:eastAsia="zh-TW"/>
        </w:rPr>
        <w:t>о настоящему Договору является __</w:t>
      </w:r>
      <w:r w:rsidRPr="005567E5">
        <w:rPr>
          <w:rFonts w:ascii="Times New Roman" w:eastAsia="Times New Roman" w:hAnsi="Times New Roman" w:cs="Times New Roman"/>
          <w:sz w:val="24"/>
          <w:szCs w:val="24"/>
          <w:lang w:eastAsia="zh-TW"/>
        </w:rPr>
        <w:t>____</w:t>
      </w:r>
      <w:r w:rsidR="009A7EC2">
        <w:rPr>
          <w:rFonts w:ascii="Times New Roman" w:eastAsia="Times New Roman" w:hAnsi="Times New Roman" w:cs="Times New Roman"/>
          <w:sz w:val="24"/>
          <w:szCs w:val="24"/>
          <w:lang w:eastAsia="zh-TW"/>
        </w:rPr>
        <w:t xml:space="preserve">__________________ </w:t>
      </w: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567E5" w:rsidRPr="005567E5"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 xml:space="preserve">10.3. </w:t>
      </w:r>
      <w:r w:rsidR="005567E5" w:rsidRPr="005567E5">
        <w:rPr>
          <w:rFonts w:ascii="Times New Roman" w:eastAsia="Times New Roman" w:hAnsi="Times New Roman" w:cs="Times New Roman"/>
          <w:sz w:val="24"/>
          <w:szCs w:val="24"/>
          <w:lang w:eastAsia="zh-TW"/>
        </w:rPr>
        <w:t xml:space="preserve">Представителем Арендатора для обеспечения оперативного взаимодействия Сторон по настоящему Договору </w:t>
      </w:r>
      <w:r w:rsidR="009A7EC2">
        <w:rPr>
          <w:rFonts w:ascii="Times New Roman" w:eastAsia="Times New Roman" w:hAnsi="Times New Roman" w:cs="Times New Roman"/>
          <w:sz w:val="24"/>
          <w:szCs w:val="24"/>
          <w:lang w:eastAsia="zh-TW"/>
        </w:rPr>
        <w:t xml:space="preserve">является -_____________________(указывается </w:t>
      </w:r>
      <w:r w:rsidR="005567E5" w:rsidRPr="005567E5">
        <w:rPr>
          <w:rFonts w:ascii="Times New Roman" w:eastAsia="Times New Roman" w:hAnsi="Times New Roman" w:cs="Times New Roman"/>
          <w:sz w:val="24"/>
          <w:szCs w:val="24"/>
          <w:lang w:eastAsia="zh-TW"/>
        </w:rPr>
        <w:t>должность, Ф.И.О.), тел.______________. электронная почта__________________.</w:t>
      </w:r>
    </w:p>
    <w:p w:rsidR="005567E5" w:rsidRPr="005567E5"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005567E5" w:rsidRPr="005567E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567E5"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 xml:space="preserve">10.5. </w:t>
      </w:r>
      <w:r w:rsidR="005567E5" w:rsidRPr="005567E5">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w:t>
      </w:r>
      <w:r w:rsidR="007F5338">
        <w:rPr>
          <w:rFonts w:ascii="Times New Roman" w:eastAsia="Times New Roman" w:hAnsi="Times New Roman" w:cs="Times New Roman"/>
          <w:sz w:val="24"/>
          <w:szCs w:val="24"/>
          <w:lang w:eastAsia="zh-TW"/>
        </w:rPr>
        <w:t xml:space="preserve"> </w:t>
      </w:r>
      <w:r w:rsidR="007F5338" w:rsidRPr="007F5338">
        <w:rPr>
          <w:rFonts w:ascii="Times New Roman" w:eastAsia="Times New Roman" w:hAnsi="Times New Roman" w:cs="Times New Roman"/>
          <w:sz w:val="24"/>
          <w:szCs w:val="24"/>
          <w:lang w:eastAsia="zh-TW"/>
        </w:rPr>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4D34B4" w:rsidRPr="004D34B4"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004D34B4" w:rsidRPr="004D34B4">
        <w:rPr>
          <w:rFonts w:ascii="Times New Roman" w:eastAsia="Times New Roman" w:hAnsi="Times New Roman" w:cs="Times New Roman"/>
          <w:sz w:val="24"/>
          <w:szCs w:val="24"/>
          <w:lang w:eastAsia="ru-RU"/>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4D34B4" w:rsidRPr="004D34B4"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 </w:t>
      </w:r>
      <w:r w:rsidR="004D34B4" w:rsidRPr="004D34B4">
        <w:rPr>
          <w:rFonts w:ascii="Times New Roman" w:eastAsia="Times New Roman" w:hAnsi="Times New Roman" w:cs="Times New Roman"/>
          <w:sz w:val="24"/>
          <w:szCs w:val="24"/>
          <w:lang w:eastAsia="ru-RU"/>
        </w:rPr>
        <w:t>Во всем, что прямо не предусмотрено настоящим Договором, Стороны руководствуются законодательством Российской Федерации.</w:t>
      </w:r>
    </w:p>
    <w:p w:rsidR="00F35D2F" w:rsidRDefault="003B774D" w:rsidP="003B774D">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sz w:val="28"/>
          <w:szCs w:val="24"/>
          <w:lang w:eastAsia="ru-RU"/>
        </w:rPr>
      </w:pPr>
      <w:r>
        <w:rPr>
          <w:rFonts w:ascii="Times New Roman" w:eastAsia="Times New Roman" w:hAnsi="Times New Roman" w:cs="Times New Roman"/>
          <w:sz w:val="24"/>
          <w:szCs w:val="24"/>
          <w:lang w:eastAsia="ru-RU"/>
        </w:rPr>
        <w:t xml:space="preserve">10.8. </w:t>
      </w:r>
      <w:r w:rsidR="004D34B4" w:rsidRPr="004D34B4">
        <w:rPr>
          <w:rFonts w:ascii="Times New Roman" w:eastAsia="Times New Roman" w:hAnsi="Times New Roman" w:cs="Times New Roman"/>
          <w:sz w:val="24"/>
          <w:szCs w:val="24"/>
          <w:lang w:eastAsia="ru-RU"/>
        </w:rPr>
        <w:t>Настоящий Договор составлен в двух подлинных аутентичных экземплярах, по одному экземпляру для каждой из Сторон.</w:t>
      </w:r>
      <w:r w:rsidR="00F35D2F" w:rsidRPr="00F35D2F">
        <w:rPr>
          <w:rFonts w:ascii="Times New Roman" w:eastAsia="Times New Roman" w:hAnsi="Times New Roman" w:cs="Times New Roman"/>
          <w:b/>
          <w:sz w:val="28"/>
          <w:szCs w:val="24"/>
          <w:lang w:eastAsia="ru-RU"/>
        </w:rPr>
        <w:t xml:space="preserve"> </w:t>
      </w:r>
    </w:p>
    <w:p w:rsidR="003B774D" w:rsidRDefault="00F35D2F" w:rsidP="00F35D2F">
      <w:pPr>
        <w:tabs>
          <w:tab w:val="left" w:pos="113"/>
          <w:tab w:val="left" w:pos="1134"/>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lang w:eastAsia="ru-RU"/>
        </w:rPr>
      </w:pPr>
      <w:r w:rsidRPr="007F5338">
        <w:rPr>
          <w:rFonts w:ascii="Times New Roman" w:eastAsia="Times New Roman" w:hAnsi="Times New Roman" w:cs="Times New Roman"/>
          <w:b/>
          <w:sz w:val="28"/>
          <w:szCs w:val="24"/>
          <w:lang w:eastAsia="ru-RU"/>
        </w:rPr>
        <w:t>11. Адреса и реквизиты Сторон</w:t>
      </w:r>
    </w:p>
    <w:p w:rsidR="003B774D" w:rsidRDefault="003B774D" w:rsidP="003B774D">
      <w:pPr>
        <w:tabs>
          <w:tab w:val="left" w:pos="113"/>
          <w:tab w:val="left" w:pos="113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4"/>
          <w:lang w:eastAsia="ru-RU"/>
        </w:rPr>
      </w:pPr>
    </w:p>
    <w:tbl>
      <w:tblPr>
        <w:tblpPr w:leftFromText="180" w:rightFromText="180" w:vertAnchor="text" w:horzAnchor="margin" w:tblpY="-71"/>
        <w:tblW w:w="10123" w:type="dxa"/>
        <w:tblLook w:val="0000" w:firstRow="0" w:lastRow="0" w:firstColumn="0" w:lastColumn="0" w:noHBand="0" w:noVBand="0"/>
      </w:tblPr>
      <w:tblGrid>
        <w:gridCol w:w="5353"/>
        <w:gridCol w:w="4770"/>
      </w:tblGrid>
      <w:tr w:rsidR="00F35D2F" w:rsidRPr="005567E5" w:rsidTr="005355E1">
        <w:trPr>
          <w:trHeight w:val="6948"/>
        </w:trPr>
        <w:tc>
          <w:tcPr>
            <w:tcW w:w="5353" w:type="dxa"/>
          </w:tcPr>
          <w:p w:rsidR="00F35D2F" w:rsidRPr="005567E5" w:rsidRDefault="00F35D2F" w:rsidP="005355E1">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b/>
                <w:sz w:val="24"/>
                <w:szCs w:val="24"/>
                <w:lang w:eastAsia="ru-RU"/>
              </w:rPr>
              <w:t>Арендодатель:</w:t>
            </w:r>
          </w:p>
          <w:p w:rsidR="00F35D2F" w:rsidRPr="005567E5" w:rsidRDefault="00F35D2F" w:rsidP="005355E1">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(АО «НИЦЭВТ»)</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567E5">
                <w:rPr>
                  <w:rFonts w:ascii="Times New Roman" w:eastAsia="Times New Roman" w:hAnsi="Times New Roman" w:cs="Times New Roman"/>
                  <w:sz w:val="24"/>
                  <w:szCs w:val="24"/>
                  <w:lang w:eastAsia="ru-RU"/>
                </w:rPr>
                <w:t>117587, г</w:t>
              </w:r>
            </w:smartTag>
            <w:r w:rsidRPr="005567E5">
              <w:rPr>
                <w:rFonts w:ascii="Times New Roman" w:eastAsia="Times New Roman" w:hAnsi="Times New Roman" w:cs="Times New Roman"/>
                <w:sz w:val="24"/>
                <w:szCs w:val="24"/>
                <w:lang w:eastAsia="ru-RU"/>
              </w:rPr>
              <w:t>. Москва, Варшавское шоссе, д. 125, стр. 1</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 7726019325 КПП 772601001</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ОГРН 1027700015298</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р/с 40702810938060111370</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ПАО Сбербанк России, г. Москва</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к/с 30101810400000000225</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БИК 044525225</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Телефон: 8-495-319-17-90, </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факс 8-495-319-69-78.</w:t>
            </w:r>
          </w:p>
          <w:p w:rsidR="00F35D2F" w:rsidRDefault="00F35D2F" w:rsidP="005355E1">
            <w:pPr>
              <w:spacing w:after="0" w:line="240" w:lineRule="auto"/>
              <w:rPr>
                <w:rFonts w:ascii="Times New Roman" w:eastAsia="Times New Roman" w:hAnsi="Times New Roman" w:cs="Times New Roman"/>
                <w:sz w:val="24"/>
                <w:szCs w:val="24"/>
                <w:lang w:eastAsia="ru-RU"/>
              </w:rPr>
            </w:pPr>
          </w:p>
          <w:p w:rsidR="00F35D2F" w:rsidRDefault="00F35D2F" w:rsidP="005355E1">
            <w:pPr>
              <w:spacing w:after="0" w:line="240" w:lineRule="auto"/>
              <w:rPr>
                <w:rFonts w:ascii="Times New Roman" w:eastAsia="Times New Roman" w:hAnsi="Times New Roman" w:cs="Times New Roman"/>
                <w:sz w:val="24"/>
                <w:szCs w:val="24"/>
                <w:lang w:eastAsia="ru-RU"/>
              </w:rPr>
            </w:pPr>
          </w:p>
          <w:p w:rsidR="00F35D2F" w:rsidRPr="005567E5" w:rsidRDefault="00F35D2F" w:rsidP="005355E1">
            <w:pPr>
              <w:spacing w:after="0" w:line="240" w:lineRule="auto"/>
              <w:rPr>
                <w:rFonts w:ascii="Times New Roman" w:eastAsia="Times New Roman" w:hAnsi="Times New Roman" w:cs="Times New Roman"/>
                <w:sz w:val="24"/>
                <w:szCs w:val="24"/>
              </w:rPr>
            </w:pPr>
          </w:p>
          <w:p w:rsidR="00F35D2F" w:rsidRPr="005567E5" w:rsidRDefault="00F35D2F" w:rsidP="005355E1">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Pr>
                <w:rFonts w:ascii="Times New Roman" w:eastAsia="Times New Roman" w:hAnsi="Times New Roman" w:cs="Times New Roman"/>
                <w:sz w:val="24"/>
                <w:szCs w:val="24"/>
                <w:lang w:eastAsia="ru-RU"/>
              </w:rPr>
              <w:t xml:space="preserve">(Ф.И.О.) </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4770" w:type="dxa"/>
          </w:tcPr>
          <w:p w:rsidR="00F35D2F" w:rsidRPr="005567E5" w:rsidRDefault="00F35D2F" w:rsidP="005355E1">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567E5">
              <w:rPr>
                <w:rFonts w:ascii="Times New Roman" w:eastAsia="Times New Roman" w:hAnsi="Times New Roman" w:cs="Times New Roman"/>
                <w:b/>
                <w:bCs/>
                <w:sz w:val="24"/>
                <w:szCs w:val="24"/>
                <w:lang w:eastAsia="ru-RU"/>
              </w:rPr>
              <w:t>Арендатор:</w:t>
            </w:r>
          </w:p>
          <w:p w:rsidR="00F35D2F" w:rsidRPr="005567E5" w:rsidRDefault="00F35D2F" w:rsidP="005355E1">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___________________________________</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Юридический адрес: _________________</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___________________________________</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Почтовый адрес: ____________________</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___________________________________</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ИНН </w:t>
            </w:r>
            <w:r>
              <w:rPr>
                <w:rFonts w:ascii="Times New Roman" w:eastAsia="Times New Roman" w:hAnsi="Times New Roman" w:cs="Times New Roman"/>
                <w:sz w:val="24"/>
                <w:szCs w:val="24"/>
                <w:lang w:eastAsia="ru-RU"/>
              </w:rPr>
              <w:t>___________ КПП ______________</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z w:val="24"/>
                <w:szCs w:val="24"/>
                <w:lang w:eastAsia="ru-RU"/>
              </w:rPr>
              <w:t>ОГР</w:t>
            </w:r>
            <w:r w:rsidRPr="005567E5">
              <w:rPr>
                <w:rFonts w:ascii="Times New Roman" w:eastAsia="Times New Roman" w:hAnsi="Times New Roman" w:cs="Times New Roman"/>
                <w:sz w:val="24"/>
                <w:szCs w:val="24"/>
                <w:lang w:eastAsia="ru-RU"/>
              </w:rPr>
              <w:t>Н</w:t>
            </w:r>
            <w:r w:rsidRPr="005567E5">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snapToGrid w:val="0"/>
                <w:sz w:val="24"/>
                <w:szCs w:val="24"/>
                <w:lang w:eastAsia="ru-RU"/>
              </w:rPr>
              <w:t>_____________________________</w:t>
            </w: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р/с </w:t>
            </w:r>
            <w:r>
              <w:rPr>
                <w:rFonts w:ascii="Times New Roman" w:eastAsia="Times New Roman" w:hAnsi="Times New Roman" w:cs="Times New Roman"/>
                <w:sz w:val="24"/>
                <w:szCs w:val="24"/>
                <w:lang w:eastAsia="ru-RU"/>
              </w:rPr>
              <w:t>_______________________________</w:t>
            </w: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5567E5">
              <w:rPr>
                <w:rFonts w:ascii="Times New Roman" w:eastAsia="Times New Roman" w:hAnsi="Times New Roman" w:cs="Times New Roman"/>
                <w:sz w:val="24"/>
                <w:szCs w:val="24"/>
                <w:lang w:eastAsia="ru-RU"/>
              </w:rPr>
              <w:t xml:space="preserve">в </w:t>
            </w:r>
            <w:r>
              <w:rPr>
                <w:rFonts w:ascii="Times New Roman" w:eastAsia="Times New Roman" w:hAnsi="Times New Roman" w:cs="Times New Roman"/>
                <w:sz w:val="24"/>
                <w:szCs w:val="24"/>
                <w:lang w:eastAsia="ru-RU"/>
              </w:rPr>
              <w:t>________________________________</w:t>
            </w: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к/с </w:t>
            </w:r>
            <w:r>
              <w:rPr>
                <w:rFonts w:ascii="Times New Roman" w:eastAsia="Times New Roman" w:hAnsi="Times New Roman" w:cs="Times New Roman"/>
                <w:sz w:val="24"/>
                <w:szCs w:val="24"/>
                <w:lang w:eastAsia="ru-RU"/>
              </w:rPr>
              <w:t>_______________________________</w:t>
            </w: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w:t>
            </w:r>
          </w:p>
          <w:p w:rsidR="00F35D2F"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Телефон: _________________________</w:t>
            </w: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napToGrid w:val="0"/>
                <w:sz w:val="24"/>
                <w:szCs w:val="24"/>
                <w:lang w:eastAsia="ru-RU"/>
              </w:rPr>
              <w:t>Факс: ____________________________</w:t>
            </w:r>
          </w:p>
          <w:p w:rsidR="00F35D2F"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Генеральный директор</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5567E5"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w:t>
            </w:r>
            <w:r w:rsidRPr="005567E5">
              <w:rPr>
                <w:rFonts w:ascii="Times New Roman" w:eastAsia="Times New Roman" w:hAnsi="Times New Roman" w:cs="Times New Roman"/>
                <w:sz w:val="24"/>
                <w:szCs w:val="24"/>
                <w:lang w:eastAsia="ru-RU"/>
              </w:rPr>
              <w:t xml:space="preserve">______________ </w:t>
            </w:r>
            <w:r>
              <w:rPr>
                <w:rFonts w:ascii="Times New Roman" w:eastAsia="Times New Roman" w:hAnsi="Times New Roman" w:cs="Times New Roman"/>
                <w:sz w:val="24"/>
                <w:szCs w:val="24"/>
                <w:lang w:eastAsia="ru-RU"/>
              </w:rPr>
              <w:t xml:space="preserve">(Ф.И.О.) </w:t>
            </w:r>
          </w:p>
          <w:p w:rsidR="00F35D2F" w:rsidRPr="005567E5"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w:t>
            </w:r>
          </w:p>
        </w:tc>
      </w:tr>
    </w:tbl>
    <w:p w:rsidR="00F35D2F" w:rsidRPr="005567E5" w:rsidRDefault="00F35D2F"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567E5" w:rsidRPr="005567E5" w:rsidTr="0091692A">
        <w:trPr>
          <w:trHeight w:val="747"/>
          <w:jc w:val="right"/>
        </w:trPr>
        <w:tc>
          <w:tcPr>
            <w:tcW w:w="3600" w:type="dxa"/>
          </w:tcPr>
          <w:p w:rsidR="005567E5" w:rsidRPr="005567E5" w:rsidRDefault="005567E5" w:rsidP="005567E5">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567E5" w:rsidRPr="005567E5" w:rsidRDefault="005567E5" w:rsidP="00A4063F">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w:t>
            </w:r>
            <w:r w:rsidR="00A4063F">
              <w:rPr>
                <w:rFonts w:ascii="Times New Roman" w:eastAsia="Times New Roman" w:hAnsi="Times New Roman" w:cs="Times New Roman"/>
                <w:sz w:val="20"/>
                <w:szCs w:val="20"/>
              </w:rPr>
              <w:t>2</w:t>
            </w:r>
            <w:r w:rsidRPr="005567E5">
              <w:rPr>
                <w:rFonts w:ascii="Times New Roman" w:eastAsia="Times New Roman" w:hAnsi="Times New Roman" w:cs="Times New Roman"/>
                <w:sz w:val="20"/>
                <w:szCs w:val="20"/>
              </w:rPr>
              <w:t>/АР-</w:t>
            </w:r>
          </w:p>
        </w:tc>
      </w:tr>
    </w:tbl>
    <w:p w:rsidR="0091692A" w:rsidRDefault="0091692A" w:rsidP="0091692A">
      <w:pPr>
        <w:widowControl w:val="0"/>
        <w:autoSpaceDE w:val="0"/>
        <w:autoSpaceDN w:val="0"/>
        <w:adjustRightInd w:val="0"/>
        <w:spacing w:after="0" w:line="240" w:lineRule="auto"/>
        <w:outlineLvl w:val="2"/>
        <w:rPr>
          <w:rFonts w:ascii="Times New Roman" w:eastAsia="Times New Roman" w:hAnsi="Times New Roman" w:cs="Times New Roman"/>
          <w:b/>
          <w:bCs/>
          <w:sz w:val="28"/>
          <w:szCs w:val="28"/>
        </w:rPr>
      </w:pPr>
      <w:bookmarkStart w:id="4" w:name="Par300"/>
      <w:bookmarkEnd w:id="4"/>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u w:val="single"/>
          <w:lang w:eastAsia="ru-RU"/>
        </w:rPr>
      </w:pPr>
      <w:r w:rsidRPr="005567E5">
        <w:rPr>
          <w:rFonts w:ascii="Times New Roman" w:eastAsia="Calibri" w:hAnsi="Times New Roman" w:cs="Times New Roman"/>
          <w:sz w:val="24"/>
          <w:szCs w:val="24"/>
          <w:lang w:eastAsia="ru-RU"/>
        </w:rPr>
        <w:t xml:space="preserve"> г. Москва                                                                   </w:t>
      </w:r>
      <w:r w:rsidR="00723BCA">
        <w:rPr>
          <w:rFonts w:ascii="Times New Roman" w:eastAsia="Calibri" w:hAnsi="Times New Roman" w:cs="Times New Roman"/>
          <w:sz w:val="24"/>
          <w:szCs w:val="24"/>
          <w:lang w:eastAsia="ru-RU"/>
        </w:rPr>
        <w:t xml:space="preserve">                    </w:t>
      </w:r>
      <w:r w:rsidR="00F35D2F">
        <w:rPr>
          <w:rFonts w:ascii="Times New Roman" w:eastAsia="Calibri" w:hAnsi="Times New Roman" w:cs="Times New Roman"/>
          <w:sz w:val="24"/>
          <w:szCs w:val="24"/>
          <w:lang w:eastAsia="ru-RU"/>
        </w:rPr>
        <w:t xml:space="preserve"> </w:t>
      </w:r>
      <w:r w:rsidRPr="005567E5">
        <w:rPr>
          <w:rFonts w:ascii="Times New Roman" w:eastAsia="Calibri" w:hAnsi="Times New Roman" w:cs="Times New Roman"/>
          <w:sz w:val="24"/>
          <w:szCs w:val="24"/>
          <w:lang w:eastAsia="ru-RU"/>
        </w:rPr>
        <w:t xml:space="preserve">    </w:t>
      </w:r>
      <w:r w:rsidR="00723BCA">
        <w:rPr>
          <w:rFonts w:ascii="Times New Roman" w:eastAsia="Calibri" w:hAnsi="Times New Roman" w:cs="Times New Roman"/>
          <w:sz w:val="24"/>
          <w:szCs w:val="24"/>
          <w:u w:val="single"/>
          <w:lang w:eastAsia="ru-RU"/>
        </w:rPr>
        <w:t xml:space="preserve">«____» ________   </w:t>
      </w:r>
      <w:r w:rsidR="00723BCA" w:rsidRPr="0091692A">
        <w:rPr>
          <w:rFonts w:ascii="Times New Roman" w:eastAsia="Calibri" w:hAnsi="Times New Roman" w:cs="Times New Roman"/>
          <w:sz w:val="24"/>
          <w:szCs w:val="24"/>
          <w:lang w:eastAsia="ru-RU"/>
        </w:rPr>
        <w:t>202</w:t>
      </w:r>
      <w:r w:rsidR="00A4063F">
        <w:rPr>
          <w:rFonts w:ascii="Times New Roman" w:eastAsia="Calibri" w:hAnsi="Times New Roman" w:cs="Times New Roman"/>
          <w:sz w:val="24"/>
          <w:szCs w:val="24"/>
          <w:lang w:eastAsia="ru-RU"/>
        </w:rPr>
        <w:t>2</w:t>
      </w:r>
      <w:r w:rsidRPr="0091692A">
        <w:rPr>
          <w:rFonts w:ascii="Times New Roman" w:eastAsia="Calibri" w:hAnsi="Times New Roman" w:cs="Times New Roman"/>
          <w:sz w:val="24"/>
          <w:szCs w:val="24"/>
          <w:lang w:eastAsia="ru-RU"/>
        </w:rPr>
        <w:t xml:space="preserve"> г.</w:t>
      </w:r>
    </w:p>
    <w:p w:rsidR="0091692A" w:rsidRPr="005567E5" w:rsidRDefault="0091692A" w:rsidP="005567E5">
      <w:pPr>
        <w:widowControl w:val="0"/>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91692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723BCA">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 именуемое в дальнейшем "Арендодатель", в лице</w:t>
      </w:r>
      <w:r w:rsidR="00723BCA">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5567E5">
        <w:rPr>
          <w:rFonts w:ascii="Times New Roman" w:eastAsia="Times New Roman" w:hAnsi="Times New Roman" w:cs="Times New Roman"/>
          <w:sz w:val="24"/>
          <w:szCs w:val="24"/>
        </w:rPr>
        <w:t>, с од</w:t>
      </w:r>
      <w:r w:rsidR="00723BCA">
        <w:rPr>
          <w:rFonts w:ascii="Times New Roman" w:eastAsia="Times New Roman" w:hAnsi="Times New Roman" w:cs="Times New Roman"/>
          <w:sz w:val="24"/>
          <w:szCs w:val="24"/>
        </w:rPr>
        <w:t>ной стороны, и ______________</w:t>
      </w:r>
      <w:r w:rsidRPr="005567E5">
        <w:rPr>
          <w:rFonts w:ascii="Times New Roman" w:eastAsia="Times New Roman" w:hAnsi="Times New Roman" w:cs="Times New Roman"/>
          <w:sz w:val="24"/>
          <w:szCs w:val="24"/>
        </w:rPr>
        <w:t xml:space="preserve">, именуемое в дальнейшем «Арендатор», в лице </w:t>
      </w:r>
      <w:r w:rsidRPr="005567E5">
        <w:rPr>
          <w:rFonts w:ascii="Times New Roman" w:eastAsia="Times New Roman" w:hAnsi="Times New Roman" w:cs="Times New Roman"/>
          <w:sz w:val="24"/>
          <w:szCs w:val="24"/>
          <w:lang w:eastAsia="ru-RU"/>
        </w:rPr>
        <w:t>генерального директора</w:t>
      </w:r>
      <w:r w:rsidR="00723BCA">
        <w:rPr>
          <w:rFonts w:ascii="Times New Roman" w:eastAsia="Times New Roman" w:hAnsi="Times New Roman" w:cs="Times New Roman"/>
          <w:sz w:val="24"/>
          <w:szCs w:val="24"/>
          <w:lang w:eastAsia="ru-RU"/>
        </w:rPr>
        <w:t xml:space="preserve"> ________________</w:t>
      </w:r>
      <w:r w:rsidRPr="005567E5">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5567E5">
        <w:rPr>
          <w:rFonts w:ascii="Times New Roman" w:eastAsia="Times New Roman" w:hAnsi="Times New Roman" w:cs="Times New Roman"/>
          <w:sz w:val="24"/>
          <w:szCs w:val="24"/>
        </w:rPr>
        <w:t>Арендодатель передает, а Арендатор принимает во временное владение и пол</w:t>
      </w:r>
      <w:r w:rsidR="00723BCA">
        <w:rPr>
          <w:rFonts w:ascii="Times New Roman" w:eastAsia="Times New Roman" w:hAnsi="Times New Roman" w:cs="Times New Roman"/>
          <w:sz w:val="24"/>
          <w:szCs w:val="24"/>
        </w:rPr>
        <w:t>ьзование Объект, общей площадью_____</w:t>
      </w:r>
      <w:r w:rsidR="004D2391">
        <w:rPr>
          <w:rFonts w:ascii="Times New Roman" w:eastAsia="Times New Roman" w:hAnsi="Times New Roman" w:cs="Times New Roman"/>
          <w:sz w:val="24"/>
          <w:szCs w:val="24"/>
        </w:rPr>
        <w:t xml:space="preserve"> </w:t>
      </w:r>
      <w:proofErr w:type="spellStart"/>
      <w:r w:rsidR="004D2391">
        <w:rPr>
          <w:rFonts w:ascii="Times New Roman" w:eastAsia="Times New Roman" w:hAnsi="Times New Roman" w:cs="Times New Roman"/>
          <w:sz w:val="24"/>
          <w:szCs w:val="24"/>
        </w:rPr>
        <w:t>кв.</w:t>
      </w:r>
      <w:r w:rsidRPr="005567E5">
        <w:rPr>
          <w:rFonts w:ascii="Times New Roman" w:eastAsia="Times New Roman" w:hAnsi="Times New Roman" w:cs="Times New Roman"/>
          <w:sz w:val="24"/>
          <w:szCs w:val="24"/>
        </w:rPr>
        <w:t>м</w:t>
      </w:r>
      <w:proofErr w:type="spellEnd"/>
      <w:r w:rsidRPr="005567E5">
        <w:rPr>
          <w:rFonts w:ascii="Times New Roman" w:eastAsia="Times New Roman" w:hAnsi="Times New Roman" w:cs="Times New Roman"/>
          <w:sz w:val="24"/>
          <w:szCs w:val="24"/>
        </w:rPr>
        <w:t xml:space="preserve">., расположенный по адресу: </w:t>
      </w:r>
      <w:r w:rsidRPr="005567E5">
        <w:rPr>
          <w:rFonts w:ascii="Times New Roman" w:eastAsia="Times New Roman" w:hAnsi="Times New Roman" w:cs="Times New Roman"/>
          <w:sz w:val="24"/>
          <w:szCs w:val="24"/>
          <w:lang w:eastAsia="ru-RU"/>
        </w:rPr>
        <w:t>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w:t>
      </w:r>
      <w:r w:rsidR="00723BCA">
        <w:rPr>
          <w:rFonts w:ascii="Times New Roman" w:eastAsia="Times New Roman" w:hAnsi="Times New Roman" w:cs="Times New Roman"/>
          <w:sz w:val="24"/>
          <w:szCs w:val="24"/>
          <w:lang w:eastAsia="ru-RU"/>
        </w:rPr>
        <w:t xml:space="preserve"> Варшавское, дом 125, строение ____, секция _____, этаж _______, пом. ______, ком. _____ </w:t>
      </w:r>
      <w:r w:rsidRPr="005567E5">
        <w:rPr>
          <w:rFonts w:ascii="Times New Roman" w:eastAsia="Times New Roman" w:hAnsi="Times New Roman" w:cs="Times New Roman"/>
          <w:sz w:val="24"/>
          <w:szCs w:val="24"/>
        </w:rPr>
        <w:t xml:space="preserve">для использования в качестве: </w:t>
      </w:r>
      <w:r w:rsidRPr="005567E5">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5567E5" w:rsidRPr="005567E5" w:rsidRDefault="005567E5" w:rsidP="00723BC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723BCA" w:rsidRDefault="00723BCA"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23BCA" w:rsidRPr="005567E5" w:rsidRDefault="00723BCA"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w:t>
      </w:r>
      <w:r w:rsidRPr="005567E5">
        <w:rPr>
          <w:rFonts w:ascii="Times New Roman" w:eastAsia="Calibri" w:hAnsi="Times New Roman" w:cs="Times New Roman"/>
          <w:sz w:val="24"/>
          <w:szCs w:val="24"/>
          <w:lang w:eastAsia="ru-RU"/>
        </w:rPr>
        <w:tab/>
        <w:t>АРЕНДАТОР:</w:t>
      </w:r>
    </w:p>
    <w:p w:rsidR="005567E5" w:rsidRPr="005567E5" w:rsidRDefault="005567E5" w:rsidP="005567E5">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567E5" w:rsidRPr="005567E5" w:rsidTr="00780370">
        <w:tc>
          <w:tcPr>
            <w:tcW w:w="5353" w:type="dxa"/>
            <w:shd w:val="clear" w:color="auto" w:fill="auto"/>
          </w:tcPr>
          <w:p w:rsidR="004D2391" w:rsidRDefault="004D2391" w:rsidP="005567E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____________________ </w:t>
            </w:r>
            <w:r w:rsidR="004D2391">
              <w:rPr>
                <w:rFonts w:ascii="Times New Roman" w:eastAsia="Times New Roman" w:hAnsi="Times New Roman" w:cs="Times New Roman"/>
                <w:sz w:val="24"/>
                <w:szCs w:val="24"/>
                <w:lang w:eastAsia="ru-RU"/>
              </w:rPr>
              <w:t xml:space="preserve">( Ф.И.О.) </w:t>
            </w: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568" w:type="dxa"/>
            <w:shd w:val="clear" w:color="auto" w:fill="auto"/>
          </w:tcPr>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Pr="005567E5" w:rsidRDefault="004D2391" w:rsidP="005567E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w:t>
            </w: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___________________</w:t>
            </w:r>
            <w:r w:rsidRPr="005567E5">
              <w:rPr>
                <w:rFonts w:ascii="Times New Roman" w:eastAsia="Times New Roman" w:hAnsi="Times New Roman" w:cs="Times New Roman"/>
                <w:sz w:val="24"/>
                <w:szCs w:val="24"/>
                <w:lang w:eastAsia="ru-RU"/>
              </w:rPr>
              <w:t xml:space="preserve"> </w:t>
            </w:r>
            <w:r w:rsidR="004D2391">
              <w:rPr>
                <w:rFonts w:ascii="Times New Roman" w:eastAsia="Times New Roman" w:hAnsi="Times New Roman" w:cs="Times New Roman"/>
                <w:sz w:val="24"/>
                <w:szCs w:val="24"/>
                <w:lang w:eastAsia="ru-RU"/>
              </w:rPr>
              <w:t xml:space="preserve">(Ф.И.О.) </w:t>
            </w:r>
          </w:p>
          <w:p w:rsidR="005567E5" w:rsidRPr="005567E5" w:rsidRDefault="005567E5" w:rsidP="005567E5">
            <w:pPr>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D2391" w:rsidRDefault="004D2391"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4D2391" w:rsidRPr="005567E5" w:rsidRDefault="004D2391"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t>СОГЛАСОВАНО:</w:t>
      </w: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14"/>
        <w:tblW w:w="0" w:type="auto"/>
        <w:tblInd w:w="-318" w:type="dxa"/>
        <w:tblLayout w:type="fixed"/>
        <w:tblLook w:val="04A0" w:firstRow="1" w:lastRow="0" w:firstColumn="1" w:lastColumn="0" w:noHBand="0" w:noVBand="1"/>
      </w:tblPr>
      <w:tblGrid>
        <w:gridCol w:w="4254"/>
        <w:gridCol w:w="1417"/>
        <w:gridCol w:w="2268"/>
        <w:gridCol w:w="1418"/>
      </w:tblGrid>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5567E5" w:rsidRPr="005567E5" w:rsidRDefault="005567E5" w:rsidP="005567E5">
            <w:pPr>
              <w:widowControl w:val="0"/>
              <w:autoSpaceDE w:val="0"/>
              <w:autoSpaceDN w:val="0"/>
              <w:adjustRightInd w:val="0"/>
              <w:outlineLvl w:val="2"/>
              <w:rPr>
                <w:b/>
                <w:bCs/>
                <w:sz w:val="24"/>
                <w:szCs w:val="24"/>
              </w:rPr>
            </w:pPr>
            <w:r w:rsidRPr="005567E5">
              <w:rPr>
                <w:b/>
                <w:bCs/>
                <w:sz w:val="24"/>
                <w:szCs w:val="24"/>
              </w:rPr>
              <w:t>Дата</w:t>
            </w:r>
          </w:p>
        </w:tc>
      </w:tr>
      <w:tr w:rsidR="005567E5" w:rsidRPr="005567E5" w:rsidTr="00780370">
        <w:trPr>
          <w:trHeight w:val="421"/>
        </w:trPr>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5567E5">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5567E5" w:rsidRPr="005567E5" w:rsidRDefault="005567E5" w:rsidP="005567E5">
            <w:pPr>
              <w:widowControl w:val="0"/>
              <w:autoSpaceDE w:val="0"/>
              <w:autoSpaceDN w:val="0"/>
              <w:adjustRightInd w:val="0"/>
              <w:outlineLvl w:val="2"/>
              <w:rPr>
                <w:bCs/>
                <w:sz w:val="24"/>
                <w:szCs w:val="24"/>
              </w:rPr>
            </w:pPr>
          </w:p>
        </w:tc>
        <w:tc>
          <w:tcPr>
            <w:tcW w:w="2268" w:type="dxa"/>
          </w:tcPr>
          <w:p w:rsidR="005567E5" w:rsidRPr="005567E5" w:rsidRDefault="005567E5" w:rsidP="005567E5">
            <w:pPr>
              <w:widowControl w:val="0"/>
              <w:autoSpaceDE w:val="0"/>
              <w:autoSpaceDN w:val="0"/>
              <w:adjustRightInd w:val="0"/>
              <w:outlineLvl w:val="2"/>
              <w:rPr>
                <w:bCs/>
                <w:sz w:val="24"/>
                <w:szCs w:val="24"/>
              </w:rPr>
            </w:pPr>
          </w:p>
        </w:tc>
        <w:tc>
          <w:tcPr>
            <w:tcW w:w="1418" w:type="dxa"/>
          </w:tcPr>
          <w:p w:rsidR="005567E5" w:rsidRPr="005567E5" w:rsidRDefault="005567E5" w:rsidP="005567E5">
            <w:pPr>
              <w:widowControl w:val="0"/>
              <w:autoSpaceDE w:val="0"/>
              <w:autoSpaceDN w:val="0"/>
              <w:adjustRightInd w:val="0"/>
              <w:outlineLvl w:val="2"/>
              <w:rPr>
                <w:bCs/>
                <w:sz w:val="24"/>
                <w:szCs w:val="24"/>
              </w:rPr>
            </w:pPr>
          </w:p>
        </w:tc>
      </w:tr>
    </w:tbl>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4D2391" w:rsidRDefault="004D2391"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4D2391">
      <w:pPr>
        <w:widowControl w:val="0"/>
        <w:autoSpaceDE w:val="0"/>
        <w:autoSpaceDN w:val="0"/>
        <w:adjustRightInd w:val="0"/>
        <w:spacing w:after="0" w:line="240" w:lineRule="auto"/>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АКТ</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приема-передачи</w:t>
      </w: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567E5">
        <w:rPr>
          <w:rFonts w:ascii="Times New Roman" w:eastAsia="Times New Roman" w:hAnsi="Times New Roman" w:cs="Times New Roman"/>
          <w:b/>
          <w:bCs/>
          <w:sz w:val="28"/>
          <w:szCs w:val="28"/>
        </w:rPr>
        <w:t>(возврата объекта недвижимого имущества)</w:t>
      </w:r>
    </w:p>
    <w:p w:rsidR="005567E5" w:rsidRDefault="00455281"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 договору №22</w:t>
      </w:r>
      <w:r w:rsidR="005567E5" w:rsidRPr="005567E5">
        <w:rPr>
          <w:rFonts w:ascii="Times New Roman" w:eastAsia="Times New Roman" w:hAnsi="Times New Roman" w:cs="Times New Roman"/>
          <w:b/>
          <w:bCs/>
          <w:sz w:val="24"/>
          <w:szCs w:val="24"/>
        </w:rPr>
        <w:t xml:space="preserve">/АР- от </w:t>
      </w:r>
      <w:r w:rsidR="004D2391">
        <w:rPr>
          <w:rFonts w:ascii="Times New Roman" w:eastAsia="Times New Roman" w:hAnsi="Times New Roman" w:cs="Times New Roman"/>
          <w:b/>
          <w:bCs/>
          <w:sz w:val="24"/>
          <w:szCs w:val="24"/>
        </w:rPr>
        <w:t>_________</w:t>
      </w:r>
      <w:r w:rsidR="005567E5" w:rsidRPr="005567E5">
        <w:rPr>
          <w:rFonts w:ascii="Times New Roman" w:eastAsia="Times New Roman" w:hAnsi="Times New Roman" w:cs="Times New Roman"/>
          <w:b/>
          <w:bCs/>
          <w:sz w:val="24"/>
          <w:szCs w:val="24"/>
        </w:rPr>
        <w:t xml:space="preserve"> г.</w:t>
      </w:r>
    </w:p>
    <w:p w:rsidR="004D2391" w:rsidRPr="005567E5" w:rsidRDefault="004D2391" w:rsidP="005567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567E5" w:rsidRPr="004D2391" w:rsidRDefault="005567E5" w:rsidP="005567E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 xml:space="preserve"> г. Москва                                               </w:t>
      </w:r>
      <w:r w:rsidR="00F35D2F">
        <w:rPr>
          <w:rFonts w:ascii="Times New Roman" w:eastAsia="Calibri" w:hAnsi="Times New Roman" w:cs="Times New Roman"/>
          <w:sz w:val="24"/>
          <w:szCs w:val="24"/>
          <w:lang w:eastAsia="ru-RU"/>
        </w:rPr>
        <w:t xml:space="preserve">                                       «_______» __________</w:t>
      </w:r>
      <w:r w:rsidR="004D2391">
        <w:rPr>
          <w:rFonts w:ascii="Times New Roman" w:eastAsia="Calibri" w:hAnsi="Times New Roman" w:cs="Times New Roman"/>
          <w:sz w:val="24"/>
          <w:szCs w:val="24"/>
          <w:lang w:eastAsia="ru-RU"/>
        </w:rPr>
        <w:t>202</w:t>
      </w:r>
      <w:r w:rsidR="00A4063F">
        <w:rPr>
          <w:rFonts w:ascii="Times New Roman" w:eastAsia="Calibri" w:hAnsi="Times New Roman" w:cs="Times New Roman"/>
          <w:sz w:val="24"/>
          <w:szCs w:val="24"/>
          <w:lang w:eastAsia="ru-RU"/>
        </w:rPr>
        <w:t>2</w:t>
      </w:r>
      <w:r w:rsidR="004D2391">
        <w:rPr>
          <w:rFonts w:ascii="Times New Roman" w:eastAsia="Calibri" w:hAnsi="Times New Roman" w:cs="Times New Roman"/>
          <w:sz w:val="24"/>
          <w:szCs w:val="24"/>
          <w:lang w:eastAsia="ru-RU"/>
        </w:rPr>
        <w:t xml:space="preserve">г. </w:t>
      </w:r>
    </w:p>
    <w:p w:rsidR="004D2391" w:rsidRPr="005567E5" w:rsidRDefault="004D2391"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 именуемое в дальнейшем "Арендодатель", в лице</w:t>
      </w:r>
      <w:r w:rsidR="004D2391">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5567E5">
        <w:rPr>
          <w:rFonts w:ascii="Times New Roman" w:eastAsia="Times New Roman" w:hAnsi="Times New Roman" w:cs="Times New Roman"/>
          <w:sz w:val="24"/>
          <w:szCs w:val="24"/>
        </w:rPr>
        <w:t xml:space="preserve">, с одной стороны, и                                      </w:t>
      </w:r>
      <w:r w:rsidR="004D2391">
        <w:rPr>
          <w:rFonts w:ascii="Times New Roman" w:eastAsia="Times New Roman" w:hAnsi="Times New Roman" w:cs="Times New Roman"/>
          <w:sz w:val="24"/>
          <w:szCs w:val="24"/>
        </w:rPr>
        <w:t xml:space="preserve">           _____________ </w:t>
      </w:r>
      <w:r w:rsidRPr="005567E5">
        <w:rPr>
          <w:rFonts w:ascii="Times New Roman" w:eastAsia="Times New Roman" w:hAnsi="Times New Roman" w:cs="Times New Roman"/>
          <w:sz w:val="24"/>
          <w:szCs w:val="24"/>
        </w:rPr>
        <w:t>именуемое в дальнейшем "Арендатор", в лице генерального директор</w:t>
      </w:r>
      <w:r w:rsidR="004D2391">
        <w:rPr>
          <w:rFonts w:ascii="Times New Roman" w:eastAsia="Times New Roman" w:hAnsi="Times New Roman" w:cs="Times New Roman"/>
          <w:sz w:val="24"/>
          <w:szCs w:val="24"/>
        </w:rPr>
        <w:t>а ____________</w:t>
      </w:r>
      <w:r w:rsidRPr="005567E5">
        <w:rPr>
          <w:rFonts w:ascii="Times New Roman" w:eastAsia="Times New Roman" w:hAnsi="Times New Roman" w:cs="Times New Roman"/>
          <w:sz w:val="24"/>
          <w:szCs w:val="24"/>
        </w:rPr>
        <w:t>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004D2391">
        <w:rPr>
          <w:rFonts w:ascii="Times New Roman" w:eastAsia="Times New Roman" w:hAnsi="Times New Roman" w:cs="Times New Roman"/>
          <w:sz w:val="24"/>
          <w:szCs w:val="24"/>
          <w:lang w:eastAsia="ru-RU"/>
        </w:rPr>
        <w:t>город Москва, ___</w:t>
      </w:r>
      <w:r w:rsidRPr="005567E5">
        <w:rPr>
          <w:rFonts w:ascii="Times New Roman" w:eastAsia="Times New Roman" w:hAnsi="Times New Roman" w:cs="Times New Roman"/>
          <w:sz w:val="24"/>
          <w:szCs w:val="24"/>
          <w:lang w:eastAsia="ru-RU"/>
        </w:rPr>
        <w:t>______, шосс</w:t>
      </w:r>
      <w:r w:rsidR="004D2391">
        <w:rPr>
          <w:rFonts w:ascii="Times New Roman" w:eastAsia="Times New Roman" w:hAnsi="Times New Roman" w:cs="Times New Roman"/>
          <w:sz w:val="24"/>
          <w:szCs w:val="24"/>
          <w:lang w:eastAsia="ru-RU"/>
        </w:rPr>
        <w:t>е Варшавское, дом 125, строение _____</w:t>
      </w:r>
      <w:r w:rsidRPr="005567E5">
        <w:rPr>
          <w:rFonts w:ascii="Times New Roman" w:eastAsia="Times New Roman" w:hAnsi="Times New Roman" w:cs="Times New Roman"/>
          <w:sz w:val="24"/>
          <w:szCs w:val="24"/>
        </w:rPr>
        <w:t xml:space="preserve"> для использования в качестве: осуществления основного вида деятельности предусмотренного Уставом Арендатора.</w:t>
      </w:r>
    </w:p>
    <w:p w:rsidR="005567E5" w:rsidRPr="005567E5" w:rsidRDefault="005567E5" w:rsidP="005567E5">
      <w:pPr>
        <w:widowControl w:val="0"/>
        <w:autoSpaceDE w:val="0"/>
        <w:autoSpaceDN w:val="0"/>
        <w:adjustRightInd w:val="0"/>
        <w:spacing w:after="0" w:line="240" w:lineRule="auto"/>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4D2391" w:rsidRDefault="005567E5" w:rsidP="004D2391">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567E5">
        <w:rPr>
          <w:rFonts w:ascii="Times New Roman" w:eastAsia="Calibri" w:hAnsi="Times New Roman" w:cs="Times New Roman"/>
          <w:sz w:val="24"/>
          <w:szCs w:val="24"/>
          <w:lang w:eastAsia="ru-RU"/>
        </w:rPr>
        <w:t>АРЕНДОДАТЕЛЬ                                                            АР</w:t>
      </w:r>
      <w:r w:rsidR="004D2391">
        <w:rPr>
          <w:rFonts w:ascii="Times New Roman" w:eastAsia="Calibri" w:hAnsi="Times New Roman" w:cs="Times New Roman"/>
          <w:sz w:val="24"/>
          <w:szCs w:val="24"/>
          <w:lang w:eastAsia="ru-RU"/>
        </w:rPr>
        <w:t>ЕНДАТОР</w:t>
      </w:r>
    </w:p>
    <w:tbl>
      <w:tblPr>
        <w:tblW w:w="9819" w:type="dxa"/>
        <w:tblLook w:val="0000" w:firstRow="0" w:lastRow="0" w:firstColumn="0" w:lastColumn="0" w:noHBand="0" w:noVBand="0"/>
      </w:tblPr>
      <w:tblGrid>
        <w:gridCol w:w="5495"/>
        <w:gridCol w:w="4324"/>
      </w:tblGrid>
      <w:tr w:rsidR="005567E5" w:rsidRPr="005567E5" w:rsidTr="004D2391">
        <w:trPr>
          <w:trHeight w:val="2385"/>
        </w:trPr>
        <w:tc>
          <w:tcPr>
            <w:tcW w:w="5495" w:type="dxa"/>
          </w:tcPr>
          <w:p w:rsidR="005567E5" w:rsidRPr="005567E5" w:rsidRDefault="005567E5" w:rsidP="004D2391">
            <w:pPr>
              <w:spacing w:after="0" w:line="240" w:lineRule="auto"/>
              <w:ind w:left="-108"/>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АО «НИЦЭВТ»</w:t>
            </w:r>
          </w:p>
          <w:p w:rsidR="005567E5" w:rsidRDefault="005567E5" w:rsidP="005567E5">
            <w:pPr>
              <w:spacing w:after="0" w:line="240" w:lineRule="auto"/>
              <w:rPr>
                <w:rFonts w:ascii="Times New Roman" w:eastAsia="Times New Roman" w:hAnsi="Times New Roman" w:cs="Times New Roman"/>
                <w:sz w:val="24"/>
                <w:szCs w:val="24"/>
              </w:rPr>
            </w:pPr>
          </w:p>
          <w:p w:rsidR="004D2391" w:rsidRPr="005567E5" w:rsidRDefault="004D2391" w:rsidP="005567E5">
            <w:pPr>
              <w:spacing w:after="0" w:line="240" w:lineRule="auto"/>
              <w:rPr>
                <w:rFonts w:ascii="Times New Roman" w:eastAsia="Times New Roman" w:hAnsi="Times New Roman" w:cs="Times New Roman"/>
                <w:sz w:val="24"/>
                <w:szCs w:val="24"/>
              </w:rPr>
            </w:pPr>
          </w:p>
          <w:p w:rsidR="005567E5" w:rsidRPr="005567E5" w:rsidRDefault="004D2391" w:rsidP="005567E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w:t>
            </w:r>
            <w:r w:rsidR="005567E5" w:rsidRPr="005567E5">
              <w:rPr>
                <w:rFonts w:ascii="Times New Roman" w:eastAsia="Times New Roman" w:hAnsi="Times New Roman" w:cs="Times New Roman"/>
                <w:sz w:val="24"/>
                <w:szCs w:val="24"/>
              </w:rPr>
              <w:t xml:space="preserve">________ </w:t>
            </w:r>
            <w:r>
              <w:rPr>
                <w:rFonts w:ascii="Times New Roman" w:eastAsia="Times New Roman" w:hAnsi="Times New Roman" w:cs="Times New Roman"/>
                <w:sz w:val="24"/>
                <w:szCs w:val="24"/>
                <w:lang w:eastAsia="ru-RU"/>
              </w:rPr>
              <w:t xml:space="preserve">(Ф.И.О.) </w:t>
            </w:r>
          </w:p>
          <w:p w:rsidR="005567E5" w:rsidRPr="005567E5" w:rsidRDefault="005567E5" w:rsidP="005567E5">
            <w:pPr>
              <w:tabs>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c>
          <w:tcPr>
            <w:tcW w:w="4324" w:type="dxa"/>
          </w:tcPr>
          <w:p w:rsidR="005567E5" w:rsidRPr="005567E5" w:rsidRDefault="005567E5" w:rsidP="004D2391">
            <w:pPr>
              <w:tabs>
                <w:tab w:val="left" w:pos="72"/>
                <w:tab w:val="left" w:pos="5385"/>
              </w:tabs>
              <w:spacing w:after="0" w:line="240" w:lineRule="auto"/>
              <w:ind w:hanging="74"/>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Генеральный директор</w:t>
            </w:r>
          </w:p>
          <w:p w:rsidR="005567E5" w:rsidRDefault="005567E5" w:rsidP="005567E5">
            <w:pPr>
              <w:tabs>
                <w:tab w:val="left" w:pos="72"/>
                <w:tab w:val="left" w:pos="5385"/>
              </w:tabs>
              <w:spacing w:after="0" w:line="240" w:lineRule="auto"/>
              <w:rPr>
                <w:rFonts w:ascii="Times New Roman" w:eastAsia="Times New Roman" w:hAnsi="Times New Roman" w:cs="Times New Roman"/>
                <w:sz w:val="24"/>
                <w:szCs w:val="24"/>
              </w:rPr>
            </w:pPr>
          </w:p>
          <w:p w:rsidR="004D2391" w:rsidRPr="005567E5" w:rsidRDefault="004D2391" w:rsidP="005567E5">
            <w:pPr>
              <w:tabs>
                <w:tab w:val="left" w:pos="72"/>
                <w:tab w:val="left" w:pos="5385"/>
              </w:tabs>
              <w:spacing w:after="0" w:line="240" w:lineRule="auto"/>
              <w:rPr>
                <w:rFonts w:ascii="Times New Roman" w:eastAsia="Times New Roman" w:hAnsi="Times New Roman" w:cs="Times New Roman"/>
                <w:sz w:val="24"/>
                <w:szCs w:val="24"/>
              </w:rPr>
            </w:pP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________________</w:t>
            </w:r>
            <w:r w:rsidR="004D2391">
              <w:rPr>
                <w:rFonts w:ascii="Times New Roman" w:eastAsia="Times New Roman" w:hAnsi="Times New Roman" w:cs="Times New Roman"/>
                <w:sz w:val="24"/>
                <w:szCs w:val="24"/>
              </w:rPr>
              <w:t xml:space="preserve">(Ф.И.О.) </w:t>
            </w:r>
          </w:p>
          <w:p w:rsidR="005567E5" w:rsidRPr="005567E5" w:rsidRDefault="005567E5" w:rsidP="005567E5">
            <w:pPr>
              <w:tabs>
                <w:tab w:val="left" w:pos="72"/>
                <w:tab w:val="left" w:pos="5370"/>
              </w:tabs>
              <w:spacing w:after="0" w:line="240" w:lineRule="auto"/>
              <w:rPr>
                <w:rFonts w:ascii="Times New Roman" w:eastAsia="Times New Roman" w:hAnsi="Times New Roman" w:cs="Times New Roman"/>
                <w:sz w:val="24"/>
                <w:szCs w:val="24"/>
              </w:rPr>
            </w:pPr>
            <w:r w:rsidRPr="005567E5">
              <w:rPr>
                <w:rFonts w:ascii="Times New Roman" w:eastAsia="Times New Roman" w:hAnsi="Times New Roman" w:cs="Times New Roman"/>
                <w:sz w:val="24"/>
                <w:szCs w:val="24"/>
              </w:rPr>
              <w:t>М.П.</w:t>
            </w:r>
          </w:p>
        </w:tc>
      </w:tr>
    </w:tbl>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4D2391" w:rsidRDefault="004D2391"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F35D2F" w:rsidRDefault="00F35D2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3A277F" w:rsidRDefault="003A277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lastRenderedPageBreak/>
        <w:t>Лот №</w:t>
      </w:r>
      <w:r w:rsidR="003F3D6C">
        <w:rPr>
          <w:rFonts w:ascii="Times New Roman" w:eastAsia="Times New Roman" w:hAnsi="Times New Roman" w:cs="Times New Roman"/>
          <w:b/>
          <w:sz w:val="28"/>
          <w:szCs w:val="28"/>
          <w:lang w:eastAsia="ru-RU"/>
        </w:rPr>
        <w:t>2</w:t>
      </w:r>
    </w:p>
    <w:p w:rsidR="0091692A" w:rsidRPr="005567E5" w:rsidRDefault="0091692A" w:rsidP="0091692A">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91692A" w:rsidRPr="005567E5" w:rsidRDefault="0091692A" w:rsidP="0091692A">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w:t>
      </w:r>
      <w:r w:rsidR="00455281">
        <w:rPr>
          <w:rFonts w:ascii="Times New Roman" w:eastAsia="Times New Roman" w:hAnsi="Times New Roman" w:cs="Arial"/>
          <w:b/>
          <w:bCs/>
          <w:iCs/>
          <w:sz w:val="28"/>
          <w:szCs w:val="28"/>
          <w:lang w:eastAsia="ru-RU"/>
        </w:rPr>
        <w:t>2</w:t>
      </w:r>
      <w:r w:rsidRPr="005567E5">
        <w:rPr>
          <w:rFonts w:ascii="Times New Roman" w:eastAsia="Times New Roman" w:hAnsi="Times New Roman" w:cs="Arial"/>
          <w:b/>
          <w:bCs/>
          <w:iCs/>
          <w:sz w:val="28"/>
          <w:szCs w:val="28"/>
          <w:lang w:eastAsia="ru-RU"/>
        </w:rPr>
        <w:t>/АР-</w:t>
      </w:r>
    </w:p>
    <w:p w:rsidR="0091692A" w:rsidRPr="005567E5" w:rsidRDefault="0091692A" w:rsidP="0091692A">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77686998" wp14:editId="7BA7DD82">
                <wp:simplePos x="0" y="0"/>
                <wp:positionH relativeFrom="column">
                  <wp:posOffset>2540</wp:posOffset>
                </wp:positionH>
                <wp:positionV relativeFrom="paragraph">
                  <wp:posOffset>140970</wp:posOffset>
                </wp:positionV>
                <wp:extent cx="798830" cy="38227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3832" w:rsidRPr="00D31BCF" w:rsidRDefault="00F83832" w:rsidP="0091692A">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686998" id="_x0000_s1027" type="#_x0000_t202" style="position:absolute;left:0;text-align:left;margin-left:.2pt;margin-top:11.1pt;width:62.9pt;height:30.1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X4L7&#10;gYYCAAAPBQAADgAAAAAAAAAAAAAAAAAuAgAAZHJzL2Uyb0RvYy54bWxQSwECLQAUAAYACAAAACEA&#10;8gX7FtsAAAAGAQAADwAAAAAAAAAAAAAAAADgBAAAZHJzL2Rvd25yZXYueG1sUEsFBgAAAAAEAAQA&#10;8wAAAOgFAAAAAA==&#10;" stroked="f">
                <v:textbox inset="0,.8mm">
                  <w:txbxContent>
                    <w:p w:rsidR="00F83832" w:rsidRPr="00D31BCF" w:rsidRDefault="00F83832" w:rsidP="0091692A">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v:textbox>
                <w10:wrap type="square"/>
              </v:shape>
            </w:pict>
          </mc:Fallback>
        </mc:AlternateContent>
      </w:r>
    </w:p>
    <w:p w:rsidR="0091692A" w:rsidRPr="00D31BCF" w:rsidRDefault="0091692A" w:rsidP="0091692A">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 202</w:t>
      </w:r>
      <w:r w:rsidR="00A4063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г. </w:t>
      </w:r>
    </w:p>
    <w:p w:rsidR="0091692A" w:rsidRPr="00D31BCF" w:rsidRDefault="0091692A" w:rsidP="0091692A">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91692A" w:rsidRDefault="0091692A" w:rsidP="00F35D2F">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31BCF">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sidR="00D8518E">
        <w:rPr>
          <w:rFonts w:ascii="Times New Roman" w:eastAsia="Times New Roman" w:hAnsi="Times New Roman" w:cs="Times New Roman"/>
          <w:sz w:val="24"/>
          <w:szCs w:val="24"/>
          <w:lang w:eastAsia="ru-RU"/>
        </w:rPr>
        <w:t xml:space="preserve"> </w:t>
      </w:r>
      <w:r w:rsidRPr="00D31BCF">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00D8518E">
        <w:rPr>
          <w:rFonts w:ascii="Times New Roman" w:eastAsia="Times New Roman" w:hAnsi="Times New Roman" w:cs="Times New Roman"/>
          <w:sz w:val="24"/>
          <w:szCs w:val="24"/>
          <w:lang w:eastAsia="ru-RU"/>
        </w:rPr>
        <w:t>,</w:t>
      </w:r>
      <w:r w:rsidR="00D8518E" w:rsidRPr="00D8518E">
        <w:rPr>
          <w:rFonts w:ascii="Times New Roman" w:eastAsia="Times New Roman" w:hAnsi="Times New Roman" w:cs="Times New Roman"/>
          <w:sz w:val="24"/>
          <w:szCs w:val="24"/>
          <w:lang w:eastAsia="ru-RU"/>
        </w:rPr>
        <w:t xml:space="preserve"> </w:t>
      </w:r>
      <w:r w:rsidR="00F35D2F">
        <w:rPr>
          <w:rFonts w:ascii="Times New Roman" w:eastAsia="Times New Roman" w:hAnsi="Times New Roman" w:cs="Times New Roman"/>
          <w:sz w:val="24"/>
          <w:szCs w:val="24"/>
          <w:lang w:eastAsia="ru-RU"/>
        </w:rPr>
        <w:t xml:space="preserve">с одной стороны, и </w:t>
      </w:r>
      <w:r>
        <w:rPr>
          <w:rFonts w:ascii="Times New Roman" w:eastAsia="Times New Roman" w:hAnsi="Times New Roman" w:cs="Times New Roman"/>
          <w:sz w:val="24"/>
          <w:szCs w:val="24"/>
          <w:lang w:eastAsia="ru-RU"/>
        </w:rPr>
        <w:t>___________________________</w:t>
      </w:r>
      <w:r w:rsidRPr="00D31BCF">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w:t>
      </w:r>
      <w:r>
        <w:rPr>
          <w:rFonts w:ascii="Times New Roman" w:eastAsia="Times New Roman" w:hAnsi="Times New Roman" w:cs="Times New Roman"/>
          <w:sz w:val="24"/>
          <w:szCs w:val="24"/>
          <w:lang w:eastAsia="ru-RU"/>
        </w:rPr>
        <w:t>________________________</w:t>
      </w:r>
      <w:r w:rsidRPr="00D31BCF">
        <w:rPr>
          <w:rFonts w:ascii="Times New Roman" w:eastAsia="Times New Roman" w:hAnsi="Times New Roman" w:cs="Times New Roman"/>
          <w:sz w:val="24"/>
          <w:szCs w:val="24"/>
          <w:lang w:eastAsia="ru-RU"/>
        </w:rPr>
        <w:t xml:space="preserve">, действующего на основании Устава, с другой стороны, </w:t>
      </w:r>
      <w:r w:rsidRPr="00D31BCF">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w:t>
      </w:r>
      <w:r>
        <w:rPr>
          <w:rFonts w:ascii="Times New Roman" w:eastAsia="Times New Roman" w:hAnsi="Times New Roman" w:cs="Times New Roman"/>
          <w:sz w:val="24"/>
          <w:szCs w:val="24"/>
          <w:lang w:eastAsia="zh-TW"/>
        </w:rPr>
        <w:t>оящий Договор о нижеследующем:</w:t>
      </w:r>
    </w:p>
    <w:p w:rsidR="0091692A" w:rsidRPr="005567E5" w:rsidRDefault="0091692A" w:rsidP="0091692A">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91692A" w:rsidRPr="00D31BCF" w:rsidRDefault="0091692A" w:rsidP="0091692A">
      <w:pPr>
        <w:pStyle w:val="a7"/>
        <w:numPr>
          <w:ilvl w:val="0"/>
          <w:numId w:val="18"/>
        </w:num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Предмет Договора</w:t>
      </w:r>
    </w:p>
    <w:p w:rsidR="0091692A" w:rsidRPr="000250AD" w:rsidRDefault="0091692A" w:rsidP="0091692A">
      <w:pPr>
        <w:pStyle w:val="2"/>
        <w:tabs>
          <w:tab w:val="clear" w:pos="0"/>
          <w:tab w:val="num" w:pos="284"/>
          <w:tab w:val="left" w:pos="1134"/>
        </w:tabs>
        <w:ind w:left="0" w:firstLine="709"/>
        <w:rPr>
          <w:sz w:val="24"/>
          <w:szCs w:val="24"/>
        </w:rPr>
      </w:pPr>
      <w:r w:rsidRPr="000250AD">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sz w:val="24"/>
          <w:szCs w:val="24"/>
        </w:rPr>
        <w:t>_________</w:t>
      </w:r>
      <w:proofErr w:type="spellStart"/>
      <w:r w:rsidRPr="000250AD">
        <w:rPr>
          <w:sz w:val="24"/>
          <w:szCs w:val="24"/>
        </w:rPr>
        <w:t>кв.м</w:t>
      </w:r>
      <w:proofErr w:type="spellEnd"/>
      <w:r w:rsidRPr="000250AD">
        <w:rPr>
          <w:sz w:val="24"/>
          <w:szCs w:val="24"/>
        </w:rPr>
        <w:t>.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w:t>
      </w:r>
      <w:r>
        <w:rPr>
          <w:sz w:val="24"/>
          <w:szCs w:val="24"/>
        </w:rPr>
        <w:t xml:space="preserve">ное, шоссе Варшавское, дом 125, строение________, секция ______, этаж ______, </w:t>
      </w:r>
      <w:proofErr w:type="spellStart"/>
      <w:r>
        <w:rPr>
          <w:sz w:val="24"/>
          <w:szCs w:val="24"/>
        </w:rPr>
        <w:t>пом.I</w:t>
      </w:r>
      <w:proofErr w:type="spellEnd"/>
      <w:r>
        <w:rPr>
          <w:sz w:val="24"/>
          <w:szCs w:val="24"/>
        </w:rPr>
        <w:t>, ком.________</w:t>
      </w:r>
      <w:r w:rsidRPr="000250AD">
        <w:rPr>
          <w:sz w:val="24"/>
          <w:szCs w:val="24"/>
        </w:rPr>
        <w:t xml:space="preserve"> (далее - Объект). </w:t>
      </w:r>
    </w:p>
    <w:p w:rsidR="0091692A" w:rsidRPr="00D31BCF" w:rsidRDefault="0091692A" w:rsidP="0091692A">
      <w:pPr>
        <w:tabs>
          <w:tab w:val="left" w:pos="113"/>
        </w:tabs>
        <w:spacing w:after="0"/>
        <w:jc w:val="both"/>
        <w:rPr>
          <w:rFonts w:ascii="Times New Roman" w:hAnsi="Times New Roman" w:cs="Times New Roman"/>
          <w:sz w:val="24"/>
          <w:szCs w:val="24"/>
        </w:rPr>
      </w:pPr>
      <w:r w:rsidRPr="00D31BCF">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91692A" w:rsidRPr="000250AD" w:rsidRDefault="0091692A" w:rsidP="0091692A">
      <w:pPr>
        <w:pStyle w:val="2"/>
        <w:tabs>
          <w:tab w:val="clear" w:pos="0"/>
          <w:tab w:val="num" w:pos="851"/>
          <w:tab w:val="num" w:pos="1134"/>
        </w:tabs>
        <w:ind w:left="0" w:firstLine="709"/>
        <w:rPr>
          <w:sz w:val="24"/>
          <w:szCs w:val="24"/>
        </w:rPr>
      </w:pPr>
      <w:r w:rsidRPr="000250AD">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w:t>
      </w:r>
      <w:r>
        <w:rPr>
          <w:sz w:val="24"/>
          <w:szCs w:val="24"/>
        </w:rPr>
        <w:t xml:space="preserve"> __________ года №  77-_______________</w:t>
      </w:r>
      <w:r w:rsidRPr="000250AD">
        <w:rPr>
          <w:sz w:val="24"/>
          <w:szCs w:val="24"/>
        </w:rPr>
        <w:t>, Объект в строение 13 принадлежит Арендодателю на праве собственности (запись регистрации в Едином государственном рее</w:t>
      </w:r>
      <w:r>
        <w:rPr>
          <w:sz w:val="24"/>
          <w:szCs w:val="24"/>
        </w:rPr>
        <w:t>стре  недвижимости от_________№ ________________</w:t>
      </w:r>
      <w:r w:rsidRPr="000250AD">
        <w:rPr>
          <w:sz w:val="24"/>
          <w:szCs w:val="24"/>
        </w:rPr>
        <w:t xml:space="preserve"> приложение № 2.</w:t>
      </w:r>
    </w:p>
    <w:p w:rsidR="0091692A" w:rsidRPr="000250AD" w:rsidRDefault="0091692A" w:rsidP="0091692A">
      <w:pPr>
        <w:pStyle w:val="2"/>
        <w:tabs>
          <w:tab w:val="clear" w:pos="0"/>
          <w:tab w:val="num" w:pos="284"/>
          <w:tab w:val="left" w:pos="1134"/>
        </w:tabs>
        <w:ind w:left="0" w:firstLine="709"/>
        <w:rPr>
          <w:sz w:val="24"/>
          <w:szCs w:val="24"/>
        </w:rPr>
      </w:pPr>
      <w:r w:rsidRPr="000250AD">
        <w:rPr>
          <w:sz w:val="24"/>
          <w:szCs w:val="24"/>
        </w:rPr>
        <w:t>Арендатор имеет право использовать Объект под: осуществление основных видов деятельности, предусмотренных Уставом Арендатора</w:t>
      </w:r>
      <w:r>
        <w:rPr>
          <w:sz w:val="24"/>
          <w:szCs w:val="24"/>
        </w:rPr>
        <w:t xml:space="preserve"> </w:t>
      </w:r>
    </w:p>
    <w:p w:rsidR="0091692A" w:rsidRPr="000250AD" w:rsidRDefault="0091692A" w:rsidP="0091692A">
      <w:pPr>
        <w:pStyle w:val="2"/>
        <w:tabs>
          <w:tab w:val="clear" w:pos="0"/>
          <w:tab w:val="num" w:pos="284"/>
          <w:tab w:val="left" w:pos="1134"/>
        </w:tabs>
        <w:ind w:left="0" w:firstLine="709"/>
        <w:rPr>
          <w:sz w:val="24"/>
          <w:szCs w:val="24"/>
        </w:rPr>
      </w:pPr>
      <w:r w:rsidRPr="000250AD">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91692A" w:rsidRPr="000250AD" w:rsidRDefault="0091692A" w:rsidP="0091692A">
      <w:pPr>
        <w:pStyle w:val="2"/>
        <w:tabs>
          <w:tab w:val="clear" w:pos="0"/>
          <w:tab w:val="num" w:pos="284"/>
          <w:tab w:val="left" w:pos="1134"/>
        </w:tabs>
        <w:ind w:left="0" w:firstLine="709"/>
        <w:rPr>
          <w:sz w:val="24"/>
          <w:szCs w:val="24"/>
        </w:rPr>
      </w:pPr>
      <w:r w:rsidRPr="000250AD">
        <w:rPr>
          <w:sz w:val="24"/>
          <w:szCs w:val="24"/>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Pr>
          <w:sz w:val="24"/>
          <w:szCs w:val="24"/>
        </w:rPr>
        <w:t>______________</w:t>
      </w:r>
      <w:r w:rsidRPr="000250AD">
        <w:rPr>
          <w:sz w:val="24"/>
          <w:szCs w:val="24"/>
        </w:rPr>
        <w:t>2022 г. включительно.</w:t>
      </w:r>
    </w:p>
    <w:p w:rsidR="0091692A" w:rsidRDefault="0091692A" w:rsidP="0091692A">
      <w:pPr>
        <w:pStyle w:val="2"/>
        <w:tabs>
          <w:tab w:val="clear" w:pos="0"/>
          <w:tab w:val="num" w:pos="284"/>
          <w:tab w:val="left" w:pos="993"/>
          <w:tab w:val="left" w:pos="1134"/>
        </w:tabs>
        <w:ind w:left="0" w:firstLine="709"/>
        <w:rPr>
          <w:sz w:val="24"/>
          <w:szCs w:val="24"/>
        </w:rPr>
      </w:pPr>
      <w:r w:rsidRPr="000250AD">
        <w:rPr>
          <w:sz w:val="24"/>
          <w:szCs w:val="24"/>
        </w:rPr>
        <w:t>В части осуществления взаиморасчетов</w:t>
      </w:r>
      <w:r w:rsidRPr="00D619B9">
        <w:rPr>
          <w:sz w:val="24"/>
          <w:szCs w:val="24"/>
        </w:rPr>
        <w:t xml:space="preserve"> настоящий Договор действует до исполнения Сторонами сво</w:t>
      </w:r>
      <w:r>
        <w:rPr>
          <w:sz w:val="24"/>
          <w:szCs w:val="24"/>
        </w:rPr>
        <w:t xml:space="preserve">их обязательств в полном объеме. </w:t>
      </w:r>
    </w:p>
    <w:p w:rsidR="0091692A" w:rsidRPr="009A7EC2" w:rsidRDefault="0091692A" w:rsidP="0091692A">
      <w:pPr>
        <w:pStyle w:val="3"/>
        <w:numPr>
          <w:ilvl w:val="0"/>
          <w:numId w:val="0"/>
        </w:numPr>
        <w:ind w:left="567"/>
      </w:pPr>
    </w:p>
    <w:p w:rsidR="0091692A" w:rsidRPr="00D31BCF" w:rsidRDefault="0091692A" w:rsidP="0091692A">
      <w:pPr>
        <w:numPr>
          <w:ilvl w:val="0"/>
          <w:numId w:val="6"/>
        </w:numPr>
        <w:tabs>
          <w:tab w:val="clear" w:pos="8223"/>
          <w:tab w:val="num"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Права и обязанности Сторон</w:t>
      </w:r>
    </w:p>
    <w:p w:rsidR="0091692A" w:rsidRPr="005567E5" w:rsidRDefault="0091692A" w:rsidP="0091692A">
      <w:pPr>
        <w:tabs>
          <w:tab w:val="left" w:pos="709"/>
        </w:tabs>
        <w:spacing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 xml:space="preserve">           2.1. Арендодатель обязуется:</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ab/>
        <w:t>2.1.1. п</w:t>
      </w:r>
      <w:r w:rsidRPr="005567E5">
        <w:rPr>
          <w:rFonts w:ascii="Times New Roman" w:eastAsia="Times New Roman" w:hAnsi="Times New Roman" w:cs="Times New Roman"/>
          <w:sz w:val="24"/>
          <w:szCs w:val="24"/>
          <w:lang w:eastAsia="zh-TW"/>
        </w:rPr>
        <w:t>ередать Арендатору Объект по акту приема-передачи, являющемуся приложением № 3 к настоящему Договору;</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91692A" w:rsidRPr="005567E5" w:rsidRDefault="0091692A" w:rsidP="0091692A">
      <w:pPr>
        <w:tabs>
          <w:tab w:val="left" w:pos="709"/>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91692A" w:rsidRPr="005567E5" w:rsidRDefault="0091692A" w:rsidP="0091692A">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b/>
          <w:sz w:val="24"/>
          <w:szCs w:val="24"/>
          <w:lang w:eastAsia="zh-TW"/>
        </w:rPr>
        <w:t>2.2. Арендатор обязуется:</w:t>
      </w:r>
    </w:p>
    <w:p w:rsidR="0091692A" w:rsidRPr="005567E5" w:rsidRDefault="0091692A" w:rsidP="0091692A">
      <w:pPr>
        <w:tabs>
          <w:tab w:val="left" w:pos="709"/>
          <w:tab w:val="left" w:pos="1418"/>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ab/>
        <w:t xml:space="preserve">2.2.1.  </w:t>
      </w:r>
      <w:r w:rsidRPr="005567E5">
        <w:rPr>
          <w:rFonts w:ascii="Times New Roman" w:eastAsia="Times New Roman" w:hAnsi="Times New Roman" w:cs="Times New Roman"/>
          <w:sz w:val="24"/>
          <w:szCs w:val="24"/>
          <w:lang w:eastAsia="zh-TW"/>
        </w:rPr>
        <w:t>принять у Арендодателя Объект по акту приема-передачи;</w:t>
      </w:r>
    </w:p>
    <w:p w:rsidR="0091692A" w:rsidRPr="005567E5" w:rsidRDefault="0091692A" w:rsidP="0091692A">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91692A" w:rsidRPr="005567E5" w:rsidRDefault="0091692A" w:rsidP="0091692A">
      <w:pPr>
        <w:tabs>
          <w:tab w:val="left" w:pos="567"/>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91692A" w:rsidRPr="005567E5" w:rsidRDefault="0091692A" w:rsidP="0091692A">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91692A" w:rsidRPr="005567E5" w:rsidRDefault="0091692A" w:rsidP="0091692A">
      <w:pPr>
        <w:tabs>
          <w:tab w:val="left" w:pos="709"/>
          <w:tab w:val="left" w:pos="1134"/>
          <w:tab w:val="left" w:pos="1276"/>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91692A" w:rsidRPr="005567E5" w:rsidRDefault="0091692A" w:rsidP="0091692A">
      <w:pPr>
        <w:tabs>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91692A" w:rsidRPr="005567E5" w:rsidRDefault="0091692A" w:rsidP="0091692A">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2.3. Арендодатель имеет право:</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2.3.4. осуществлять фото - и </w:t>
      </w:r>
      <w:proofErr w:type="spellStart"/>
      <w:r w:rsidRPr="005567E5">
        <w:rPr>
          <w:rFonts w:ascii="Times New Roman" w:eastAsia="Times New Roman" w:hAnsi="Times New Roman" w:cs="Times New Roman"/>
          <w:sz w:val="24"/>
          <w:szCs w:val="24"/>
          <w:lang w:eastAsia="zh-TW"/>
        </w:rPr>
        <w:t>видеофиксацию</w:t>
      </w:r>
      <w:proofErr w:type="spellEnd"/>
      <w:r w:rsidRPr="005567E5">
        <w:rPr>
          <w:rFonts w:ascii="Times New Roman" w:eastAsia="Times New Roman" w:hAnsi="Times New Roman" w:cs="Times New Roman"/>
          <w:sz w:val="24"/>
          <w:szCs w:val="24"/>
          <w:lang w:eastAsia="zh-TW"/>
        </w:rPr>
        <w:t xml:space="preserve"> состояния Объекта.</w:t>
      </w:r>
    </w:p>
    <w:p w:rsidR="0091692A" w:rsidRPr="005567E5" w:rsidRDefault="0091692A" w:rsidP="0091692A">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sz w:val="24"/>
          <w:szCs w:val="24"/>
          <w:lang w:eastAsia="zh-TW"/>
        </w:rPr>
        <w:tab/>
      </w:r>
      <w:r w:rsidRPr="005567E5">
        <w:rPr>
          <w:rFonts w:ascii="Times New Roman" w:eastAsia="Times New Roman" w:hAnsi="Times New Roman" w:cs="Times New Roman"/>
          <w:b/>
          <w:sz w:val="24"/>
          <w:szCs w:val="24"/>
          <w:lang w:eastAsia="zh-TW"/>
        </w:rPr>
        <w:t>2.4 Арендатор имеет право:</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91692A" w:rsidRPr="005567E5" w:rsidRDefault="0091692A" w:rsidP="0091692A">
      <w:pPr>
        <w:tabs>
          <w:tab w:val="left" w:pos="709"/>
          <w:tab w:val="left" w:pos="1134"/>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91692A" w:rsidRPr="005567E5" w:rsidRDefault="0091692A" w:rsidP="0091692A">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91692A" w:rsidRPr="005567E5" w:rsidRDefault="0091692A" w:rsidP="0091692A">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91692A" w:rsidRPr="005567E5" w:rsidRDefault="0091692A" w:rsidP="0091692A">
      <w:pPr>
        <w:tabs>
          <w:tab w:val="left" w:pos="709"/>
        </w:tabs>
        <w:spacing w:before="60" w:after="0" w:line="240" w:lineRule="auto"/>
        <w:jc w:val="both"/>
        <w:rPr>
          <w:rFonts w:ascii="Times New Roman" w:eastAsia="Times New Roman" w:hAnsi="Times New Roman" w:cs="Times New Roman"/>
          <w:sz w:val="24"/>
          <w:szCs w:val="24"/>
          <w:lang w:eastAsia="zh-TW"/>
        </w:rPr>
      </w:pPr>
    </w:p>
    <w:p w:rsidR="0091692A" w:rsidRPr="009A7EC2" w:rsidRDefault="0091692A" w:rsidP="0091692A">
      <w:pPr>
        <w:numPr>
          <w:ilvl w:val="0"/>
          <w:numId w:val="6"/>
        </w:numPr>
        <w:tabs>
          <w:tab w:val="clear" w:pos="8223"/>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8"/>
          <w:szCs w:val="28"/>
          <w:lang w:eastAsia="ru-RU"/>
        </w:rPr>
        <w:t>Ар</w:t>
      </w:r>
      <w:r>
        <w:rPr>
          <w:rFonts w:ascii="Times New Roman" w:eastAsia="Times New Roman" w:hAnsi="Times New Roman" w:cs="Times New Roman"/>
          <w:b/>
          <w:sz w:val="28"/>
          <w:szCs w:val="28"/>
          <w:lang w:eastAsia="ru-RU"/>
        </w:rPr>
        <w:t>ендная плата и порядок расчетов</w:t>
      </w:r>
    </w:p>
    <w:p w:rsidR="0091692A" w:rsidRPr="004334C9" w:rsidRDefault="0091692A" w:rsidP="0091692A">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334C9">
        <w:rPr>
          <w:rFonts w:ascii="Times New Roman" w:eastAsia="Times New Roman" w:hAnsi="Times New Roman" w:cs="Times New Roman"/>
          <w:sz w:val="24"/>
          <w:szCs w:val="24"/>
          <w:lang w:eastAsia="ru-RU"/>
        </w:rPr>
        <w:t>Сумма арендной платы состоит из суммы фиксированного платежа (фиксированной части) в размере</w:t>
      </w:r>
      <w:r>
        <w:rPr>
          <w:rFonts w:ascii="Times New Roman" w:eastAsia="Times New Roman" w:hAnsi="Times New Roman" w:cs="Times New Roman"/>
          <w:sz w:val="24"/>
          <w:szCs w:val="24"/>
          <w:lang w:eastAsia="ru-RU"/>
        </w:rPr>
        <w:t xml:space="preserve"> ____________________</w:t>
      </w:r>
      <w:r w:rsidRPr="004334C9">
        <w:rPr>
          <w:rFonts w:ascii="Times New Roman" w:eastAsia="Times New Roman" w:hAnsi="Times New Roman" w:cs="Times New Roman"/>
          <w:sz w:val="24"/>
          <w:szCs w:val="24"/>
          <w:lang w:eastAsia="ru-RU"/>
        </w:rPr>
        <w:t xml:space="preserve">рублей </w:t>
      </w:r>
      <w:r>
        <w:rPr>
          <w:rFonts w:ascii="Times New Roman" w:eastAsia="Times New Roman" w:hAnsi="Times New Roman" w:cs="Times New Roman"/>
          <w:sz w:val="24"/>
          <w:szCs w:val="24"/>
          <w:lang w:eastAsia="ru-RU"/>
        </w:rPr>
        <w:t>_________</w:t>
      </w:r>
      <w:r w:rsidRPr="004334C9">
        <w:rPr>
          <w:rFonts w:ascii="Times New Roman" w:eastAsia="Times New Roman" w:hAnsi="Times New Roman" w:cs="Times New Roman"/>
          <w:sz w:val="24"/>
          <w:szCs w:val="24"/>
          <w:lang w:eastAsia="ru-RU"/>
        </w:rPr>
        <w:t xml:space="preserve">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91692A" w:rsidRPr="004334C9" w:rsidRDefault="0091692A" w:rsidP="0091692A">
      <w:pPr>
        <w:tabs>
          <w:tab w:val="left" w:pos="0"/>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4334C9">
        <w:rPr>
          <w:rFonts w:ascii="Times New Roman" w:eastAsia="Times New Roman" w:hAnsi="Times New Roman" w:cs="Times New Roman"/>
          <w:iCs/>
          <w:sz w:val="24"/>
          <w:szCs w:val="24"/>
          <w:lang w:eastAsia="ru-RU" w:bidi="ru-RU"/>
        </w:rPr>
        <w:t>электроэнергия, тепло, вода,</w:t>
      </w:r>
      <w:r w:rsidRPr="004334C9">
        <w:rPr>
          <w:rFonts w:ascii="Times New Roman" w:eastAsia="Times New Roman" w:hAnsi="Times New Roman" w:cs="Times New Roman"/>
          <w:i/>
          <w:iCs/>
          <w:sz w:val="24"/>
          <w:szCs w:val="24"/>
          <w:lang w:eastAsia="ru-RU" w:bidi="ru-RU"/>
        </w:rPr>
        <w:t xml:space="preserve"> </w:t>
      </w:r>
      <w:r w:rsidRPr="004334C9">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91692A" w:rsidRPr="004334C9" w:rsidRDefault="0091692A" w:rsidP="0091692A">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4334C9">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91692A" w:rsidRPr="004334C9" w:rsidRDefault="0091692A" w:rsidP="0091692A">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91692A" w:rsidRPr="004334C9" w:rsidRDefault="0091692A" w:rsidP="0091692A">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3.3.</w:t>
      </w:r>
      <w:r w:rsidRPr="004334C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91692A" w:rsidRPr="004334C9" w:rsidRDefault="0091692A" w:rsidP="0091692A">
      <w:pPr>
        <w:numPr>
          <w:ilvl w:val="1"/>
          <w:numId w:val="7"/>
        </w:numPr>
        <w:tabs>
          <w:tab w:val="clear" w:pos="2694"/>
          <w:tab w:val="num" w:pos="284"/>
          <w:tab w:val="left"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91692A" w:rsidRPr="004334C9" w:rsidRDefault="0091692A" w:rsidP="0091692A">
      <w:pPr>
        <w:numPr>
          <w:ilvl w:val="1"/>
          <w:numId w:val="0"/>
        </w:numPr>
        <w:tabs>
          <w:tab w:val="num" w:pos="284"/>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4334C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4334C9">
        <w:rPr>
          <w:rFonts w:ascii="Times New Roman" w:eastAsia="Times New Roman" w:hAnsi="Times New Roman" w:cs="Times New Roman"/>
          <w:sz w:val="24"/>
          <w:szCs w:val="24"/>
          <w:lang w:eastAsia="zh-TW"/>
        </w:rPr>
        <w:t xml:space="preserve"> </w:t>
      </w:r>
    </w:p>
    <w:p w:rsidR="0091692A" w:rsidRPr="004334C9" w:rsidRDefault="0091692A" w:rsidP="0091692A">
      <w:pPr>
        <w:pStyle w:val="2"/>
        <w:numPr>
          <w:ilvl w:val="1"/>
          <w:numId w:val="19"/>
        </w:numPr>
        <w:tabs>
          <w:tab w:val="num" w:pos="426"/>
          <w:tab w:val="left" w:pos="1134"/>
        </w:tabs>
        <w:ind w:left="0" w:firstLine="709"/>
        <w:rPr>
          <w:sz w:val="24"/>
          <w:szCs w:val="24"/>
        </w:rPr>
      </w:pPr>
      <w:r>
        <w:rPr>
          <w:sz w:val="24"/>
          <w:szCs w:val="24"/>
        </w:rPr>
        <w:lastRenderedPageBreak/>
        <w:t xml:space="preserve">  </w:t>
      </w:r>
      <w:r w:rsidRPr="004334C9">
        <w:rPr>
          <w:sz w:val="24"/>
          <w:szCs w:val="24"/>
        </w:rPr>
        <w:t>Счет-фактура выставляется Арендодателем в соответствии с требованиями законодательства Российской Федерации.</w:t>
      </w:r>
    </w:p>
    <w:p w:rsidR="0091692A" w:rsidRPr="004334C9" w:rsidRDefault="0091692A" w:rsidP="0091692A">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3.7. </w:t>
      </w:r>
      <w:r w:rsidRPr="004334C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91692A" w:rsidRPr="004334C9" w:rsidRDefault="0091692A" w:rsidP="0091692A">
      <w:pPr>
        <w:pStyle w:val="2"/>
        <w:numPr>
          <w:ilvl w:val="1"/>
          <w:numId w:val="20"/>
        </w:numPr>
        <w:tabs>
          <w:tab w:val="num" w:pos="426"/>
          <w:tab w:val="left" w:pos="1134"/>
        </w:tabs>
        <w:ind w:left="0" w:firstLine="709"/>
        <w:rPr>
          <w:sz w:val="24"/>
          <w:szCs w:val="24"/>
        </w:rPr>
      </w:pPr>
      <w:r w:rsidRPr="004334C9">
        <w:rPr>
          <w:sz w:val="24"/>
          <w:szCs w:val="24"/>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sz w:val="24"/>
          <w:szCs w:val="24"/>
        </w:rPr>
        <w:t>_____________ рублей</w:t>
      </w:r>
      <w:r w:rsidRPr="004334C9">
        <w:rPr>
          <w:sz w:val="24"/>
          <w:szCs w:val="24"/>
        </w:rPr>
        <w:t xml:space="preserve"> </w:t>
      </w:r>
      <w:r>
        <w:rPr>
          <w:sz w:val="24"/>
          <w:szCs w:val="24"/>
        </w:rPr>
        <w:t xml:space="preserve">_______ </w:t>
      </w:r>
      <w:r w:rsidRPr="004334C9">
        <w:rPr>
          <w:sz w:val="24"/>
          <w:szCs w:val="24"/>
        </w:rPr>
        <w:t>копейки. Сумма гарантийного взноса подлежит зачету при расчетах за последний месяц аренды.</w:t>
      </w:r>
    </w:p>
    <w:p w:rsidR="0091692A" w:rsidRPr="005567E5" w:rsidRDefault="0091692A" w:rsidP="0091692A">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rsidR="0091692A" w:rsidRPr="009A7EC2" w:rsidRDefault="0091692A" w:rsidP="0091692A">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Pr="005567E5">
        <w:rPr>
          <w:rFonts w:ascii="Times New Roman" w:eastAsia="Times New Roman" w:hAnsi="Times New Roman" w:cs="Times New Roman"/>
          <w:b/>
          <w:sz w:val="28"/>
          <w:szCs w:val="28"/>
          <w:lang w:eastAsia="ru-RU"/>
        </w:rPr>
        <w:t>Порядок возврата арен</w:t>
      </w:r>
      <w:r>
        <w:rPr>
          <w:rFonts w:ascii="Times New Roman" w:eastAsia="Times New Roman" w:hAnsi="Times New Roman" w:cs="Times New Roman"/>
          <w:b/>
          <w:sz w:val="28"/>
          <w:szCs w:val="28"/>
          <w:lang w:eastAsia="ru-RU"/>
        </w:rPr>
        <w:t xml:space="preserve">дуемого помещения Арендодателю </w:t>
      </w:r>
      <w:r w:rsidRPr="005567E5">
        <w:rPr>
          <w:rFonts w:ascii="Times New Roman" w:eastAsia="Times New Roman" w:hAnsi="Times New Roman" w:cs="Times New Roman"/>
          <w:sz w:val="28"/>
          <w:szCs w:val="28"/>
          <w:lang w:eastAsia="ru-RU"/>
        </w:rPr>
        <w:tab/>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91692A" w:rsidRPr="005567E5" w:rsidRDefault="0091692A" w:rsidP="0091692A">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91692A" w:rsidRPr="005567E5" w:rsidRDefault="0091692A" w:rsidP="0091692A">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91692A" w:rsidRPr="005567E5" w:rsidRDefault="0091692A" w:rsidP="0091692A">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91692A" w:rsidRPr="005567E5" w:rsidRDefault="0091692A" w:rsidP="0091692A">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91692A" w:rsidRPr="005567E5" w:rsidRDefault="0091692A" w:rsidP="0091692A">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91692A" w:rsidRPr="005567E5" w:rsidRDefault="0091692A" w:rsidP="0091692A">
      <w:pPr>
        <w:numPr>
          <w:ilvl w:val="0"/>
          <w:numId w:val="8"/>
        </w:num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91692A" w:rsidRPr="005567E5" w:rsidRDefault="0091692A" w:rsidP="0091692A">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91692A" w:rsidRDefault="0091692A" w:rsidP="0091692A">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w:t>
      </w:r>
      <w:r>
        <w:rPr>
          <w:rFonts w:ascii="Times New Roman" w:eastAsia="Times New Roman" w:hAnsi="Times New Roman" w:cs="Times New Roman"/>
          <w:sz w:val="24"/>
          <w:szCs w:val="24"/>
          <w:lang w:eastAsia="ru-RU"/>
        </w:rPr>
        <w:t>ются собственностью Арендатора.</w:t>
      </w:r>
    </w:p>
    <w:p w:rsidR="0091692A" w:rsidRPr="009A7EC2" w:rsidRDefault="0091692A" w:rsidP="0091692A">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91692A" w:rsidRPr="009A7EC2" w:rsidRDefault="0091692A" w:rsidP="0091692A">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5. </w:t>
      </w:r>
      <w:r w:rsidRPr="005567E5">
        <w:rPr>
          <w:rFonts w:ascii="Times New Roman" w:eastAsia="Times New Roman" w:hAnsi="Times New Roman" w:cs="Times New Roman"/>
          <w:b/>
          <w:sz w:val="28"/>
          <w:szCs w:val="28"/>
          <w:lang w:eastAsia="ru-RU"/>
        </w:rPr>
        <w:t xml:space="preserve">Ответственность Сторон </w:t>
      </w:r>
    </w:p>
    <w:p w:rsidR="0091692A" w:rsidRPr="005567E5" w:rsidRDefault="0091692A" w:rsidP="0091692A">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lastRenderedPageBreak/>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91692A" w:rsidRPr="005567E5" w:rsidRDefault="0091692A" w:rsidP="0091692A">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567E5">
        <w:rPr>
          <w:rFonts w:ascii="Times New Roman" w:eastAsia="Times New Roman" w:hAnsi="Times New Roman" w:cs="Times New Roman"/>
          <w:iCs/>
          <w:sz w:val="24"/>
          <w:szCs w:val="24"/>
          <w:lang w:eastAsia="ru-RU"/>
        </w:rPr>
        <w:t>0,1 (одна десятая) процента,</w:t>
      </w:r>
      <w:r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91692A" w:rsidRPr="005567E5" w:rsidRDefault="0091692A" w:rsidP="0091692A">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В случае нарушения Арендатором </w:t>
      </w:r>
      <w:proofErr w:type="spellStart"/>
      <w:r w:rsidRPr="005567E5">
        <w:rPr>
          <w:rFonts w:ascii="Times New Roman" w:eastAsia="Times New Roman" w:hAnsi="Times New Roman" w:cs="Times New Roman"/>
          <w:sz w:val="24"/>
          <w:szCs w:val="24"/>
          <w:lang w:eastAsia="ru-RU"/>
        </w:rPr>
        <w:t>п.п</w:t>
      </w:r>
      <w:proofErr w:type="spellEnd"/>
      <w:r w:rsidRPr="005567E5">
        <w:rPr>
          <w:rFonts w:ascii="Times New Roman" w:eastAsia="Times New Roman" w:hAnsi="Times New Roman" w:cs="Times New Roman"/>
          <w:sz w:val="24"/>
          <w:szCs w:val="24"/>
          <w:lang w:eastAsia="ru-RU"/>
        </w:rPr>
        <w:t xml:space="preserve">. 2.2.10. настоящего Договора, Арендодатель вправе потребовать от Арендатора уплаты штрафа в размере </w:t>
      </w:r>
      <w:r>
        <w:rPr>
          <w:rFonts w:ascii="Times New Roman" w:eastAsia="Times New Roman" w:hAnsi="Times New Roman" w:cs="Times New Roman"/>
          <w:sz w:val="24"/>
          <w:szCs w:val="24"/>
          <w:lang w:eastAsia="ru-RU"/>
        </w:rPr>
        <w:t>________________ рублей ________</w:t>
      </w:r>
      <w:r w:rsidRPr="005567E5">
        <w:rPr>
          <w:rFonts w:ascii="Times New Roman" w:eastAsia="Times New Roman" w:hAnsi="Times New Roman" w:cs="Times New Roman"/>
          <w:sz w:val="24"/>
          <w:szCs w:val="24"/>
          <w:lang w:eastAsia="ru-RU"/>
        </w:rPr>
        <w:t xml:space="preserve"> копейки</w:t>
      </w:r>
      <w:r w:rsidRPr="005567E5">
        <w:rPr>
          <w:rFonts w:ascii="Times New Roman" w:eastAsia="Times New Roman" w:hAnsi="Times New Roman" w:cs="Times New Roman"/>
          <w:iCs/>
          <w:sz w:val="24"/>
          <w:szCs w:val="24"/>
          <w:lang w:eastAsia="ru-RU"/>
        </w:rPr>
        <w:t>.</w:t>
      </w:r>
    </w:p>
    <w:p w:rsidR="0091692A" w:rsidRPr="005567E5" w:rsidRDefault="0091692A" w:rsidP="0091692A">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91692A" w:rsidRPr="005567E5" w:rsidRDefault="0091692A" w:rsidP="0091692A">
      <w:pPr>
        <w:numPr>
          <w:ilvl w:val="0"/>
          <w:numId w:val="9"/>
        </w:num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91692A" w:rsidRPr="005567E5" w:rsidRDefault="0091692A" w:rsidP="0091692A">
      <w:pPr>
        <w:numPr>
          <w:ilvl w:val="1"/>
          <w:numId w:val="14"/>
        </w:numPr>
        <w:tabs>
          <w:tab w:val="left" w:pos="113"/>
          <w:tab w:val="left" w:pos="1134"/>
        </w:tab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91692A" w:rsidRPr="005567E5" w:rsidRDefault="0091692A" w:rsidP="0091692A">
      <w:pPr>
        <w:numPr>
          <w:ilvl w:val="1"/>
          <w:numId w:val="14"/>
        </w:numPr>
        <w:tabs>
          <w:tab w:val="left" w:pos="113"/>
          <w:tab w:val="left" w:pos="1134"/>
        </w:tab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91692A" w:rsidRPr="005567E5" w:rsidRDefault="0091692A" w:rsidP="0091692A">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91692A" w:rsidRPr="009A7EC2" w:rsidRDefault="0091692A" w:rsidP="0091692A">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4334C9">
        <w:rPr>
          <w:rFonts w:ascii="Times New Roman" w:eastAsia="Times New Roman" w:hAnsi="Times New Roman" w:cs="Times New Roman"/>
          <w:b/>
          <w:sz w:val="28"/>
          <w:szCs w:val="28"/>
          <w:lang w:eastAsia="ru-RU"/>
        </w:rPr>
        <w:t xml:space="preserve">Обстоятельства непреодолимой силы </w:t>
      </w:r>
    </w:p>
    <w:p w:rsidR="0091692A" w:rsidRPr="005567E5" w:rsidRDefault="0091692A" w:rsidP="0091692A">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91692A" w:rsidRPr="005567E5" w:rsidRDefault="0091692A" w:rsidP="0091692A">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91692A" w:rsidRDefault="0091692A" w:rsidP="0091692A">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Pr>
          <w:rFonts w:ascii="Times New Roman" w:eastAsia="Times New Roman" w:hAnsi="Times New Roman" w:cs="Times New Roman"/>
          <w:color w:val="000000"/>
          <w:sz w:val="24"/>
          <w:szCs w:val="24"/>
          <w:lang w:eastAsia="ru-RU"/>
        </w:rPr>
        <w:t>я соглашения о его расторжении.</w:t>
      </w:r>
    </w:p>
    <w:p w:rsidR="0091692A" w:rsidRPr="009A7EC2" w:rsidRDefault="0091692A" w:rsidP="0091692A">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p>
    <w:p w:rsidR="0091692A" w:rsidRPr="009A7EC2" w:rsidRDefault="0091692A" w:rsidP="0091692A">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sidRPr="004334C9">
        <w:rPr>
          <w:rFonts w:ascii="Times New Roman" w:eastAsia="Times New Roman" w:hAnsi="Times New Roman" w:cs="Times New Roman"/>
          <w:b/>
          <w:sz w:val="28"/>
          <w:szCs w:val="28"/>
          <w:lang w:eastAsia="ru-RU"/>
        </w:rPr>
        <w:t xml:space="preserve">Конфиденциальность </w:t>
      </w:r>
    </w:p>
    <w:p w:rsidR="0091692A" w:rsidRDefault="0091692A" w:rsidP="009169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color w:val="000000"/>
          <w:sz w:val="24"/>
          <w:szCs w:val="24"/>
          <w:lang w:eastAsia="ru-RU"/>
        </w:rPr>
        <w:t xml:space="preserve"> 7.1. </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w:t>
      </w:r>
      <w:r>
        <w:rPr>
          <w:rFonts w:ascii="Times New Roman" w:eastAsia="Times New Roman" w:hAnsi="Times New Roman" w:cs="Times New Roman"/>
          <w:sz w:val="24"/>
          <w:szCs w:val="24"/>
          <w:lang w:eastAsia="zh-TW"/>
        </w:rPr>
        <w:t>ительно по согласованию Сторон.</w:t>
      </w:r>
    </w:p>
    <w:p w:rsidR="0091692A" w:rsidRPr="004D34B4" w:rsidRDefault="0091692A" w:rsidP="009169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1692A" w:rsidRPr="009A7EC2" w:rsidRDefault="0091692A" w:rsidP="0091692A">
      <w:pPr>
        <w:pStyle w:val="a7"/>
        <w:numPr>
          <w:ilvl w:val="0"/>
          <w:numId w:val="14"/>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4334C9">
        <w:rPr>
          <w:rFonts w:ascii="Times New Roman" w:eastAsia="Times New Roman" w:hAnsi="Times New Roman" w:cs="Times New Roman"/>
          <w:b/>
          <w:sz w:val="28"/>
          <w:szCs w:val="28"/>
          <w:lang w:eastAsia="zh-TW"/>
        </w:rPr>
        <w:lastRenderedPageBreak/>
        <w:t xml:space="preserve">Порядок разрешения споров </w:t>
      </w:r>
    </w:p>
    <w:p w:rsidR="0091692A" w:rsidRDefault="0091692A" w:rsidP="009169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8.1. </w:t>
      </w: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567E5">
        <w:rPr>
          <w:rFonts w:ascii="Times New Roman" w:eastAsia="Times New Roman" w:hAnsi="Times New Roman" w:cs="Times New Roman"/>
          <w:sz w:val="24"/>
          <w:szCs w:val="24"/>
          <w:lang w:eastAsia="zh-TW"/>
        </w:rPr>
        <w:t>СоюзМаш</w:t>
      </w:r>
      <w:proofErr w:type="spellEnd"/>
      <w:r w:rsidRPr="005567E5">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91692A" w:rsidRPr="005567E5" w:rsidRDefault="0091692A" w:rsidP="0091692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91692A" w:rsidRPr="009A7EC2" w:rsidRDefault="0091692A" w:rsidP="0091692A">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9A7EC2">
        <w:rPr>
          <w:rFonts w:ascii="Times New Roman" w:eastAsia="Times New Roman" w:hAnsi="Times New Roman" w:cs="Times New Roman"/>
          <w:b/>
          <w:sz w:val="28"/>
          <w:szCs w:val="28"/>
          <w:lang w:eastAsia="zh-TW"/>
        </w:rPr>
        <w:t>9</w:t>
      </w:r>
      <w:r w:rsidRPr="009A7EC2">
        <w:rPr>
          <w:rFonts w:ascii="Times New Roman" w:eastAsia="Times New Roman" w:hAnsi="Times New Roman" w:cs="Times New Roman"/>
          <w:b/>
          <w:sz w:val="24"/>
          <w:szCs w:val="28"/>
          <w:lang w:eastAsia="zh-TW"/>
        </w:rPr>
        <w:t>.</w:t>
      </w:r>
      <w:r w:rsidRPr="005567E5">
        <w:rPr>
          <w:rFonts w:ascii="Times New Roman" w:eastAsia="Times New Roman" w:hAnsi="Times New Roman" w:cs="Times New Roman"/>
          <w:b/>
          <w:sz w:val="28"/>
          <w:szCs w:val="28"/>
          <w:lang w:eastAsia="zh-TW"/>
        </w:rPr>
        <w:t xml:space="preserve"> Одн</w:t>
      </w:r>
      <w:r>
        <w:rPr>
          <w:rFonts w:ascii="Times New Roman" w:eastAsia="Times New Roman" w:hAnsi="Times New Roman" w:cs="Times New Roman"/>
          <w:b/>
          <w:sz w:val="28"/>
          <w:szCs w:val="28"/>
          <w:lang w:eastAsia="zh-TW"/>
        </w:rPr>
        <w:t>остороннее расторжение Договора</w:t>
      </w:r>
    </w:p>
    <w:p w:rsidR="00E04E84" w:rsidRPr="00E04E84" w:rsidRDefault="00E04E84" w:rsidP="00E04E84">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E04E84">
        <w:rPr>
          <w:rFonts w:ascii="Times New Roman" w:eastAsia="Times New Roman" w:hAnsi="Times New Roman" w:cs="Times New Roman"/>
          <w:i/>
          <w:iCs/>
          <w:sz w:val="24"/>
          <w:szCs w:val="24"/>
          <w:lang w:eastAsia="zh-TW"/>
        </w:rPr>
        <w:t xml:space="preserve"> </w:t>
      </w:r>
      <w:r w:rsidRPr="00E04E84">
        <w:rPr>
          <w:rFonts w:ascii="Times New Roman" w:eastAsia="Times New Roman" w:hAnsi="Times New Roman" w:cs="Times New Roman"/>
          <w:sz w:val="24"/>
          <w:szCs w:val="24"/>
          <w:lang w:eastAsia="zh-TW"/>
        </w:rPr>
        <w:t>календарных дней, в любом из следующих случаев:</w:t>
      </w:r>
    </w:p>
    <w:p w:rsidR="00E04E84" w:rsidRDefault="00E04E84" w:rsidP="00E04E84">
      <w:pPr>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9.1.1. </w:t>
      </w:r>
      <w:r w:rsidRPr="00E04E84">
        <w:rPr>
          <w:rFonts w:ascii="Times New Roman" w:eastAsia="Times New Roman" w:hAnsi="Times New Roman" w:cs="Times New Roman"/>
          <w:sz w:val="24"/>
          <w:szCs w:val="24"/>
          <w:lang w:eastAsia="zh-TW"/>
        </w:rPr>
        <w:t>при использовании Объекта Арендаторо</w:t>
      </w:r>
      <w:r>
        <w:rPr>
          <w:rFonts w:ascii="Times New Roman" w:eastAsia="Times New Roman" w:hAnsi="Times New Roman" w:cs="Times New Roman"/>
          <w:sz w:val="24"/>
          <w:szCs w:val="24"/>
          <w:lang w:eastAsia="zh-TW"/>
        </w:rPr>
        <w:t>м не в соответствии с условиями</w:t>
      </w:r>
    </w:p>
    <w:p w:rsidR="00E04E84" w:rsidRPr="00E04E84" w:rsidRDefault="00E04E84" w:rsidP="00E04E8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настоящего Договора;</w:t>
      </w:r>
    </w:p>
    <w:p w:rsidR="00E04E84" w:rsidRDefault="00E04E84" w:rsidP="00E04E84">
      <w:pPr>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9.1.2. </w:t>
      </w:r>
      <w:r w:rsidRPr="00E04E84">
        <w:rPr>
          <w:rFonts w:ascii="Times New Roman" w:eastAsia="Times New Roman" w:hAnsi="Times New Roman" w:cs="Times New Roman"/>
          <w:sz w:val="24"/>
          <w:szCs w:val="24"/>
          <w:lang w:eastAsia="zh-TW"/>
        </w:rPr>
        <w:t>при нарушении Арендатором обязатель</w:t>
      </w:r>
      <w:r>
        <w:rPr>
          <w:rFonts w:ascii="Times New Roman" w:eastAsia="Times New Roman" w:hAnsi="Times New Roman" w:cs="Times New Roman"/>
          <w:sz w:val="24"/>
          <w:szCs w:val="24"/>
          <w:lang w:eastAsia="zh-TW"/>
        </w:rPr>
        <w:t>ств, предусмотренных Разделом 2</w:t>
      </w:r>
    </w:p>
    <w:p w:rsidR="00E04E84" w:rsidRPr="00E04E84" w:rsidRDefault="00E04E84" w:rsidP="00E04E8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настоящего Договора;</w:t>
      </w:r>
    </w:p>
    <w:p w:rsidR="00E04E84" w:rsidRDefault="00E04E84" w:rsidP="00E04E84">
      <w:pPr>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9.1.3. </w:t>
      </w:r>
      <w:r w:rsidRPr="00E04E84">
        <w:rPr>
          <w:rFonts w:ascii="Times New Roman" w:eastAsia="Times New Roman" w:hAnsi="Times New Roman" w:cs="Times New Roman"/>
          <w:sz w:val="24"/>
          <w:szCs w:val="24"/>
          <w:lang w:eastAsia="zh-TW"/>
        </w:rPr>
        <w:t xml:space="preserve">при существенном ухудшении состояния </w:t>
      </w:r>
      <w:r>
        <w:rPr>
          <w:rFonts w:ascii="Times New Roman" w:eastAsia="Times New Roman" w:hAnsi="Times New Roman" w:cs="Times New Roman"/>
          <w:sz w:val="24"/>
          <w:szCs w:val="24"/>
          <w:lang w:eastAsia="zh-TW"/>
        </w:rPr>
        <w:t>Объекта вне зависимости от вины</w:t>
      </w:r>
    </w:p>
    <w:p w:rsidR="00E04E84" w:rsidRPr="00E04E84" w:rsidRDefault="00E04E84" w:rsidP="00E04E8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Арендатора;</w:t>
      </w:r>
    </w:p>
    <w:p w:rsidR="00E04E84" w:rsidRPr="00E04E84" w:rsidRDefault="00E04E84" w:rsidP="00E04E8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9.1.4. </w:t>
      </w:r>
      <w:r w:rsidRPr="00E04E84">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E04E84">
        <w:rPr>
          <w:rFonts w:ascii="Times New Roman" w:eastAsia="Times New Roman" w:hAnsi="Times New Roman" w:cs="Times New Roman"/>
          <w:i/>
          <w:iCs/>
          <w:sz w:val="24"/>
          <w:szCs w:val="24"/>
          <w:lang w:eastAsia="zh-TW"/>
        </w:rPr>
        <w:t xml:space="preserve"> (если применимо</w:t>
      </w:r>
      <w:r w:rsidRPr="00E04E84">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E04E84" w:rsidRPr="00E04E84" w:rsidRDefault="00E04E84" w:rsidP="00E04E8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9.2. </w:t>
      </w:r>
      <w:r w:rsidRPr="00E04E84">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E04E84">
        <w:rPr>
          <w:rFonts w:ascii="Times New Roman" w:eastAsia="Times New Roman" w:hAnsi="Times New Roman" w:cs="Times New Roman"/>
          <w:i/>
          <w:iCs/>
          <w:sz w:val="24"/>
          <w:szCs w:val="24"/>
          <w:lang w:eastAsia="zh-TW"/>
        </w:rPr>
        <w:t xml:space="preserve"> </w:t>
      </w:r>
      <w:r w:rsidRPr="00E04E84">
        <w:rPr>
          <w:rFonts w:ascii="Times New Roman" w:eastAsia="Times New Roman" w:hAnsi="Times New Roman" w:cs="Times New Roman"/>
          <w:sz w:val="24"/>
          <w:szCs w:val="24"/>
          <w:lang w:eastAsia="zh-TW"/>
        </w:rPr>
        <w:t>календарных дней до предполагаемого дня расторжения.</w:t>
      </w:r>
    </w:p>
    <w:p w:rsidR="00E04E84" w:rsidRPr="00E04E84" w:rsidRDefault="00E04E84" w:rsidP="00E04E8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9.3.</w:t>
      </w:r>
      <w:r w:rsidRPr="00E04E84">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E04E84" w:rsidRPr="00E04E84" w:rsidRDefault="00E04E84" w:rsidP="00E04E8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9.4. </w:t>
      </w:r>
      <w:r w:rsidRPr="00E04E84">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E04E84" w:rsidRPr="00E04E84" w:rsidRDefault="00E04E84" w:rsidP="00E04E8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9.5.</w:t>
      </w:r>
      <w:r w:rsidRPr="00E04E84">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91692A" w:rsidRPr="005567E5" w:rsidRDefault="00E04E84" w:rsidP="0091692A">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9.6.</w:t>
      </w:r>
      <w:r w:rsidRPr="00E04E84">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w:t>
      </w:r>
      <w:r w:rsidR="00F35D2F">
        <w:rPr>
          <w:rFonts w:ascii="Times New Roman" w:eastAsia="Times New Roman" w:hAnsi="Times New Roman" w:cs="Times New Roman"/>
          <w:sz w:val="24"/>
          <w:szCs w:val="24"/>
          <w:lang w:eastAsia="zh-TW"/>
        </w:rPr>
        <w:t>оизвести сверку взаиморасчетов.</w:t>
      </w:r>
    </w:p>
    <w:p w:rsidR="0091692A" w:rsidRPr="009A7EC2" w:rsidRDefault="0091692A" w:rsidP="0091692A">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 Прочие условия</w:t>
      </w:r>
    </w:p>
    <w:p w:rsidR="00E04E84" w:rsidRPr="00E04E84" w:rsidRDefault="00E04E84" w:rsidP="00E04E84">
      <w:pPr>
        <w:numPr>
          <w:ilvl w:val="0"/>
          <w:numId w:val="51"/>
        </w:num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E04E84" w:rsidRPr="00E04E84" w:rsidRDefault="00E04E84" w:rsidP="00E04E8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E04E84" w:rsidRPr="00E04E84" w:rsidRDefault="00E04E84" w:rsidP="00E04E8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E04E84" w:rsidRPr="00E04E84" w:rsidRDefault="00E04E84" w:rsidP="00E04E8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Сторон по настоящему Договору является ________________________ (указывается должность, Ф.И.О.), тел.(495) 319-77-27. электронная почта_____________.</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lastRenderedPageBreak/>
        <w:t>Представителем Арендатора для обеспечения оперативного взаимодействия Сторон по настоящему Договору является -_____________________(указывается должность, Ф.И.О.), тел.______________. электронная почта__________________.</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E04E84">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04E84">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04E84">
        <w:rPr>
          <w:rFonts w:ascii="Times New Roman" w:eastAsia="Times New Roman" w:hAnsi="Times New Roman" w:cs="Times New Roman"/>
          <w:sz w:val="24"/>
          <w:szCs w:val="24"/>
          <w:lang w:eastAsia="ru-RU"/>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E04E84" w:rsidRPr="00E04E84" w:rsidRDefault="00E04E84" w:rsidP="00E04E84">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04E84">
        <w:rPr>
          <w:rFonts w:ascii="Times New Roman" w:eastAsia="Times New Roman" w:hAnsi="Times New Roman" w:cs="Times New Roman"/>
          <w:sz w:val="24"/>
          <w:szCs w:val="24"/>
          <w:lang w:eastAsia="ru-RU"/>
        </w:rPr>
        <w:t>Во всем, что прямо не предусмотрено настоящим Договором, Стороны руководствуются законодательством Российской Федерации.</w:t>
      </w:r>
    </w:p>
    <w:p w:rsidR="00F35D2F" w:rsidRPr="00F35D2F" w:rsidRDefault="00E04E84" w:rsidP="00F35D2F">
      <w:pPr>
        <w:numPr>
          <w:ilvl w:val="0"/>
          <w:numId w:val="51"/>
        </w:num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E04E84">
        <w:rPr>
          <w:rFonts w:ascii="Times New Roman" w:eastAsia="Times New Roman" w:hAnsi="Times New Roman" w:cs="Times New Roman"/>
          <w:sz w:val="24"/>
          <w:szCs w:val="24"/>
          <w:lang w:eastAsia="ru-RU"/>
        </w:rPr>
        <w:t>Настоящий Договор составлен в двух подлинных аутентичных экземплярах, по одному э</w:t>
      </w:r>
      <w:r w:rsidR="00F35D2F">
        <w:rPr>
          <w:rFonts w:ascii="Times New Roman" w:eastAsia="Times New Roman" w:hAnsi="Times New Roman" w:cs="Times New Roman"/>
          <w:sz w:val="24"/>
          <w:szCs w:val="24"/>
          <w:lang w:eastAsia="ru-RU"/>
        </w:rPr>
        <w:t>кземпляру для каждой из Сторон.</w:t>
      </w:r>
      <w:r w:rsidR="00F35D2F" w:rsidRPr="00F35D2F">
        <w:rPr>
          <w:rFonts w:ascii="Times New Roman" w:eastAsia="Times New Roman" w:hAnsi="Times New Roman" w:cs="Times New Roman"/>
          <w:b/>
          <w:sz w:val="28"/>
          <w:szCs w:val="24"/>
          <w:lang w:eastAsia="ru-RU"/>
        </w:rPr>
        <w:t xml:space="preserve"> </w:t>
      </w:r>
    </w:p>
    <w:p w:rsidR="00F35D2F" w:rsidRPr="00F35D2F" w:rsidRDefault="00F35D2F" w:rsidP="00F35D2F">
      <w:pPr>
        <w:tabs>
          <w:tab w:val="left" w:pos="113"/>
          <w:tab w:val="left" w:pos="1134"/>
        </w:tabs>
        <w:overflowPunct w:val="0"/>
        <w:autoSpaceDE w:val="0"/>
        <w:autoSpaceDN w:val="0"/>
        <w:adjustRightInd w:val="0"/>
        <w:spacing w:after="0" w:line="240" w:lineRule="auto"/>
        <w:ind w:left="567"/>
        <w:jc w:val="center"/>
        <w:textAlignment w:val="baseline"/>
        <w:rPr>
          <w:rFonts w:ascii="Times New Roman" w:eastAsia="Times New Roman" w:hAnsi="Times New Roman" w:cs="Times New Roman"/>
          <w:b/>
          <w:sz w:val="28"/>
          <w:szCs w:val="24"/>
          <w:lang w:eastAsia="ru-RU"/>
        </w:rPr>
      </w:pPr>
      <w:r w:rsidRPr="007F5338">
        <w:rPr>
          <w:rFonts w:ascii="Times New Roman" w:eastAsia="Times New Roman" w:hAnsi="Times New Roman" w:cs="Times New Roman"/>
          <w:b/>
          <w:sz w:val="28"/>
          <w:szCs w:val="24"/>
          <w:lang w:eastAsia="ru-RU"/>
        </w:rPr>
        <w:t>1</w:t>
      </w:r>
      <w:r w:rsidRPr="00F35D2F">
        <w:rPr>
          <w:rFonts w:ascii="Times New Roman" w:eastAsia="Times New Roman" w:hAnsi="Times New Roman" w:cs="Times New Roman"/>
          <w:b/>
          <w:sz w:val="28"/>
          <w:szCs w:val="24"/>
          <w:lang w:eastAsia="ru-RU"/>
        </w:rPr>
        <w:t>1. Адреса и реквизиты Сторон</w:t>
      </w:r>
    </w:p>
    <w:p w:rsidR="0091692A" w:rsidRPr="0091692A" w:rsidRDefault="0091692A" w:rsidP="0091692A">
      <w:pPr>
        <w:tabs>
          <w:tab w:val="left" w:pos="113"/>
          <w:tab w:val="left" w:pos="1134"/>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bl>
      <w:tblPr>
        <w:tblpPr w:leftFromText="180" w:rightFromText="180" w:vertAnchor="text" w:horzAnchor="margin" w:tblpY="-71"/>
        <w:tblW w:w="10123" w:type="dxa"/>
        <w:tblLook w:val="0000" w:firstRow="0" w:lastRow="0" w:firstColumn="0" w:lastColumn="0" w:noHBand="0" w:noVBand="0"/>
      </w:tblPr>
      <w:tblGrid>
        <w:gridCol w:w="5353"/>
        <w:gridCol w:w="4770"/>
      </w:tblGrid>
      <w:tr w:rsidR="00F35D2F" w:rsidRPr="00F35D2F" w:rsidTr="005355E1">
        <w:trPr>
          <w:trHeight w:val="6948"/>
        </w:trPr>
        <w:tc>
          <w:tcPr>
            <w:tcW w:w="5353" w:type="dxa"/>
          </w:tcPr>
          <w:p w:rsidR="00F35D2F" w:rsidRPr="00F35D2F" w:rsidRDefault="00F35D2F" w:rsidP="00F35D2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b/>
                <w:sz w:val="24"/>
                <w:szCs w:val="24"/>
                <w:lang w:eastAsia="ru-RU"/>
              </w:rPr>
              <w:t>Арендодатель:</w:t>
            </w:r>
          </w:p>
          <w:p w:rsidR="00F35D2F" w:rsidRPr="00F35D2F" w:rsidRDefault="00F35D2F" w:rsidP="00F35D2F">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(АО «НИЦЭВТ»)</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F35D2F">
                <w:rPr>
                  <w:rFonts w:ascii="Times New Roman" w:eastAsia="Times New Roman" w:hAnsi="Times New Roman" w:cs="Times New Roman"/>
                  <w:sz w:val="24"/>
                  <w:szCs w:val="24"/>
                  <w:lang w:eastAsia="ru-RU"/>
                </w:rPr>
                <w:t>117587, г</w:t>
              </w:r>
            </w:smartTag>
            <w:r w:rsidRPr="00F35D2F">
              <w:rPr>
                <w:rFonts w:ascii="Times New Roman" w:eastAsia="Times New Roman" w:hAnsi="Times New Roman" w:cs="Times New Roman"/>
                <w:sz w:val="24"/>
                <w:szCs w:val="24"/>
                <w:lang w:eastAsia="ru-RU"/>
              </w:rPr>
              <w:t>. Москва, Варшавское шоссе, д. 125, стр. 1</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F35D2F">
                <w:rPr>
                  <w:rFonts w:ascii="Times New Roman" w:eastAsia="Times New Roman" w:hAnsi="Times New Roman" w:cs="Times New Roman"/>
                  <w:sz w:val="24"/>
                  <w:szCs w:val="24"/>
                  <w:lang w:eastAsia="ru-RU"/>
                </w:rPr>
                <w:t>117587, г</w:t>
              </w:r>
            </w:smartTag>
            <w:r w:rsidRPr="00F35D2F">
              <w:rPr>
                <w:rFonts w:ascii="Times New Roman" w:eastAsia="Times New Roman" w:hAnsi="Times New Roman" w:cs="Times New Roman"/>
                <w:sz w:val="24"/>
                <w:szCs w:val="24"/>
                <w:lang w:eastAsia="ru-RU"/>
              </w:rPr>
              <w:t>. Москва, Варшавское шоссе, д. 125, стр. 1</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ИНН 7726019325 КПП 772601001</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ОГРН 1027700015298</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р/с 40702810938060111370</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в ПАО Сбербанк России, г. Москва</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к/с 30101810400000000225</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БИК 044525225</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 xml:space="preserve">Телефон: 8-495-319-17-90, </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факс 8-495-319-69-78.</w:t>
            </w:r>
          </w:p>
          <w:p w:rsidR="00F35D2F" w:rsidRPr="00F35D2F" w:rsidRDefault="00F35D2F" w:rsidP="00F35D2F">
            <w:pPr>
              <w:spacing w:after="0" w:line="240" w:lineRule="auto"/>
              <w:rPr>
                <w:rFonts w:ascii="Times New Roman" w:eastAsia="Times New Roman" w:hAnsi="Times New Roman" w:cs="Times New Roman"/>
                <w:sz w:val="24"/>
                <w:szCs w:val="24"/>
                <w:lang w:eastAsia="ru-RU"/>
              </w:rPr>
            </w:pPr>
          </w:p>
          <w:p w:rsidR="00F35D2F" w:rsidRPr="00F35D2F" w:rsidRDefault="00F35D2F" w:rsidP="00F35D2F">
            <w:pPr>
              <w:spacing w:after="0" w:line="240" w:lineRule="auto"/>
              <w:rPr>
                <w:rFonts w:ascii="Times New Roman" w:eastAsia="Times New Roman" w:hAnsi="Times New Roman" w:cs="Times New Roman"/>
                <w:sz w:val="24"/>
                <w:szCs w:val="24"/>
                <w:lang w:eastAsia="ru-RU"/>
              </w:rPr>
            </w:pPr>
          </w:p>
          <w:p w:rsidR="00F35D2F" w:rsidRPr="00F35D2F" w:rsidRDefault="00F35D2F" w:rsidP="00F35D2F">
            <w:pPr>
              <w:spacing w:after="0" w:line="240" w:lineRule="auto"/>
              <w:rPr>
                <w:rFonts w:ascii="Times New Roman" w:eastAsia="Times New Roman" w:hAnsi="Times New Roman" w:cs="Times New Roman"/>
                <w:sz w:val="24"/>
                <w:szCs w:val="24"/>
              </w:rPr>
            </w:pPr>
          </w:p>
          <w:p w:rsidR="00F35D2F" w:rsidRPr="00F35D2F" w:rsidRDefault="00F35D2F" w:rsidP="00F35D2F">
            <w:pPr>
              <w:spacing w:after="0" w:line="240" w:lineRule="auto"/>
              <w:rPr>
                <w:rFonts w:ascii="Times New Roman" w:eastAsia="Times New Roman" w:hAnsi="Times New Roman" w:cs="Times New Roman"/>
                <w:sz w:val="24"/>
                <w:szCs w:val="24"/>
              </w:rPr>
            </w:pPr>
            <w:r w:rsidRPr="00F35D2F">
              <w:rPr>
                <w:rFonts w:ascii="Times New Roman" w:eastAsia="Times New Roman" w:hAnsi="Times New Roman" w:cs="Times New Roman"/>
                <w:sz w:val="24"/>
                <w:szCs w:val="24"/>
              </w:rPr>
              <w:t xml:space="preserve">____________________ </w:t>
            </w:r>
            <w:r w:rsidRPr="00F35D2F">
              <w:rPr>
                <w:rFonts w:ascii="Times New Roman" w:eastAsia="Times New Roman" w:hAnsi="Times New Roman" w:cs="Times New Roman"/>
                <w:sz w:val="24"/>
                <w:szCs w:val="24"/>
                <w:lang w:eastAsia="ru-RU"/>
              </w:rPr>
              <w:t xml:space="preserve">(Ф.И.О.) </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4770" w:type="dxa"/>
          </w:tcPr>
          <w:p w:rsidR="00F35D2F" w:rsidRPr="00F35D2F" w:rsidRDefault="00F35D2F" w:rsidP="00F35D2F">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F35D2F">
              <w:rPr>
                <w:rFonts w:ascii="Times New Roman" w:eastAsia="Times New Roman" w:hAnsi="Times New Roman" w:cs="Times New Roman"/>
                <w:b/>
                <w:bCs/>
                <w:sz w:val="24"/>
                <w:szCs w:val="24"/>
                <w:lang w:eastAsia="ru-RU"/>
              </w:rPr>
              <w:t>Арендатор:</w:t>
            </w:r>
          </w:p>
          <w:p w:rsidR="00F35D2F" w:rsidRPr="00F35D2F" w:rsidRDefault="00F35D2F" w:rsidP="00F35D2F">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___________________________________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___________________________________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z w:val="24"/>
                <w:szCs w:val="24"/>
                <w:lang w:eastAsia="ru-RU"/>
              </w:rPr>
              <w:t>___________________________________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napToGrid w:val="0"/>
                <w:sz w:val="24"/>
                <w:szCs w:val="24"/>
                <w:lang w:eastAsia="ru-RU"/>
              </w:rPr>
              <w:t>Юридический адрес: 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napToGrid w:val="0"/>
                <w:sz w:val="24"/>
                <w:szCs w:val="24"/>
                <w:lang w:eastAsia="ru-RU"/>
              </w:rPr>
              <w:t>___________________________________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napToGrid w:val="0"/>
                <w:sz w:val="24"/>
                <w:szCs w:val="24"/>
                <w:lang w:eastAsia="ru-RU"/>
              </w:rPr>
              <w:t>Почтовый адрес: 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napToGrid w:val="0"/>
                <w:sz w:val="24"/>
                <w:szCs w:val="24"/>
                <w:lang w:eastAsia="ru-RU"/>
              </w:rPr>
              <w:t>___________________________________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ИНН ___________ КПП 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z w:val="24"/>
                <w:szCs w:val="24"/>
                <w:lang w:eastAsia="ru-RU"/>
              </w:rPr>
              <w:t>ОГРН</w:t>
            </w:r>
            <w:r w:rsidRPr="00F35D2F">
              <w:rPr>
                <w:rFonts w:ascii="Times New Roman" w:eastAsia="Times New Roman" w:hAnsi="Times New Roman" w:cs="Times New Roman"/>
                <w:color w:val="000000"/>
                <w:sz w:val="24"/>
                <w:szCs w:val="24"/>
                <w:lang w:eastAsia="ru-RU"/>
              </w:rPr>
              <w:t xml:space="preserve"> </w:t>
            </w:r>
            <w:r w:rsidRPr="00F35D2F">
              <w:rPr>
                <w:rFonts w:ascii="Times New Roman" w:eastAsia="Times New Roman" w:hAnsi="Times New Roman" w:cs="Times New Roman"/>
                <w:snapToGrid w:val="0"/>
                <w:sz w:val="24"/>
                <w:szCs w:val="24"/>
                <w:lang w:eastAsia="ru-RU"/>
              </w:rPr>
              <w:t>_____________________________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р/с _______________________________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z w:val="24"/>
                <w:szCs w:val="24"/>
                <w:lang w:eastAsia="ru-RU"/>
              </w:rPr>
              <w:t>в ________________________________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к/с _______________________________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БИК _____________________________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F35D2F">
              <w:rPr>
                <w:rFonts w:ascii="Times New Roman" w:eastAsia="Times New Roman" w:hAnsi="Times New Roman" w:cs="Times New Roman"/>
                <w:snapToGrid w:val="0"/>
                <w:sz w:val="24"/>
                <w:szCs w:val="24"/>
                <w:lang w:eastAsia="ru-RU"/>
              </w:rPr>
              <w:t>Телефон: _________________________</w:t>
            </w: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napToGrid w:val="0"/>
                <w:sz w:val="24"/>
                <w:szCs w:val="24"/>
                <w:lang w:eastAsia="ru-RU"/>
              </w:rPr>
              <w:t>Факс: ____________________________</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Генеральный директор</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F35D2F" w:rsidRDefault="00F35D2F" w:rsidP="00F35D2F">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 xml:space="preserve">_________________ (Ф.И.О.) </w:t>
            </w:r>
          </w:p>
          <w:p w:rsidR="00F35D2F" w:rsidRPr="00F35D2F" w:rsidRDefault="00F35D2F" w:rsidP="00F35D2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35D2F">
              <w:rPr>
                <w:rFonts w:ascii="Times New Roman" w:eastAsia="Times New Roman" w:hAnsi="Times New Roman" w:cs="Times New Roman"/>
                <w:sz w:val="24"/>
                <w:szCs w:val="24"/>
                <w:lang w:eastAsia="ru-RU"/>
              </w:rPr>
              <w:t xml:space="preserve"> </w:t>
            </w:r>
          </w:p>
        </w:tc>
      </w:tr>
    </w:tbl>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tbl>
      <w:tblPr>
        <w:tblW w:w="0" w:type="auto"/>
        <w:jc w:val="right"/>
        <w:tblLook w:val="0000" w:firstRow="0" w:lastRow="0" w:firstColumn="0" w:lastColumn="0" w:noHBand="0" w:noVBand="0"/>
      </w:tblPr>
      <w:tblGrid>
        <w:gridCol w:w="3600"/>
      </w:tblGrid>
      <w:tr w:rsidR="00E04E84" w:rsidRPr="005567E5" w:rsidTr="003B774D">
        <w:trPr>
          <w:trHeight w:val="983"/>
          <w:jc w:val="right"/>
        </w:trPr>
        <w:tc>
          <w:tcPr>
            <w:tcW w:w="3600" w:type="dxa"/>
          </w:tcPr>
          <w:p w:rsidR="00E04E84" w:rsidRDefault="00E04E84" w:rsidP="003B774D">
            <w:pPr>
              <w:widowControl w:val="0"/>
              <w:autoSpaceDE w:val="0"/>
              <w:autoSpaceDN w:val="0"/>
              <w:adjustRightInd w:val="0"/>
              <w:spacing w:after="0" w:line="276" w:lineRule="auto"/>
              <w:rPr>
                <w:rFonts w:ascii="Times New Roman" w:eastAsia="Times New Roman" w:hAnsi="Times New Roman" w:cs="Times New Roman"/>
                <w:sz w:val="20"/>
                <w:szCs w:val="20"/>
              </w:rPr>
            </w:pPr>
          </w:p>
          <w:p w:rsidR="00E04E84" w:rsidRPr="005567E5" w:rsidRDefault="00E04E84" w:rsidP="003B774D">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E04E84" w:rsidRPr="005567E5" w:rsidRDefault="00E04E84" w:rsidP="00A4063F">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w:t>
            </w:r>
            <w:r w:rsidR="00A4063F">
              <w:rPr>
                <w:rFonts w:ascii="Times New Roman" w:eastAsia="Times New Roman" w:hAnsi="Times New Roman" w:cs="Times New Roman"/>
                <w:sz w:val="20"/>
                <w:szCs w:val="20"/>
              </w:rPr>
              <w:t>2</w:t>
            </w:r>
            <w:r w:rsidRPr="005567E5">
              <w:rPr>
                <w:rFonts w:ascii="Times New Roman" w:eastAsia="Times New Roman" w:hAnsi="Times New Roman" w:cs="Times New Roman"/>
                <w:sz w:val="20"/>
                <w:szCs w:val="20"/>
              </w:rPr>
              <w:t>/АР-</w:t>
            </w:r>
          </w:p>
        </w:tc>
      </w:tr>
    </w:tbl>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Pr="00E04E84" w:rsidRDefault="00E04E84" w:rsidP="00E04E8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04E84">
        <w:rPr>
          <w:rFonts w:ascii="Times New Roman" w:eastAsia="Times New Roman" w:hAnsi="Times New Roman" w:cs="Times New Roman"/>
          <w:b/>
          <w:bCs/>
          <w:sz w:val="28"/>
          <w:szCs w:val="28"/>
        </w:rPr>
        <w:t>АКТ</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04E84">
        <w:rPr>
          <w:rFonts w:ascii="Times New Roman" w:eastAsia="Times New Roman" w:hAnsi="Times New Roman" w:cs="Times New Roman"/>
          <w:b/>
          <w:bCs/>
          <w:sz w:val="28"/>
          <w:szCs w:val="28"/>
        </w:rPr>
        <w:t>приема-передачи</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rPr>
          <w:rFonts w:ascii="Times New Roman" w:eastAsia="Times New Roman" w:hAnsi="Times New Roman" w:cs="Times New Roman"/>
          <w:sz w:val="24"/>
          <w:szCs w:val="24"/>
        </w:rPr>
      </w:pPr>
      <w:r w:rsidRPr="00E04E84">
        <w:rPr>
          <w:rFonts w:ascii="Times New Roman" w:eastAsia="Calibri" w:hAnsi="Times New Roman" w:cs="Times New Roman"/>
          <w:sz w:val="24"/>
          <w:szCs w:val="24"/>
          <w:lang w:eastAsia="ru-RU"/>
        </w:rPr>
        <w:t xml:space="preserve"> г. Москва                                                                                             </w:t>
      </w:r>
      <w:r w:rsidR="00F35D2F">
        <w:rPr>
          <w:rFonts w:ascii="Times New Roman" w:eastAsia="Calibri" w:hAnsi="Times New Roman" w:cs="Times New Roman"/>
          <w:sz w:val="24"/>
          <w:szCs w:val="24"/>
          <w:u w:val="single"/>
          <w:lang w:eastAsia="ru-RU"/>
        </w:rPr>
        <w:t xml:space="preserve">«____» ______ </w:t>
      </w:r>
      <w:r w:rsidRPr="00E04E84">
        <w:rPr>
          <w:rFonts w:ascii="Times New Roman" w:eastAsia="Calibri" w:hAnsi="Times New Roman" w:cs="Times New Roman"/>
          <w:sz w:val="24"/>
          <w:szCs w:val="24"/>
          <w:u w:val="single"/>
          <w:lang w:eastAsia="ru-RU"/>
        </w:rPr>
        <w:t xml:space="preserve">   202</w:t>
      </w:r>
      <w:r w:rsidR="00A4063F">
        <w:rPr>
          <w:rFonts w:ascii="Times New Roman" w:eastAsia="Calibri" w:hAnsi="Times New Roman" w:cs="Times New Roman"/>
          <w:sz w:val="24"/>
          <w:szCs w:val="24"/>
          <w:u w:val="single"/>
          <w:lang w:eastAsia="ru-RU"/>
        </w:rPr>
        <w:t>2</w:t>
      </w:r>
      <w:r w:rsidRPr="00E04E84">
        <w:rPr>
          <w:rFonts w:ascii="Times New Roman" w:eastAsia="Calibri" w:hAnsi="Times New Roman" w:cs="Times New Roman"/>
          <w:sz w:val="24"/>
          <w:szCs w:val="24"/>
          <w:u w:val="single"/>
          <w:lang w:eastAsia="ru-RU"/>
        </w:rPr>
        <w:t xml:space="preserve"> г.</w:t>
      </w: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АО «НИЦЭВТ», именуемое в дальнейшем "Арендодатель", в лице</w:t>
      </w:r>
      <w:r w:rsidR="00D8518E">
        <w:rPr>
          <w:rFonts w:ascii="Times New Roman" w:eastAsia="Times New Roman" w:hAnsi="Times New Roman" w:cs="Times New Roman"/>
          <w:sz w:val="24"/>
          <w:szCs w:val="24"/>
        </w:rPr>
        <w:t xml:space="preserve"> </w:t>
      </w:r>
      <w:r w:rsidRPr="00E04E84">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E04E84">
        <w:rPr>
          <w:rFonts w:ascii="Times New Roman" w:eastAsia="Times New Roman" w:hAnsi="Times New Roman" w:cs="Times New Roman"/>
          <w:sz w:val="24"/>
          <w:szCs w:val="24"/>
        </w:rPr>
        <w:t xml:space="preserve">, с одной стороны, и ______________, именуемое в дальнейшем «Арендатор», в лице </w:t>
      </w:r>
      <w:r w:rsidRPr="00E04E84">
        <w:rPr>
          <w:rFonts w:ascii="Times New Roman" w:eastAsia="Times New Roman" w:hAnsi="Times New Roman" w:cs="Times New Roman"/>
          <w:sz w:val="24"/>
          <w:szCs w:val="24"/>
          <w:lang w:eastAsia="ru-RU"/>
        </w:rPr>
        <w:t>генерального директора ________________</w:t>
      </w:r>
      <w:r w:rsidRPr="00E04E84">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E04E84" w:rsidRPr="00E04E84" w:rsidRDefault="00E04E84" w:rsidP="00E04E84">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E04E84">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площадью_____ </w:t>
      </w:r>
      <w:proofErr w:type="spellStart"/>
      <w:r w:rsidRPr="00E04E84">
        <w:rPr>
          <w:rFonts w:ascii="Times New Roman" w:eastAsia="Times New Roman" w:hAnsi="Times New Roman" w:cs="Times New Roman"/>
          <w:sz w:val="24"/>
          <w:szCs w:val="24"/>
        </w:rPr>
        <w:t>кв.м</w:t>
      </w:r>
      <w:proofErr w:type="spellEnd"/>
      <w:r w:rsidRPr="00E04E84">
        <w:rPr>
          <w:rFonts w:ascii="Times New Roman" w:eastAsia="Times New Roman" w:hAnsi="Times New Roman" w:cs="Times New Roman"/>
          <w:sz w:val="24"/>
          <w:szCs w:val="24"/>
        </w:rPr>
        <w:t xml:space="preserve">., расположенный по адресу: </w:t>
      </w:r>
      <w:r w:rsidRPr="00E04E84">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____, секция _____, этаж _______, пом. ______, ком. _____ </w:t>
      </w:r>
      <w:r w:rsidRPr="00E04E84">
        <w:rPr>
          <w:rFonts w:ascii="Times New Roman" w:eastAsia="Times New Roman" w:hAnsi="Times New Roman" w:cs="Times New Roman"/>
          <w:sz w:val="24"/>
          <w:szCs w:val="24"/>
        </w:rPr>
        <w:t xml:space="preserve">для использования в качестве: </w:t>
      </w:r>
      <w:r w:rsidRPr="00E04E84">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E04E84" w:rsidRPr="00E04E84" w:rsidRDefault="00E04E84" w:rsidP="00E04E8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E04E84">
        <w:rPr>
          <w:rFonts w:ascii="Times New Roman" w:eastAsia="Calibri" w:hAnsi="Times New Roman" w:cs="Times New Roman"/>
          <w:sz w:val="24"/>
          <w:szCs w:val="24"/>
          <w:lang w:eastAsia="ru-RU"/>
        </w:rPr>
        <w:t>АРЕНДОДАТЕЛЬ:</w:t>
      </w:r>
      <w:r w:rsidRPr="00E04E84">
        <w:rPr>
          <w:rFonts w:ascii="Times New Roman" w:eastAsia="Calibri" w:hAnsi="Times New Roman" w:cs="Times New Roman"/>
          <w:sz w:val="24"/>
          <w:szCs w:val="24"/>
          <w:lang w:eastAsia="ru-RU"/>
        </w:rPr>
        <w:tab/>
        <w:t>АРЕНДАТОР:</w:t>
      </w:r>
    </w:p>
    <w:p w:rsidR="00E04E84" w:rsidRPr="00E04E84" w:rsidRDefault="00E04E84" w:rsidP="00E04E84">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E04E84" w:rsidRPr="00E04E84" w:rsidTr="003B774D">
        <w:tc>
          <w:tcPr>
            <w:tcW w:w="5353" w:type="dxa"/>
            <w:shd w:val="clear" w:color="auto" w:fill="auto"/>
          </w:tcPr>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__________________</w:t>
            </w:r>
          </w:p>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АО «НИЦЭВТ»</w:t>
            </w: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 xml:space="preserve">____________________ </w:t>
            </w:r>
            <w:r w:rsidRPr="00E04E84">
              <w:rPr>
                <w:rFonts w:ascii="Times New Roman" w:eastAsia="Times New Roman" w:hAnsi="Times New Roman" w:cs="Times New Roman"/>
                <w:sz w:val="24"/>
                <w:szCs w:val="24"/>
                <w:lang w:eastAsia="ru-RU"/>
              </w:rPr>
              <w:t xml:space="preserve">( Ф.И.О.) </w:t>
            </w:r>
          </w:p>
          <w:p w:rsidR="00E04E84" w:rsidRPr="00E04E84" w:rsidRDefault="00E04E84" w:rsidP="00E04E8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М.П.</w:t>
            </w:r>
          </w:p>
        </w:tc>
        <w:tc>
          <w:tcPr>
            <w:tcW w:w="4568" w:type="dxa"/>
            <w:shd w:val="clear" w:color="auto" w:fill="auto"/>
          </w:tcPr>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Генеральный директор</w:t>
            </w:r>
          </w:p>
          <w:p w:rsidR="00E04E84" w:rsidRPr="00E04E84" w:rsidRDefault="00E04E84" w:rsidP="00E04E84">
            <w:pPr>
              <w:spacing w:after="0" w:line="240" w:lineRule="auto"/>
              <w:rPr>
                <w:rFonts w:ascii="Times New Roman" w:eastAsia="Times New Roman" w:hAnsi="Times New Roman" w:cs="Times New Roman"/>
                <w:sz w:val="24"/>
                <w:szCs w:val="24"/>
                <w:lang w:eastAsia="ru-RU"/>
              </w:rPr>
            </w:pPr>
            <w:r w:rsidRPr="00E04E84">
              <w:rPr>
                <w:rFonts w:ascii="Times New Roman" w:eastAsia="Times New Roman" w:hAnsi="Times New Roman" w:cs="Times New Roman"/>
                <w:sz w:val="24"/>
                <w:szCs w:val="24"/>
                <w:lang w:eastAsia="ru-RU"/>
              </w:rPr>
              <w:t>__________________</w:t>
            </w: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___________________</w:t>
            </w:r>
            <w:r w:rsidRPr="00E04E84">
              <w:rPr>
                <w:rFonts w:ascii="Times New Roman" w:eastAsia="Times New Roman" w:hAnsi="Times New Roman" w:cs="Times New Roman"/>
                <w:sz w:val="24"/>
                <w:szCs w:val="24"/>
                <w:lang w:eastAsia="ru-RU"/>
              </w:rPr>
              <w:t xml:space="preserve"> (Ф.И.О.) </w:t>
            </w:r>
          </w:p>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М.П.</w:t>
            </w:r>
          </w:p>
        </w:tc>
      </w:tr>
    </w:tbl>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E04E84">
        <w:rPr>
          <w:rFonts w:ascii="Times New Roman" w:eastAsia="Times New Roman" w:hAnsi="Times New Roman" w:cs="Times New Roman"/>
          <w:b/>
          <w:bCs/>
          <w:sz w:val="24"/>
          <w:szCs w:val="24"/>
        </w:rPr>
        <w:lastRenderedPageBreak/>
        <w:t>СОГЛАСОВАНО:</w:t>
      </w:r>
    </w:p>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110"/>
        <w:tblW w:w="0" w:type="auto"/>
        <w:tblInd w:w="-318" w:type="dxa"/>
        <w:tblLayout w:type="fixed"/>
        <w:tblLook w:val="04A0" w:firstRow="1" w:lastRow="0" w:firstColumn="1" w:lastColumn="0" w:noHBand="0" w:noVBand="1"/>
      </w:tblPr>
      <w:tblGrid>
        <w:gridCol w:w="4254"/>
        <w:gridCol w:w="1417"/>
        <w:gridCol w:w="2268"/>
        <w:gridCol w:w="1418"/>
      </w:tblGrid>
      <w:tr w:rsidR="00E04E84" w:rsidRPr="00E04E84" w:rsidTr="003B774D">
        <w:trPr>
          <w:trHeight w:val="421"/>
        </w:trPr>
        <w:tc>
          <w:tcPr>
            <w:tcW w:w="4254" w:type="dxa"/>
          </w:tcPr>
          <w:p w:rsidR="00E04E84" w:rsidRPr="00E04E84" w:rsidRDefault="00E04E84" w:rsidP="00E04E84">
            <w:pPr>
              <w:widowControl w:val="0"/>
              <w:autoSpaceDE w:val="0"/>
              <w:autoSpaceDN w:val="0"/>
              <w:adjustRightInd w:val="0"/>
              <w:outlineLvl w:val="2"/>
              <w:rPr>
                <w:b/>
                <w:bCs/>
                <w:sz w:val="24"/>
                <w:szCs w:val="24"/>
              </w:rPr>
            </w:pPr>
            <w:r w:rsidRPr="00E04E84">
              <w:rPr>
                <w:b/>
                <w:bCs/>
                <w:sz w:val="24"/>
                <w:szCs w:val="24"/>
              </w:rPr>
              <w:t>Должность</w:t>
            </w:r>
          </w:p>
        </w:tc>
        <w:tc>
          <w:tcPr>
            <w:tcW w:w="1417" w:type="dxa"/>
          </w:tcPr>
          <w:p w:rsidR="00E04E84" w:rsidRPr="00E04E84" w:rsidRDefault="00E04E84" w:rsidP="00E04E84">
            <w:pPr>
              <w:widowControl w:val="0"/>
              <w:autoSpaceDE w:val="0"/>
              <w:autoSpaceDN w:val="0"/>
              <w:adjustRightInd w:val="0"/>
              <w:outlineLvl w:val="2"/>
              <w:rPr>
                <w:b/>
                <w:bCs/>
                <w:sz w:val="24"/>
                <w:szCs w:val="24"/>
              </w:rPr>
            </w:pPr>
            <w:r w:rsidRPr="00E04E84">
              <w:rPr>
                <w:b/>
                <w:bCs/>
                <w:sz w:val="24"/>
                <w:szCs w:val="24"/>
              </w:rPr>
              <w:t>Подпись</w:t>
            </w:r>
          </w:p>
        </w:tc>
        <w:tc>
          <w:tcPr>
            <w:tcW w:w="2268" w:type="dxa"/>
          </w:tcPr>
          <w:p w:rsidR="00E04E84" w:rsidRPr="00E04E84" w:rsidRDefault="00E04E84" w:rsidP="00E04E84">
            <w:pPr>
              <w:widowControl w:val="0"/>
              <w:autoSpaceDE w:val="0"/>
              <w:autoSpaceDN w:val="0"/>
              <w:adjustRightInd w:val="0"/>
              <w:outlineLvl w:val="2"/>
              <w:rPr>
                <w:b/>
                <w:bCs/>
                <w:sz w:val="24"/>
                <w:szCs w:val="24"/>
              </w:rPr>
            </w:pPr>
            <w:r w:rsidRPr="00E04E84">
              <w:rPr>
                <w:b/>
                <w:bCs/>
                <w:sz w:val="24"/>
                <w:szCs w:val="24"/>
              </w:rPr>
              <w:t>И.О. Фамилия</w:t>
            </w:r>
          </w:p>
        </w:tc>
        <w:tc>
          <w:tcPr>
            <w:tcW w:w="1418" w:type="dxa"/>
          </w:tcPr>
          <w:p w:rsidR="00E04E84" w:rsidRPr="00E04E84" w:rsidRDefault="00E04E84" w:rsidP="00E04E84">
            <w:pPr>
              <w:widowControl w:val="0"/>
              <w:autoSpaceDE w:val="0"/>
              <w:autoSpaceDN w:val="0"/>
              <w:adjustRightInd w:val="0"/>
              <w:outlineLvl w:val="2"/>
              <w:rPr>
                <w:b/>
                <w:bCs/>
                <w:sz w:val="24"/>
                <w:szCs w:val="24"/>
              </w:rPr>
            </w:pPr>
            <w:r w:rsidRPr="00E04E84">
              <w:rPr>
                <w:b/>
                <w:bCs/>
                <w:sz w:val="24"/>
                <w:szCs w:val="24"/>
              </w:rPr>
              <w:t>Дата</w:t>
            </w:r>
          </w:p>
        </w:tc>
      </w:tr>
      <w:tr w:rsidR="00E04E84" w:rsidRPr="00E04E84" w:rsidTr="003B774D">
        <w:trPr>
          <w:trHeight w:val="421"/>
        </w:trPr>
        <w:tc>
          <w:tcPr>
            <w:tcW w:w="4254" w:type="dxa"/>
          </w:tcPr>
          <w:p w:rsidR="00E04E84" w:rsidRPr="00E04E84" w:rsidRDefault="00E04E84" w:rsidP="00E04E84">
            <w:pPr>
              <w:widowControl w:val="0"/>
              <w:autoSpaceDE w:val="0"/>
              <w:autoSpaceDN w:val="0"/>
              <w:adjustRightInd w:val="0"/>
              <w:outlineLvl w:val="2"/>
              <w:rPr>
                <w:bCs/>
                <w:sz w:val="24"/>
                <w:szCs w:val="24"/>
              </w:rPr>
            </w:pPr>
            <w:r w:rsidRPr="00E04E84">
              <w:rPr>
                <w:bCs/>
                <w:sz w:val="24"/>
                <w:szCs w:val="24"/>
              </w:rPr>
              <w:t>Начальник отдела комплексной безопасности</w:t>
            </w:r>
          </w:p>
        </w:tc>
        <w:tc>
          <w:tcPr>
            <w:tcW w:w="1417" w:type="dxa"/>
          </w:tcPr>
          <w:p w:rsidR="00E04E84" w:rsidRPr="00E04E84" w:rsidRDefault="00E04E84" w:rsidP="00E04E84">
            <w:pPr>
              <w:widowControl w:val="0"/>
              <w:autoSpaceDE w:val="0"/>
              <w:autoSpaceDN w:val="0"/>
              <w:adjustRightInd w:val="0"/>
              <w:outlineLvl w:val="2"/>
              <w:rPr>
                <w:bCs/>
                <w:sz w:val="24"/>
                <w:szCs w:val="24"/>
              </w:rPr>
            </w:pPr>
          </w:p>
        </w:tc>
        <w:tc>
          <w:tcPr>
            <w:tcW w:w="2268" w:type="dxa"/>
          </w:tcPr>
          <w:p w:rsidR="00E04E84" w:rsidRPr="00E04E84" w:rsidRDefault="00E04E84" w:rsidP="00E04E84">
            <w:pPr>
              <w:widowControl w:val="0"/>
              <w:autoSpaceDE w:val="0"/>
              <w:autoSpaceDN w:val="0"/>
              <w:adjustRightInd w:val="0"/>
              <w:outlineLvl w:val="2"/>
              <w:rPr>
                <w:bCs/>
                <w:sz w:val="24"/>
                <w:szCs w:val="24"/>
              </w:rPr>
            </w:pPr>
          </w:p>
        </w:tc>
        <w:tc>
          <w:tcPr>
            <w:tcW w:w="1418" w:type="dxa"/>
          </w:tcPr>
          <w:p w:rsidR="00E04E84" w:rsidRPr="00E04E84" w:rsidRDefault="00E04E84" w:rsidP="00E04E84">
            <w:pPr>
              <w:widowControl w:val="0"/>
              <w:autoSpaceDE w:val="0"/>
              <w:autoSpaceDN w:val="0"/>
              <w:adjustRightInd w:val="0"/>
              <w:outlineLvl w:val="2"/>
              <w:rPr>
                <w:b/>
                <w:bCs/>
                <w:sz w:val="24"/>
                <w:szCs w:val="24"/>
              </w:rPr>
            </w:pPr>
          </w:p>
        </w:tc>
      </w:tr>
      <w:tr w:rsidR="00E04E84" w:rsidRPr="00E04E84" w:rsidTr="003B774D">
        <w:tc>
          <w:tcPr>
            <w:tcW w:w="4254" w:type="dxa"/>
          </w:tcPr>
          <w:p w:rsidR="00E04E84" w:rsidRPr="00E04E84" w:rsidRDefault="00E04E84" w:rsidP="00E04E84">
            <w:pPr>
              <w:widowControl w:val="0"/>
              <w:autoSpaceDE w:val="0"/>
              <w:autoSpaceDN w:val="0"/>
              <w:adjustRightInd w:val="0"/>
              <w:outlineLvl w:val="2"/>
              <w:rPr>
                <w:bCs/>
                <w:sz w:val="24"/>
                <w:szCs w:val="24"/>
              </w:rPr>
            </w:pPr>
            <w:r w:rsidRPr="00E04E84">
              <w:rPr>
                <w:bCs/>
                <w:sz w:val="24"/>
                <w:szCs w:val="24"/>
              </w:rPr>
              <w:t>Заместитель главного инженера-главный энергетик</w:t>
            </w:r>
          </w:p>
        </w:tc>
        <w:tc>
          <w:tcPr>
            <w:tcW w:w="1417" w:type="dxa"/>
          </w:tcPr>
          <w:p w:rsidR="00E04E84" w:rsidRPr="00E04E84" w:rsidRDefault="00E04E84" w:rsidP="00E04E84">
            <w:pPr>
              <w:widowControl w:val="0"/>
              <w:autoSpaceDE w:val="0"/>
              <w:autoSpaceDN w:val="0"/>
              <w:adjustRightInd w:val="0"/>
              <w:outlineLvl w:val="2"/>
              <w:rPr>
                <w:bCs/>
                <w:sz w:val="24"/>
                <w:szCs w:val="24"/>
              </w:rPr>
            </w:pPr>
          </w:p>
        </w:tc>
        <w:tc>
          <w:tcPr>
            <w:tcW w:w="2268" w:type="dxa"/>
          </w:tcPr>
          <w:p w:rsidR="00E04E84" w:rsidRPr="00E04E84" w:rsidRDefault="00E04E84" w:rsidP="00E04E84">
            <w:pPr>
              <w:widowControl w:val="0"/>
              <w:autoSpaceDE w:val="0"/>
              <w:autoSpaceDN w:val="0"/>
              <w:adjustRightInd w:val="0"/>
              <w:outlineLvl w:val="2"/>
              <w:rPr>
                <w:bCs/>
                <w:sz w:val="24"/>
                <w:szCs w:val="24"/>
              </w:rPr>
            </w:pPr>
          </w:p>
        </w:tc>
        <w:tc>
          <w:tcPr>
            <w:tcW w:w="1418" w:type="dxa"/>
          </w:tcPr>
          <w:p w:rsidR="00E04E84" w:rsidRPr="00E04E84" w:rsidRDefault="00E04E84" w:rsidP="00E04E84">
            <w:pPr>
              <w:widowControl w:val="0"/>
              <w:autoSpaceDE w:val="0"/>
              <w:autoSpaceDN w:val="0"/>
              <w:adjustRightInd w:val="0"/>
              <w:outlineLvl w:val="2"/>
              <w:rPr>
                <w:bCs/>
                <w:sz w:val="24"/>
                <w:szCs w:val="24"/>
              </w:rPr>
            </w:pPr>
          </w:p>
        </w:tc>
      </w:tr>
      <w:tr w:rsidR="00E04E84" w:rsidRPr="00E04E84" w:rsidTr="003B774D">
        <w:tc>
          <w:tcPr>
            <w:tcW w:w="4254" w:type="dxa"/>
          </w:tcPr>
          <w:p w:rsidR="00E04E84" w:rsidRPr="00E04E84" w:rsidRDefault="00E04E84" w:rsidP="00E04E84">
            <w:pPr>
              <w:widowControl w:val="0"/>
              <w:autoSpaceDE w:val="0"/>
              <w:autoSpaceDN w:val="0"/>
              <w:adjustRightInd w:val="0"/>
              <w:outlineLvl w:val="2"/>
              <w:rPr>
                <w:bCs/>
                <w:sz w:val="24"/>
                <w:szCs w:val="24"/>
              </w:rPr>
            </w:pPr>
            <w:r w:rsidRPr="00E04E84">
              <w:rPr>
                <w:bCs/>
                <w:sz w:val="24"/>
                <w:szCs w:val="24"/>
              </w:rPr>
              <w:t>Начальник отдела планирования и учета энергоресурсов</w:t>
            </w:r>
          </w:p>
        </w:tc>
        <w:tc>
          <w:tcPr>
            <w:tcW w:w="1417" w:type="dxa"/>
          </w:tcPr>
          <w:p w:rsidR="00E04E84" w:rsidRPr="00E04E84" w:rsidRDefault="00E04E84" w:rsidP="00E04E84">
            <w:pPr>
              <w:widowControl w:val="0"/>
              <w:autoSpaceDE w:val="0"/>
              <w:autoSpaceDN w:val="0"/>
              <w:adjustRightInd w:val="0"/>
              <w:outlineLvl w:val="2"/>
              <w:rPr>
                <w:bCs/>
                <w:sz w:val="24"/>
                <w:szCs w:val="24"/>
              </w:rPr>
            </w:pPr>
          </w:p>
        </w:tc>
        <w:tc>
          <w:tcPr>
            <w:tcW w:w="2268" w:type="dxa"/>
          </w:tcPr>
          <w:p w:rsidR="00E04E84" w:rsidRPr="00E04E84" w:rsidRDefault="00E04E84" w:rsidP="00E04E84">
            <w:pPr>
              <w:widowControl w:val="0"/>
              <w:autoSpaceDE w:val="0"/>
              <w:autoSpaceDN w:val="0"/>
              <w:adjustRightInd w:val="0"/>
              <w:outlineLvl w:val="2"/>
              <w:rPr>
                <w:bCs/>
                <w:sz w:val="24"/>
                <w:szCs w:val="24"/>
              </w:rPr>
            </w:pPr>
          </w:p>
        </w:tc>
        <w:tc>
          <w:tcPr>
            <w:tcW w:w="1418" w:type="dxa"/>
          </w:tcPr>
          <w:p w:rsidR="00E04E84" w:rsidRPr="00E04E84" w:rsidRDefault="00E04E84" w:rsidP="00E04E84">
            <w:pPr>
              <w:widowControl w:val="0"/>
              <w:autoSpaceDE w:val="0"/>
              <w:autoSpaceDN w:val="0"/>
              <w:adjustRightInd w:val="0"/>
              <w:outlineLvl w:val="2"/>
              <w:rPr>
                <w:bCs/>
                <w:sz w:val="24"/>
                <w:szCs w:val="24"/>
              </w:rPr>
            </w:pPr>
          </w:p>
        </w:tc>
      </w:tr>
      <w:tr w:rsidR="00E04E84" w:rsidRPr="00E04E84" w:rsidTr="003B774D">
        <w:tc>
          <w:tcPr>
            <w:tcW w:w="4254" w:type="dxa"/>
          </w:tcPr>
          <w:p w:rsidR="00E04E84" w:rsidRPr="00E04E84" w:rsidRDefault="00E04E84" w:rsidP="00E04E84">
            <w:pPr>
              <w:widowControl w:val="0"/>
              <w:autoSpaceDE w:val="0"/>
              <w:autoSpaceDN w:val="0"/>
              <w:adjustRightInd w:val="0"/>
              <w:outlineLvl w:val="2"/>
              <w:rPr>
                <w:bCs/>
                <w:sz w:val="24"/>
                <w:szCs w:val="24"/>
              </w:rPr>
            </w:pPr>
            <w:r w:rsidRPr="00E04E84">
              <w:rPr>
                <w:bCs/>
                <w:sz w:val="24"/>
                <w:szCs w:val="24"/>
              </w:rPr>
              <w:t>Начальник отдела информационных технологий</w:t>
            </w:r>
          </w:p>
        </w:tc>
        <w:tc>
          <w:tcPr>
            <w:tcW w:w="1417" w:type="dxa"/>
          </w:tcPr>
          <w:p w:rsidR="00E04E84" w:rsidRPr="00E04E84" w:rsidRDefault="00E04E84" w:rsidP="00E04E84">
            <w:pPr>
              <w:widowControl w:val="0"/>
              <w:autoSpaceDE w:val="0"/>
              <w:autoSpaceDN w:val="0"/>
              <w:adjustRightInd w:val="0"/>
              <w:outlineLvl w:val="2"/>
              <w:rPr>
                <w:bCs/>
                <w:sz w:val="24"/>
                <w:szCs w:val="24"/>
              </w:rPr>
            </w:pPr>
          </w:p>
        </w:tc>
        <w:tc>
          <w:tcPr>
            <w:tcW w:w="2268" w:type="dxa"/>
          </w:tcPr>
          <w:p w:rsidR="00E04E84" w:rsidRPr="00E04E84" w:rsidRDefault="00E04E84" w:rsidP="00E04E84">
            <w:pPr>
              <w:widowControl w:val="0"/>
              <w:autoSpaceDE w:val="0"/>
              <w:autoSpaceDN w:val="0"/>
              <w:adjustRightInd w:val="0"/>
              <w:outlineLvl w:val="2"/>
              <w:rPr>
                <w:bCs/>
                <w:sz w:val="24"/>
                <w:szCs w:val="24"/>
              </w:rPr>
            </w:pPr>
          </w:p>
        </w:tc>
        <w:tc>
          <w:tcPr>
            <w:tcW w:w="1418" w:type="dxa"/>
          </w:tcPr>
          <w:p w:rsidR="00E04E84" w:rsidRPr="00E04E84" w:rsidRDefault="00E04E84" w:rsidP="00E04E84">
            <w:pPr>
              <w:widowControl w:val="0"/>
              <w:autoSpaceDE w:val="0"/>
              <w:autoSpaceDN w:val="0"/>
              <w:adjustRightInd w:val="0"/>
              <w:outlineLvl w:val="2"/>
              <w:rPr>
                <w:bCs/>
                <w:sz w:val="24"/>
                <w:szCs w:val="24"/>
              </w:rPr>
            </w:pPr>
          </w:p>
        </w:tc>
      </w:tr>
      <w:tr w:rsidR="00E04E84" w:rsidRPr="00E04E84" w:rsidTr="003B774D">
        <w:tc>
          <w:tcPr>
            <w:tcW w:w="4254" w:type="dxa"/>
          </w:tcPr>
          <w:p w:rsidR="00E04E84" w:rsidRPr="00E04E84" w:rsidRDefault="00E04E84" w:rsidP="00E04E84">
            <w:pPr>
              <w:widowControl w:val="0"/>
              <w:autoSpaceDE w:val="0"/>
              <w:autoSpaceDN w:val="0"/>
              <w:adjustRightInd w:val="0"/>
              <w:outlineLvl w:val="2"/>
              <w:rPr>
                <w:bCs/>
                <w:sz w:val="24"/>
                <w:szCs w:val="24"/>
              </w:rPr>
            </w:pPr>
            <w:r w:rsidRPr="00E04E84">
              <w:rPr>
                <w:bCs/>
                <w:sz w:val="24"/>
                <w:szCs w:val="24"/>
              </w:rPr>
              <w:t>Начальник административно-хозяйственного отдела</w:t>
            </w:r>
          </w:p>
        </w:tc>
        <w:tc>
          <w:tcPr>
            <w:tcW w:w="1417" w:type="dxa"/>
          </w:tcPr>
          <w:p w:rsidR="00E04E84" w:rsidRPr="00E04E84" w:rsidRDefault="00E04E84" w:rsidP="00E04E84">
            <w:pPr>
              <w:widowControl w:val="0"/>
              <w:autoSpaceDE w:val="0"/>
              <w:autoSpaceDN w:val="0"/>
              <w:adjustRightInd w:val="0"/>
              <w:outlineLvl w:val="2"/>
              <w:rPr>
                <w:bCs/>
                <w:sz w:val="24"/>
                <w:szCs w:val="24"/>
              </w:rPr>
            </w:pPr>
          </w:p>
        </w:tc>
        <w:tc>
          <w:tcPr>
            <w:tcW w:w="2268" w:type="dxa"/>
          </w:tcPr>
          <w:p w:rsidR="00E04E84" w:rsidRPr="00E04E84" w:rsidRDefault="00E04E84" w:rsidP="00E04E84">
            <w:pPr>
              <w:widowControl w:val="0"/>
              <w:autoSpaceDE w:val="0"/>
              <w:autoSpaceDN w:val="0"/>
              <w:adjustRightInd w:val="0"/>
              <w:outlineLvl w:val="2"/>
              <w:rPr>
                <w:bCs/>
                <w:sz w:val="24"/>
                <w:szCs w:val="24"/>
              </w:rPr>
            </w:pPr>
          </w:p>
        </w:tc>
        <w:tc>
          <w:tcPr>
            <w:tcW w:w="1418" w:type="dxa"/>
          </w:tcPr>
          <w:p w:rsidR="00E04E84" w:rsidRPr="00E04E84" w:rsidRDefault="00E04E84" w:rsidP="00E04E84">
            <w:pPr>
              <w:widowControl w:val="0"/>
              <w:autoSpaceDE w:val="0"/>
              <w:autoSpaceDN w:val="0"/>
              <w:adjustRightInd w:val="0"/>
              <w:outlineLvl w:val="2"/>
              <w:rPr>
                <w:bCs/>
                <w:sz w:val="24"/>
                <w:szCs w:val="24"/>
              </w:rPr>
            </w:pPr>
          </w:p>
        </w:tc>
      </w:tr>
    </w:tbl>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E04E84" w:rsidRPr="00E04E84" w:rsidRDefault="00E04E84" w:rsidP="00E04E84">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F35D2F" w:rsidRDefault="00F35D2F"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Pr="00E04E84" w:rsidRDefault="00E04E84" w:rsidP="00E04E84">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E04E84">
        <w:rPr>
          <w:rFonts w:ascii="Times New Roman" w:eastAsia="Times New Roman" w:hAnsi="Times New Roman" w:cs="Times New Roman"/>
          <w:b/>
          <w:bCs/>
          <w:sz w:val="28"/>
          <w:szCs w:val="28"/>
        </w:rPr>
        <w:lastRenderedPageBreak/>
        <w:t>АКТ</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04E84">
        <w:rPr>
          <w:rFonts w:ascii="Times New Roman" w:eastAsia="Times New Roman" w:hAnsi="Times New Roman" w:cs="Times New Roman"/>
          <w:b/>
          <w:bCs/>
          <w:sz w:val="28"/>
          <w:szCs w:val="28"/>
        </w:rPr>
        <w:t>приема-передачи</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E04E84">
        <w:rPr>
          <w:rFonts w:ascii="Times New Roman" w:eastAsia="Times New Roman" w:hAnsi="Times New Roman" w:cs="Times New Roman"/>
          <w:b/>
          <w:bCs/>
          <w:sz w:val="28"/>
          <w:szCs w:val="28"/>
        </w:rPr>
        <w:t>(возврата объекта недвижимого имущества)</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E04E84">
        <w:rPr>
          <w:rFonts w:ascii="Times New Roman" w:eastAsia="Times New Roman" w:hAnsi="Times New Roman" w:cs="Times New Roman"/>
          <w:b/>
          <w:bCs/>
          <w:sz w:val="24"/>
          <w:szCs w:val="24"/>
        </w:rPr>
        <w:t>к договору №2</w:t>
      </w:r>
      <w:r w:rsidR="00A4063F">
        <w:rPr>
          <w:rFonts w:ascii="Times New Roman" w:eastAsia="Times New Roman" w:hAnsi="Times New Roman" w:cs="Times New Roman"/>
          <w:b/>
          <w:bCs/>
          <w:sz w:val="24"/>
          <w:szCs w:val="24"/>
        </w:rPr>
        <w:t>2</w:t>
      </w:r>
      <w:r w:rsidRPr="00E04E84">
        <w:rPr>
          <w:rFonts w:ascii="Times New Roman" w:eastAsia="Times New Roman" w:hAnsi="Times New Roman" w:cs="Times New Roman"/>
          <w:b/>
          <w:bCs/>
          <w:sz w:val="24"/>
          <w:szCs w:val="24"/>
        </w:rPr>
        <w:t>/АР- от _________ г.</w:t>
      </w: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E04E84" w:rsidRPr="00E04E84" w:rsidRDefault="00E04E84" w:rsidP="00E04E84">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04E84">
        <w:rPr>
          <w:rFonts w:ascii="Times New Roman" w:eastAsia="Calibri" w:hAnsi="Times New Roman" w:cs="Times New Roman"/>
          <w:sz w:val="24"/>
          <w:szCs w:val="24"/>
          <w:lang w:eastAsia="ru-RU"/>
        </w:rPr>
        <w:t xml:space="preserve"> г. Москва                                                                                       «_______» __________ 202</w:t>
      </w:r>
      <w:r w:rsidR="00A4063F">
        <w:rPr>
          <w:rFonts w:ascii="Times New Roman" w:eastAsia="Calibri" w:hAnsi="Times New Roman" w:cs="Times New Roman"/>
          <w:sz w:val="24"/>
          <w:szCs w:val="24"/>
          <w:lang w:eastAsia="ru-RU"/>
        </w:rPr>
        <w:t>2</w:t>
      </w:r>
      <w:r w:rsidRPr="00E04E84">
        <w:rPr>
          <w:rFonts w:ascii="Times New Roman" w:eastAsia="Calibri" w:hAnsi="Times New Roman" w:cs="Times New Roman"/>
          <w:sz w:val="24"/>
          <w:szCs w:val="24"/>
          <w:lang w:eastAsia="ru-RU"/>
        </w:rPr>
        <w:t xml:space="preserve">г. </w:t>
      </w: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АО «НИЦЭВТ», именуемое в дальнейшем "Арендодатель", в лице</w:t>
      </w:r>
      <w:r w:rsidRPr="00E04E84">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E04E84">
        <w:rPr>
          <w:rFonts w:ascii="Times New Roman" w:eastAsia="Times New Roman" w:hAnsi="Times New Roman" w:cs="Times New Roman"/>
          <w:sz w:val="24"/>
          <w:szCs w:val="24"/>
        </w:rPr>
        <w:t>, с одной стороны, и                                                 _____________ именуемое в дальнейшем "Арендатор", в лице генерального директора 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E04E84">
        <w:rPr>
          <w:rFonts w:ascii="Times New Roman" w:eastAsia="Times New Roman" w:hAnsi="Times New Roman" w:cs="Times New Roman"/>
          <w:sz w:val="24"/>
          <w:szCs w:val="24"/>
          <w:lang w:eastAsia="ru-RU"/>
        </w:rPr>
        <w:t>город Москва, _________, шоссе Варшавское, дом 125, строение _____</w:t>
      </w:r>
      <w:r w:rsidRPr="00E04E84">
        <w:rPr>
          <w:rFonts w:ascii="Times New Roman" w:eastAsia="Times New Roman" w:hAnsi="Times New Roman" w:cs="Times New Roman"/>
          <w:sz w:val="24"/>
          <w:szCs w:val="24"/>
        </w:rPr>
        <w:t xml:space="preserve"> для использования в качестве: осуществления основного вида деятельности предусмотренного Уставом Арендатора.</w:t>
      </w:r>
    </w:p>
    <w:p w:rsidR="00E04E84" w:rsidRPr="00E04E84" w:rsidRDefault="00E04E84" w:rsidP="00E04E84">
      <w:pPr>
        <w:widowControl w:val="0"/>
        <w:autoSpaceDE w:val="0"/>
        <w:autoSpaceDN w:val="0"/>
        <w:adjustRightInd w:val="0"/>
        <w:spacing w:after="0" w:line="240" w:lineRule="auto"/>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E04E84" w:rsidRPr="00E04E84" w:rsidRDefault="00E04E84" w:rsidP="00E04E8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E04E84">
        <w:rPr>
          <w:rFonts w:ascii="Times New Roman" w:eastAsia="Calibri" w:hAnsi="Times New Roman" w:cs="Times New Roman"/>
          <w:sz w:val="24"/>
          <w:szCs w:val="24"/>
          <w:lang w:eastAsia="ru-RU"/>
        </w:rPr>
        <w:t>АРЕНДОДАТЕЛЬ                                                            АРЕНДАТОР</w:t>
      </w:r>
    </w:p>
    <w:tbl>
      <w:tblPr>
        <w:tblW w:w="9819" w:type="dxa"/>
        <w:tblLook w:val="0000" w:firstRow="0" w:lastRow="0" w:firstColumn="0" w:lastColumn="0" w:noHBand="0" w:noVBand="0"/>
      </w:tblPr>
      <w:tblGrid>
        <w:gridCol w:w="5495"/>
        <w:gridCol w:w="4324"/>
      </w:tblGrid>
      <w:tr w:rsidR="00E04E84" w:rsidRPr="00E04E84" w:rsidTr="003B774D">
        <w:trPr>
          <w:trHeight w:val="2385"/>
        </w:trPr>
        <w:tc>
          <w:tcPr>
            <w:tcW w:w="5495" w:type="dxa"/>
          </w:tcPr>
          <w:p w:rsidR="00E04E84" w:rsidRPr="00E04E84" w:rsidRDefault="00E04E84" w:rsidP="00E04E84">
            <w:pPr>
              <w:spacing w:after="0" w:line="240" w:lineRule="auto"/>
              <w:ind w:left="-108"/>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АО «НИЦЭВТ»</w:t>
            </w: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p>
          <w:p w:rsidR="00E04E84" w:rsidRPr="00E04E84" w:rsidRDefault="00E04E84" w:rsidP="00E04E84">
            <w:pPr>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 xml:space="preserve">_________________ </w:t>
            </w:r>
            <w:r w:rsidRPr="00E04E84">
              <w:rPr>
                <w:rFonts w:ascii="Times New Roman" w:eastAsia="Times New Roman" w:hAnsi="Times New Roman" w:cs="Times New Roman"/>
                <w:sz w:val="24"/>
                <w:szCs w:val="24"/>
                <w:lang w:eastAsia="ru-RU"/>
              </w:rPr>
              <w:t xml:space="preserve">(Ф.И.О.) </w:t>
            </w:r>
          </w:p>
          <w:p w:rsidR="00E04E84" w:rsidRPr="00E04E84" w:rsidRDefault="00E04E84" w:rsidP="00E04E84">
            <w:pPr>
              <w:tabs>
                <w:tab w:val="left" w:pos="5370"/>
              </w:tabs>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М.П.</w:t>
            </w:r>
          </w:p>
        </w:tc>
        <w:tc>
          <w:tcPr>
            <w:tcW w:w="4324" w:type="dxa"/>
          </w:tcPr>
          <w:p w:rsidR="00E04E84" w:rsidRPr="00E04E84" w:rsidRDefault="00E04E84" w:rsidP="00E04E84">
            <w:pPr>
              <w:tabs>
                <w:tab w:val="left" w:pos="72"/>
                <w:tab w:val="left" w:pos="5385"/>
              </w:tabs>
              <w:spacing w:after="0" w:line="240" w:lineRule="auto"/>
              <w:ind w:hanging="74"/>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Генеральный директор</w:t>
            </w:r>
          </w:p>
          <w:p w:rsidR="00E04E84" w:rsidRPr="00E04E84" w:rsidRDefault="00E04E84" w:rsidP="00E04E84">
            <w:pPr>
              <w:tabs>
                <w:tab w:val="left" w:pos="72"/>
                <w:tab w:val="left" w:pos="5385"/>
              </w:tabs>
              <w:spacing w:after="0" w:line="240" w:lineRule="auto"/>
              <w:rPr>
                <w:rFonts w:ascii="Times New Roman" w:eastAsia="Times New Roman" w:hAnsi="Times New Roman" w:cs="Times New Roman"/>
                <w:sz w:val="24"/>
                <w:szCs w:val="24"/>
              </w:rPr>
            </w:pPr>
          </w:p>
          <w:p w:rsidR="00E04E84" w:rsidRPr="00E04E84" w:rsidRDefault="00E04E84" w:rsidP="00E04E84">
            <w:pPr>
              <w:tabs>
                <w:tab w:val="left" w:pos="72"/>
                <w:tab w:val="left" w:pos="5385"/>
              </w:tabs>
              <w:spacing w:after="0" w:line="240" w:lineRule="auto"/>
              <w:rPr>
                <w:rFonts w:ascii="Times New Roman" w:eastAsia="Times New Roman" w:hAnsi="Times New Roman" w:cs="Times New Roman"/>
                <w:sz w:val="24"/>
                <w:szCs w:val="24"/>
              </w:rPr>
            </w:pPr>
          </w:p>
          <w:p w:rsidR="00E04E84" w:rsidRPr="00E04E84" w:rsidRDefault="00E04E84" w:rsidP="00E04E84">
            <w:pPr>
              <w:tabs>
                <w:tab w:val="left" w:pos="72"/>
                <w:tab w:val="left" w:pos="5370"/>
              </w:tabs>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 xml:space="preserve">________________(Ф.И.О.) </w:t>
            </w:r>
          </w:p>
          <w:p w:rsidR="00E04E84" w:rsidRPr="00E04E84" w:rsidRDefault="00E04E84" w:rsidP="00E04E84">
            <w:pPr>
              <w:tabs>
                <w:tab w:val="left" w:pos="72"/>
                <w:tab w:val="left" w:pos="5370"/>
              </w:tabs>
              <w:spacing w:after="0" w:line="240" w:lineRule="auto"/>
              <w:rPr>
                <w:rFonts w:ascii="Times New Roman" w:eastAsia="Times New Roman" w:hAnsi="Times New Roman" w:cs="Times New Roman"/>
                <w:sz w:val="24"/>
                <w:szCs w:val="24"/>
              </w:rPr>
            </w:pPr>
            <w:r w:rsidRPr="00E04E84">
              <w:rPr>
                <w:rFonts w:ascii="Times New Roman" w:eastAsia="Times New Roman" w:hAnsi="Times New Roman" w:cs="Times New Roman"/>
                <w:sz w:val="24"/>
                <w:szCs w:val="24"/>
              </w:rPr>
              <w:t>М.П.</w:t>
            </w:r>
          </w:p>
        </w:tc>
      </w:tr>
    </w:tbl>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E04E84" w:rsidRDefault="00E04E84"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91692A" w:rsidRDefault="0091692A" w:rsidP="003A277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5567E5" w:rsidRDefault="005567E5" w:rsidP="00E04E8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E04E84" w:rsidRDefault="00E04E84" w:rsidP="00E04E84">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567E5" w:rsidRDefault="005567E5" w:rsidP="005567E5">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Лот №3</w:t>
      </w:r>
    </w:p>
    <w:p w:rsidR="00D15764" w:rsidRPr="005567E5" w:rsidRDefault="00D15764" w:rsidP="00D15764">
      <w:pPr>
        <w:spacing w:after="0" w:line="240" w:lineRule="auto"/>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Договор</w:t>
      </w:r>
    </w:p>
    <w:p w:rsidR="00D15764" w:rsidRPr="005567E5" w:rsidRDefault="00D15764" w:rsidP="00D15764">
      <w:pPr>
        <w:spacing w:after="0" w:line="288" w:lineRule="auto"/>
        <w:ind w:firstLine="709"/>
        <w:jc w:val="center"/>
        <w:rPr>
          <w:rFonts w:ascii="Times New Roman" w:eastAsia="Times New Roman" w:hAnsi="Times New Roman" w:cs="Arial"/>
          <w:b/>
          <w:bCs/>
          <w:iCs/>
          <w:sz w:val="28"/>
          <w:szCs w:val="28"/>
          <w:lang w:eastAsia="ru-RU"/>
        </w:rPr>
      </w:pPr>
      <w:r w:rsidRPr="005567E5">
        <w:rPr>
          <w:rFonts w:ascii="Times New Roman" w:eastAsia="Times New Roman" w:hAnsi="Times New Roman" w:cs="Arial"/>
          <w:b/>
          <w:bCs/>
          <w:iCs/>
          <w:sz w:val="28"/>
          <w:szCs w:val="28"/>
          <w:lang w:eastAsia="ru-RU"/>
        </w:rPr>
        <w:t>аренды объектов недвижимого имущества №2</w:t>
      </w:r>
      <w:r w:rsidR="00455281">
        <w:rPr>
          <w:rFonts w:ascii="Times New Roman" w:eastAsia="Times New Roman" w:hAnsi="Times New Roman" w:cs="Arial"/>
          <w:b/>
          <w:bCs/>
          <w:iCs/>
          <w:sz w:val="28"/>
          <w:szCs w:val="28"/>
          <w:lang w:eastAsia="ru-RU"/>
        </w:rPr>
        <w:t>2</w:t>
      </w:r>
      <w:r w:rsidRPr="005567E5">
        <w:rPr>
          <w:rFonts w:ascii="Times New Roman" w:eastAsia="Times New Roman" w:hAnsi="Times New Roman" w:cs="Arial"/>
          <w:b/>
          <w:bCs/>
          <w:iCs/>
          <w:sz w:val="28"/>
          <w:szCs w:val="28"/>
          <w:lang w:eastAsia="ru-RU"/>
        </w:rPr>
        <w:t>/АР-</w:t>
      </w:r>
    </w:p>
    <w:p w:rsidR="00D15764" w:rsidRPr="005567E5" w:rsidRDefault="00D15764" w:rsidP="00D15764">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14:anchorId="38B65324" wp14:editId="45A05249">
                <wp:simplePos x="0" y="0"/>
                <wp:positionH relativeFrom="column">
                  <wp:posOffset>2540</wp:posOffset>
                </wp:positionH>
                <wp:positionV relativeFrom="paragraph">
                  <wp:posOffset>140970</wp:posOffset>
                </wp:positionV>
                <wp:extent cx="798830" cy="382270"/>
                <wp:effectExtent l="0" t="0" r="0" b="0"/>
                <wp:wrapSquare wrapText="bothSides"/>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83832" w:rsidRPr="00D31BCF" w:rsidRDefault="00F83832" w:rsidP="00D15764">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65324" id="_x0000_s1028" type="#_x0000_t202" style="position:absolute;left:0;text-align:left;margin-left:.2pt;margin-top:11.1pt;width:62.9pt;height:30.1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" stroked="f">
                <v:textbox inset="0,.8mm">
                  <w:txbxContent>
                    <w:p w:rsidR="00F83832" w:rsidRPr="00D31BCF" w:rsidRDefault="00F83832" w:rsidP="00D15764">
                      <w:pPr>
                        <w:ind w:firstLine="142"/>
                        <w:rPr>
                          <w:rFonts w:ascii="Times New Roman" w:hAnsi="Times New Roman" w:cs="Times New Roman"/>
                          <w:sz w:val="24"/>
                          <w:szCs w:val="24"/>
                        </w:rPr>
                      </w:pPr>
                      <w:r w:rsidRPr="00D31BCF">
                        <w:rPr>
                          <w:rFonts w:ascii="Times New Roman" w:hAnsi="Times New Roman" w:cs="Times New Roman"/>
                          <w:sz w:val="24"/>
                          <w:szCs w:val="24"/>
                        </w:rPr>
                        <w:t>г. Москва</w:t>
                      </w:r>
                    </w:p>
                  </w:txbxContent>
                </v:textbox>
                <w10:wrap type="square"/>
              </v:shape>
            </w:pict>
          </mc:Fallback>
        </mc:AlternateContent>
      </w:r>
    </w:p>
    <w:p w:rsidR="00D15764" w:rsidRPr="00D31BCF" w:rsidRDefault="00D15764" w:rsidP="00D15764">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 _____________ 202</w:t>
      </w:r>
      <w:r w:rsidR="00A4063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г. </w:t>
      </w:r>
    </w:p>
    <w:p w:rsidR="00D15764" w:rsidRPr="00D31BCF" w:rsidRDefault="00D15764" w:rsidP="00D15764">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D15764" w:rsidRDefault="00D15764" w:rsidP="00F35D2F">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D31BCF">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sidR="00D8518E">
        <w:rPr>
          <w:rFonts w:ascii="Times New Roman" w:eastAsia="Times New Roman" w:hAnsi="Times New Roman" w:cs="Times New Roman"/>
          <w:sz w:val="24"/>
          <w:szCs w:val="24"/>
          <w:lang w:eastAsia="ru-RU"/>
        </w:rPr>
        <w:t xml:space="preserve"> </w:t>
      </w:r>
      <w:r w:rsidRPr="00D31BCF">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00F35D2F">
        <w:rPr>
          <w:rFonts w:ascii="Times New Roman" w:eastAsia="Times New Roman" w:hAnsi="Times New Roman" w:cs="Times New Roman"/>
          <w:sz w:val="24"/>
          <w:szCs w:val="24"/>
          <w:lang w:eastAsia="ru-RU"/>
        </w:rPr>
        <w:t xml:space="preserve">, с одной стороны, и </w:t>
      </w:r>
      <w:r>
        <w:rPr>
          <w:rFonts w:ascii="Times New Roman" w:eastAsia="Times New Roman" w:hAnsi="Times New Roman" w:cs="Times New Roman"/>
          <w:sz w:val="24"/>
          <w:szCs w:val="24"/>
          <w:lang w:eastAsia="ru-RU"/>
        </w:rPr>
        <w:t>___________________________</w:t>
      </w:r>
      <w:r w:rsidRPr="00D31BCF">
        <w:rPr>
          <w:rFonts w:ascii="Times New Roman" w:eastAsia="Times New Roman" w:hAnsi="Times New Roman" w:cs="Times New Roman"/>
          <w:sz w:val="24"/>
          <w:szCs w:val="24"/>
          <w:lang w:eastAsia="ru-RU"/>
        </w:rPr>
        <w:t xml:space="preserve">, именуемое в дальнейшем «Арендатор», в лице генерального директора </w:t>
      </w:r>
      <w:r>
        <w:rPr>
          <w:rFonts w:ascii="Times New Roman" w:eastAsia="Times New Roman" w:hAnsi="Times New Roman" w:cs="Times New Roman"/>
          <w:sz w:val="24"/>
          <w:szCs w:val="24"/>
          <w:lang w:eastAsia="ru-RU"/>
        </w:rPr>
        <w:t>________________________</w:t>
      </w:r>
      <w:r w:rsidRPr="00D31BCF">
        <w:rPr>
          <w:rFonts w:ascii="Times New Roman" w:eastAsia="Times New Roman" w:hAnsi="Times New Roman" w:cs="Times New Roman"/>
          <w:sz w:val="24"/>
          <w:szCs w:val="24"/>
          <w:lang w:eastAsia="ru-RU"/>
        </w:rPr>
        <w:t xml:space="preserve">, действующего на основании Устава, с другой стороны, </w:t>
      </w:r>
      <w:r w:rsidRPr="00D31BCF">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w:t>
      </w:r>
      <w:r>
        <w:rPr>
          <w:rFonts w:ascii="Times New Roman" w:eastAsia="Times New Roman" w:hAnsi="Times New Roman" w:cs="Times New Roman"/>
          <w:sz w:val="24"/>
          <w:szCs w:val="24"/>
          <w:lang w:eastAsia="zh-TW"/>
        </w:rPr>
        <w:t>оящий Договор о нижеследующем:</w:t>
      </w:r>
    </w:p>
    <w:p w:rsidR="00D15764" w:rsidRPr="005567E5" w:rsidRDefault="00D15764" w:rsidP="00D15764">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D15764" w:rsidRPr="00D31BCF" w:rsidRDefault="00D15764" w:rsidP="00D15764">
      <w:pPr>
        <w:pStyle w:val="a7"/>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4334C9">
        <w:rPr>
          <w:rFonts w:ascii="Times New Roman" w:eastAsia="Times New Roman" w:hAnsi="Times New Roman" w:cs="Times New Roman"/>
          <w:b/>
          <w:sz w:val="28"/>
          <w:szCs w:val="28"/>
          <w:lang w:eastAsia="ru-RU"/>
        </w:rPr>
        <w:t>Предмет Договора</w:t>
      </w:r>
    </w:p>
    <w:p w:rsidR="00D15764" w:rsidRPr="000250AD" w:rsidRDefault="00D15764" w:rsidP="00F35D2F">
      <w:pPr>
        <w:pStyle w:val="2"/>
        <w:numPr>
          <w:ilvl w:val="0"/>
          <w:numId w:val="0"/>
        </w:numPr>
        <w:tabs>
          <w:tab w:val="left" w:pos="1134"/>
        </w:tabs>
        <w:ind w:firstLine="709"/>
        <w:rPr>
          <w:sz w:val="24"/>
          <w:szCs w:val="24"/>
        </w:rPr>
      </w:pPr>
      <w:r>
        <w:rPr>
          <w:sz w:val="24"/>
          <w:szCs w:val="24"/>
        </w:rPr>
        <w:t xml:space="preserve">1.1. </w:t>
      </w:r>
      <w:r w:rsidRPr="000250AD">
        <w:rPr>
          <w:sz w:val="24"/>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Pr>
          <w:sz w:val="24"/>
          <w:szCs w:val="24"/>
        </w:rPr>
        <w:t>_________</w:t>
      </w:r>
      <w:proofErr w:type="spellStart"/>
      <w:r w:rsidRPr="000250AD">
        <w:rPr>
          <w:sz w:val="24"/>
          <w:szCs w:val="24"/>
        </w:rPr>
        <w:t>кв.м</w:t>
      </w:r>
      <w:proofErr w:type="spellEnd"/>
      <w:r w:rsidRPr="000250AD">
        <w:rPr>
          <w:sz w:val="24"/>
          <w:szCs w:val="24"/>
        </w:rPr>
        <w:t>. расположенные по адресу: город Москва, внутригородская территория (внутригородское муниципальное образование) города федерального значения муниципальный округ Чертаново Север</w:t>
      </w:r>
      <w:r>
        <w:rPr>
          <w:sz w:val="24"/>
          <w:szCs w:val="24"/>
        </w:rPr>
        <w:t xml:space="preserve">ное, шоссе Варшавское, дом 125, строение________, секция ______, этаж ______, </w:t>
      </w:r>
      <w:proofErr w:type="spellStart"/>
      <w:r>
        <w:rPr>
          <w:sz w:val="24"/>
          <w:szCs w:val="24"/>
        </w:rPr>
        <w:t>пом.I</w:t>
      </w:r>
      <w:proofErr w:type="spellEnd"/>
      <w:r>
        <w:rPr>
          <w:sz w:val="24"/>
          <w:szCs w:val="24"/>
        </w:rPr>
        <w:t>, ком.________</w:t>
      </w:r>
      <w:r w:rsidRPr="000250AD">
        <w:rPr>
          <w:sz w:val="24"/>
          <w:szCs w:val="24"/>
        </w:rPr>
        <w:t xml:space="preserve"> (далее - Объект). </w:t>
      </w:r>
    </w:p>
    <w:p w:rsidR="00D15764" w:rsidRPr="00D31BCF" w:rsidRDefault="00D15764" w:rsidP="00D15764">
      <w:pPr>
        <w:tabs>
          <w:tab w:val="left" w:pos="113"/>
        </w:tabs>
        <w:spacing w:after="0"/>
        <w:jc w:val="both"/>
        <w:rPr>
          <w:rFonts w:ascii="Times New Roman" w:hAnsi="Times New Roman" w:cs="Times New Roman"/>
          <w:sz w:val="24"/>
          <w:szCs w:val="24"/>
        </w:rPr>
      </w:pPr>
      <w:r w:rsidRPr="00D31BCF">
        <w:rPr>
          <w:rFonts w:ascii="Times New Roman" w:hAnsi="Times New Roman" w:cs="Times New Roman"/>
          <w:sz w:val="24"/>
          <w:szCs w:val="24"/>
        </w:rPr>
        <w:t>Характеристика и расположение Объекта содержатся в приложении № 1 к настоящему Договору.</w:t>
      </w:r>
    </w:p>
    <w:p w:rsidR="00D15764" w:rsidRPr="000250AD" w:rsidRDefault="00D15764" w:rsidP="00F35D2F">
      <w:pPr>
        <w:pStyle w:val="2"/>
        <w:numPr>
          <w:ilvl w:val="0"/>
          <w:numId w:val="0"/>
        </w:numPr>
        <w:tabs>
          <w:tab w:val="num" w:pos="8223"/>
        </w:tabs>
        <w:ind w:firstLine="709"/>
        <w:rPr>
          <w:sz w:val="24"/>
          <w:szCs w:val="24"/>
        </w:rPr>
      </w:pPr>
      <w:r>
        <w:rPr>
          <w:sz w:val="24"/>
          <w:szCs w:val="24"/>
        </w:rPr>
        <w:t xml:space="preserve">1.2. </w:t>
      </w:r>
      <w:r w:rsidRPr="000250AD">
        <w:rPr>
          <w:sz w:val="24"/>
          <w:szCs w:val="24"/>
        </w:rPr>
        <w:t>Объект в строение 1 принадлежит Арендодателю на праве собственности (запись регистрации в Едином государственном реестре  недвижимости от</w:t>
      </w:r>
      <w:r>
        <w:rPr>
          <w:sz w:val="24"/>
          <w:szCs w:val="24"/>
        </w:rPr>
        <w:t xml:space="preserve"> __________ года №  77-_______________</w:t>
      </w:r>
      <w:r w:rsidRPr="000250AD">
        <w:rPr>
          <w:sz w:val="24"/>
          <w:szCs w:val="24"/>
        </w:rPr>
        <w:t>, Объект в строение 13 принадлежит Арендодателю на праве собственности (запись регистрации в Едином государственном рее</w:t>
      </w:r>
      <w:r>
        <w:rPr>
          <w:sz w:val="24"/>
          <w:szCs w:val="24"/>
        </w:rPr>
        <w:t>стре  недвижимости от_________№ ________________</w:t>
      </w:r>
      <w:r w:rsidRPr="000250AD">
        <w:rPr>
          <w:sz w:val="24"/>
          <w:szCs w:val="24"/>
        </w:rPr>
        <w:t xml:space="preserve"> приложение № 2.</w:t>
      </w:r>
    </w:p>
    <w:p w:rsidR="00D15764" w:rsidRPr="000250AD" w:rsidRDefault="00D15764" w:rsidP="00F35D2F">
      <w:pPr>
        <w:pStyle w:val="2"/>
        <w:numPr>
          <w:ilvl w:val="0"/>
          <w:numId w:val="0"/>
        </w:numPr>
        <w:tabs>
          <w:tab w:val="left" w:pos="1134"/>
        </w:tabs>
        <w:ind w:firstLine="709"/>
        <w:rPr>
          <w:sz w:val="24"/>
          <w:szCs w:val="24"/>
        </w:rPr>
      </w:pPr>
      <w:r>
        <w:rPr>
          <w:sz w:val="24"/>
          <w:szCs w:val="24"/>
        </w:rPr>
        <w:t xml:space="preserve">1.3. </w:t>
      </w:r>
      <w:r w:rsidRPr="000250AD">
        <w:rPr>
          <w:sz w:val="24"/>
          <w:szCs w:val="24"/>
        </w:rPr>
        <w:t>Арендатор имеет право использовать Объект под: осуществление основных видов деятельности, предусмотренных Уставом Арендатора</w:t>
      </w:r>
      <w:r>
        <w:rPr>
          <w:sz w:val="24"/>
          <w:szCs w:val="24"/>
        </w:rPr>
        <w:t xml:space="preserve"> </w:t>
      </w:r>
    </w:p>
    <w:p w:rsidR="00D15764" w:rsidRPr="000250AD" w:rsidRDefault="00D15764" w:rsidP="00F35D2F">
      <w:pPr>
        <w:pStyle w:val="2"/>
        <w:numPr>
          <w:ilvl w:val="0"/>
          <w:numId w:val="0"/>
        </w:numPr>
        <w:tabs>
          <w:tab w:val="left" w:pos="1134"/>
        </w:tabs>
        <w:ind w:firstLine="709"/>
        <w:rPr>
          <w:sz w:val="24"/>
          <w:szCs w:val="24"/>
        </w:rPr>
      </w:pPr>
      <w:r>
        <w:rPr>
          <w:sz w:val="24"/>
          <w:szCs w:val="24"/>
        </w:rPr>
        <w:t xml:space="preserve">1.4. </w:t>
      </w:r>
      <w:r w:rsidRPr="000250AD">
        <w:rPr>
          <w:sz w:val="24"/>
          <w:szCs w:val="24"/>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D15764" w:rsidRPr="000250AD" w:rsidRDefault="00D15764" w:rsidP="00F35D2F">
      <w:pPr>
        <w:pStyle w:val="2"/>
        <w:numPr>
          <w:ilvl w:val="0"/>
          <w:numId w:val="0"/>
        </w:numPr>
        <w:tabs>
          <w:tab w:val="left" w:pos="1134"/>
        </w:tabs>
        <w:ind w:firstLine="709"/>
        <w:rPr>
          <w:sz w:val="24"/>
          <w:szCs w:val="24"/>
        </w:rPr>
      </w:pPr>
      <w:r>
        <w:rPr>
          <w:sz w:val="24"/>
          <w:szCs w:val="24"/>
        </w:rPr>
        <w:t xml:space="preserve">1.5. </w:t>
      </w:r>
      <w:r w:rsidRPr="000250AD">
        <w:rPr>
          <w:sz w:val="24"/>
          <w:szCs w:val="24"/>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Pr>
          <w:sz w:val="24"/>
          <w:szCs w:val="24"/>
        </w:rPr>
        <w:t>______________</w:t>
      </w:r>
      <w:r w:rsidRPr="000250AD">
        <w:rPr>
          <w:sz w:val="24"/>
          <w:szCs w:val="24"/>
        </w:rPr>
        <w:t>2022 г. включительно.</w:t>
      </w:r>
    </w:p>
    <w:p w:rsidR="00D15764" w:rsidRDefault="00D15764" w:rsidP="00F35D2F">
      <w:pPr>
        <w:pStyle w:val="2"/>
        <w:numPr>
          <w:ilvl w:val="0"/>
          <w:numId w:val="0"/>
        </w:numPr>
        <w:tabs>
          <w:tab w:val="left" w:pos="993"/>
          <w:tab w:val="left" w:pos="1134"/>
        </w:tabs>
        <w:ind w:firstLine="709"/>
        <w:rPr>
          <w:sz w:val="24"/>
          <w:szCs w:val="24"/>
        </w:rPr>
      </w:pPr>
      <w:r>
        <w:rPr>
          <w:sz w:val="24"/>
          <w:szCs w:val="24"/>
        </w:rPr>
        <w:t xml:space="preserve">1.6. </w:t>
      </w:r>
      <w:r w:rsidRPr="000250AD">
        <w:rPr>
          <w:sz w:val="24"/>
          <w:szCs w:val="24"/>
        </w:rPr>
        <w:t>В части осуществления взаиморасчетов</w:t>
      </w:r>
      <w:r w:rsidRPr="00D619B9">
        <w:rPr>
          <w:sz w:val="24"/>
          <w:szCs w:val="24"/>
        </w:rPr>
        <w:t xml:space="preserve"> настоящий Договор действует до исполнения Сторонами сво</w:t>
      </w:r>
      <w:r>
        <w:rPr>
          <w:sz w:val="24"/>
          <w:szCs w:val="24"/>
        </w:rPr>
        <w:t xml:space="preserve">их обязательств в полном объеме. </w:t>
      </w:r>
    </w:p>
    <w:p w:rsidR="00D15764" w:rsidRPr="009A7EC2" w:rsidRDefault="00D15764" w:rsidP="00D15764">
      <w:pPr>
        <w:pStyle w:val="3"/>
        <w:numPr>
          <w:ilvl w:val="0"/>
          <w:numId w:val="0"/>
        </w:numPr>
        <w:ind w:left="567"/>
      </w:pPr>
    </w:p>
    <w:p w:rsidR="00D15764" w:rsidRDefault="00D15764" w:rsidP="00D1576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Pr="005567E5">
        <w:rPr>
          <w:rFonts w:ascii="Times New Roman" w:eastAsia="Times New Roman" w:hAnsi="Times New Roman" w:cs="Times New Roman"/>
          <w:b/>
          <w:sz w:val="28"/>
          <w:szCs w:val="28"/>
          <w:lang w:eastAsia="ru-RU"/>
        </w:rPr>
        <w:t>Права и обязанности Сторон</w:t>
      </w:r>
    </w:p>
    <w:p w:rsidR="00D15764" w:rsidRPr="003B774D" w:rsidRDefault="00D15764" w:rsidP="00D15764">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r w:rsidRPr="005567E5">
        <w:rPr>
          <w:rFonts w:ascii="Times New Roman" w:eastAsia="Times New Roman" w:hAnsi="Times New Roman" w:cs="Times New Roman"/>
          <w:b/>
          <w:sz w:val="24"/>
          <w:szCs w:val="24"/>
          <w:lang w:eastAsia="zh-TW"/>
        </w:rPr>
        <w:t>2.1. Арендодатель обязуется:</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ab/>
        <w:t>2.1.1. п</w:t>
      </w:r>
      <w:r w:rsidRPr="005567E5">
        <w:rPr>
          <w:rFonts w:ascii="Times New Roman" w:eastAsia="Times New Roman" w:hAnsi="Times New Roman" w:cs="Times New Roman"/>
          <w:sz w:val="24"/>
          <w:szCs w:val="24"/>
          <w:lang w:eastAsia="zh-TW"/>
        </w:rPr>
        <w:t>ередать Арендатору Объект по акту приема-передачи, являющемуся приложением № 3 к настоящему Договору;</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D15764" w:rsidRPr="005567E5" w:rsidRDefault="00D15764" w:rsidP="00D15764">
      <w:pPr>
        <w:tabs>
          <w:tab w:val="left" w:pos="709"/>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D15764" w:rsidRPr="005567E5" w:rsidRDefault="00D15764" w:rsidP="00D15764">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lastRenderedPageBreak/>
        <w:t>2.2. Арендатор обязуется:</w:t>
      </w:r>
    </w:p>
    <w:p w:rsidR="00D15764" w:rsidRPr="005567E5" w:rsidRDefault="00D15764" w:rsidP="00D15764">
      <w:pPr>
        <w:tabs>
          <w:tab w:val="left" w:pos="709"/>
          <w:tab w:val="left" w:pos="1418"/>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ab/>
        <w:t xml:space="preserve">2.2.1.  </w:t>
      </w:r>
      <w:r w:rsidRPr="005567E5">
        <w:rPr>
          <w:rFonts w:ascii="Times New Roman" w:eastAsia="Times New Roman" w:hAnsi="Times New Roman" w:cs="Times New Roman"/>
          <w:sz w:val="24"/>
          <w:szCs w:val="24"/>
          <w:lang w:eastAsia="zh-TW"/>
        </w:rPr>
        <w:t>принять у Арендодателя Объект по акту приема-передачи;</w:t>
      </w:r>
    </w:p>
    <w:p w:rsidR="00D15764" w:rsidRPr="005567E5" w:rsidRDefault="00D15764" w:rsidP="00D15764">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2.2.3. </w:t>
      </w:r>
      <w:r w:rsidRPr="005567E5">
        <w:rPr>
          <w:rFonts w:ascii="Times New Roman" w:eastAsia="Times New Roman" w:hAnsi="Times New Roman" w:cs="Times New Roman"/>
          <w:color w:val="000000"/>
          <w:spacing w:val="7"/>
          <w:sz w:val="24"/>
          <w:szCs w:val="24"/>
          <w:shd w:val="clear" w:color="auto" w:fill="FFFFFF"/>
          <w:lang w:eastAsia="zh-TW"/>
        </w:rPr>
        <w:t>не сдавать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Объект в субаренду </w:t>
      </w:r>
      <w:r w:rsidRPr="005567E5">
        <w:rPr>
          <w:rFonts w:ascii="Times New Roman" w:eastAsia="Times New Roman" w:hAnsi="Times New Roman" w:cs="Times New Roman"/>
          <w:color w:val="000000"/>
          <w:spacing w:val="7"/>
          <w:sz w:val="24"/>
          <w:szCs w:val="24"/>
          <w:shd w:val="clear" w:color="auto" w:fill="FFFFFF"/>
          <w:lang w:eastAsia="zh-TW"/>
        </w:rPr>
        <w:t>и не заключать</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 xml:space="preserve">сделки, </w:t>
      </w:r>
      <w:r w:rsidRPr="005567E5">
        <w:rPr>
          <w:rFonts w:ascii="Times New Roman" w:eastAsia="Times New Roman" w:hAnsi="Times New Roman" w:cs="Times New Roman"/>
          <w:color w:val="000000"/>
          <w:spacing w:val="7"/>
          <w:sz w:val="24"/>
          <w:szCs w:val="24"/>
          <w:shd w:val="clear" w:color="auto" w:fill="FFFFFF"/>
          <w:lang w:eastAsia="zh-TW"/>
        </w:rPr>
        <w:t>следствием</w:t>
      </w:r>
      <w:r w:rsidRPr="005567E5">
        <w:rPr>
          <w:rFonts w:ascii="Arial Narrow" w:eastAsia="Times New Roman" w:hAnsi="Arial Narrow" w:cs="Arial Narrow"/>
          <w:color w:val="000000"/>
          <w:spacing w:val="7"/>
          <w:sz w:val="24"/>
          <w:szCs w:val="24"/>
          <w:shd w:val="clear" w:color="auto" w:fill="FFFFFF"/>
          <w:lang w:eastAsia="zh-TW"/>
        </w:rPr>
        <w:t xml:space="preserve"> </w:t>
      </w:r>
      <w:r w:rsidRPr="005567E5">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2.2.8.</w:t>
      </w:r>
      <w:r w:rsidRPr="005567E5">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15764" w:rsidRPr="005567E5" w:rsidRDefault="00D15764" w:rsidP="00D15764">
      <w:pPr>
        <w:tabs>
          <w:tab w:val="left" w:pos="567"/>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2.2.9.</w:t>
      </w:r>
      <w:r w:rsidRPr="005567E5">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2.2.10.</w:t>
      </w:r>
      <w:r w:rsidRPr="005567E5">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2.2.11.</w:t>
      </w:r>
      <w:r w:rsidRPr="005567E5">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w:t>
      </w:r>
      <w:r w:rsidRPr="005567E5">
        <w:rPr>
          <w:rFonts w:ascii="Times New Roman" w:eastAsia="Times New Roman" w:hAnsi="Times New Roman" w:cs="Times New Roman"/>
          <w:sz w:val="24"/>
          <w:szCs w:val="24"/>
          <w:lang w:eastAsia="zh-TW"/>
        </w:rPr>
        <w:lastRenderedPageBreak/>
        <w:t>настоящего Договора, прав по настоящему Договору, включая получение документов кадастрового учета и т.д.;</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2.2.12.</w:t>
      </w:r>
      <w:r w:rsidRPr="005567E5">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w:t>
      </w:r>
      <w:r w:rsidRPr="005567E5">
        <w:rPr>
          <w:rFonts w:ascii="Times New Roman" w:eastAsia="Times New Roman" w:hAnsi="Times New Roman" w:cs="Times New Roman"/>
          <w:sz w:val="24"/>
          <w:szCs w:val="24"/>
          <w:lang w:eastAsia="zh-TW"/>
        </w:rPr>
        <w:t xml:space="preserve"> 2.2.13.</w:t>
      </w:r>
      <w:r w:rsidRPr="005567E5">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2.2.14.</w:t>
      </w:r>
      <w:r w:rsidRPr="005567E5">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2.2.15.</w:t>
      </w:r>
      <w:r w:rsidRPr="005567E5">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2.2.16.</w:t>
      </w:r>
      <w:r w:rsidRPr="005567E5">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2.2.17.</w:t>
      </w:r>
      <w:r w:rsidRPr="005567E5">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15764" w:rsidRPr="005567E5" w:rsidRDefault="00D15764" w:rsidP="00D15764">
      <w:pPr>
        <w:tabs>
          <w:tab w:val="left" w:pos="709"/>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2.2.18.</w:t>
      </w:r>
      <w:r w:rsidRPr="005567E5">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15764" w:rsidRPr="005567E5" w:rsidRDefault="00D15764" w:rsidP="00D15764">
      <w:pPr>
        <w:tabs>
          <w:tab w:val="left" w:pos="709"/>
          <w:tab w:val="left" w:pos="1134"/>
          <w:tab w:val="left" w:pos="1276"/>
          <w:tab w:val="left" w:pos="1418"/>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2.2.19. </w:t>
      </w:r>
      <w:r w:rsidRPr="005567E5">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567E5">
        <w:rPr>
          <w:rFonts w:ascii="Times New Roman" w:eastAsia="Times New Roman" w:hAnsi="Times New Roman" w:cs="Times New Roman"/>
          <w:sz w:val="24"/>
          <w:szCs w:val="24"/>
          <w:lang w:eastAsia="zh-TW"/>
        </w:rPr>
        <w:t>в пределах Объекта;</w:t>
      </w:r>
    </w:p>
    <w:p w:rsidR="00D15764" w:rsidRPr="005567E5" w:rsidRDefault="00D15764" w:rsidP="00D15764">
      <w:pPr>
        <w:tabs>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D15764" w:rsidRPr="005567E5" w:rsidRDefault="00D15764" w:rsidP="00D15764">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2.3. Арендодатель имеет право:</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lastRenderedPageBreak/>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 xml:space="preserve">2.3.4. осуществлять фото - и </w:t>
      </w:r>
      <w:proofErr w:type="spellStart"/>
      <w:r w:rsidRPr="005567E5">
        <w:rPr>
          <w:rFonts w:ascii="Times New Roman" w:eastAsia="Times New Roman" w:hAnsi="Times New Roman" w:cs="Times New Roman"/>
          <w:sz w:val="24"/>
          <w:szCs w:val="24"/>
          <w:lang w:eastAsia="zh-TW"/>
        </w:rPr>
        <w:t>видеофиксацию</w:t>
      </w:r>
      <w:proofErr w:type="spellEnd"/>
      <w:r w:rsidRPr="005567E5">
        <w:rPr>
          <w:rFonts w:ascii="Times New Roman" w:eastAsia="Times New Roman" w:hAnsi="Times New Roman" w:cs="Times New Roman"/>
          <w:sz w:val="24"/>
          <w:szCs w:val="24"/>
          <w:lang w:eastAsia="zh-TW"/>
        </w:rPr>
        <w:t xml:space="preserve"> состояния Объекта.</w:t>
      </w:r>
    </w:p>
    <w:p w:rsidR="00D15764" w:rsidRPr="005567E5" w:rsidRDefault="00D15764" w:rsidP="00D15764">
      <w:pPr>
        <w:tabs>
          <w:tab w:val="left" w:pos="709"/>
        </w:tabs>
        <w:spacing w:before="60" w:after="0" w:line="240" w:lineRule="auto"/>
        <w:jc w:val="both"/>
        <w:rPr>
          <w:rFonts w:ascii="Times New Roman" w:eastAsia="Times New Roman" w:hAnsi="Times New Roman" w:cs="Times New Roman"/>
          <w:b/>
          <w:sz w:val="24"/>
          <w:szCs w:val="24"/>
          <w:lang w:eastAsia="zh-TW"/>
        </w:rPr>
      </w:pPr>
      <w:r w:rsidRPr="005567E5">
        <w:rPr>
          <w:rFonts w:ascii="Times New Roman" w:eastAsia="Times New Roman" w:hAnsi="Times New Roman" w:cs="Times New Roman"/>
          <w:b/>
          <w:sz w:val="24"/>
          <w:szCs w:val="24"/>
          <w:lang w:eastAsia="zh-TW"/>
        </w:rPr>
        <w:t>2.4 Арендатор имеет право:</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D15764" w:rsidRPr="005567E5" w:rsidRDefault="00D15764" w:rsidP="00D15764">
      <w:pPr>
        <w:tabs>
          <w:tab w:val="left" w:pos="709"/>
          <w:tab w:val="left" w:pos="1134"/>
          <w:tab w:val="left" w:pos="1276"/>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D15764" w:rsidRPr="005567E5" w:rsidRDefault="00D15764" w:rsidP="00D15764">
      <w:pPr>
        <w:tabs>
          <w:tab w:val="left" w:pos="709"/>
        </w:tabs>
        <w:spacing w:after="0" w:line="240" w:lineRule="auto"/>
        <w:ind w:firstLine="720"/>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D15764" w:rsidRPr="005567E5" w:rsidRDefault="00D15764" w:rsidP="00D15764">
      <w:pPr>
        <w:tabs>
          <w:tab w:val="left" w:pos="709"/>
        </w:tabs>
        <w:spacing w:after="0" w:line="240" w:lineRule="auto"/>
        <w:jc w:val="both"/>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D15764" w:rsidRPr="005567E5" w:rsidRDefault="00D15764" w:rsidP="00D15764">
      <w:pPr>
        <w:tabs>
          <w:tab w:val="left" w:pos="709"/>
        </w:tabs>
        <w:spacing w:before="60" w:after="0" w:line="240" w:lineRule="auto"/>
        <w:jc w:val="both"/>
        <w:rPr>
          <w:rFonts w:ascii="Times New Roman" w:eastAsia="Times New Roman" w:hAnsi="Times New Roman" w:cs="Times New Roman"/>
          <w:sz w:val="24"/>
          <w:szCs w:val="24"/>
          <w:lang w:eastAsia="zh-TW"/>
        </w:rPr>
      </w:pPr>
    </w:p>
    <w:p w:rsidR="00D15764" w:rsidRPr="009A7EC2" w:rsidRDefault="00D15764" w:rsidP="00D15764">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Pr="005567E5">
        <w:rPr>
          <w:rFonts w:ascii="Times New Roman" w:eastAsia="Times New Roman" w:hAnsi="Times New Roman" w:cs="Times New Roman"/>
          <w:b/>
          <w:sz w:val="28"/>
          <w:szCs w:val="28"/>
          <w:lang w:eastAsia="ru-RU"/>
        </w:rPr>
        <w:t>Ар</w:t>
      </w:r>
      <w:r>
        <w:rPr>
          <w:rFonts w:ascii="Times New Roman" w:eastAsia="Times New Roman" w:hAnsi="Times New Roman" w:cs="Times New Roman"/>
          <w:b/>
          <w:sz w:val="28"/>
          <w:szCs w:val="28"/>
          <w:lang w:eastAsia="ru-RU"/>
        </w:rPr>
        <w:t>ендная плата и порядок расчетов</w:t>
      </w:r>
    </w:p>
    <w:p w:rsidR="00D15764" w:rsidRPr="004334C9" w:rsidRDefault="00D15764" w:rsidP="00D15764">
      <w:pPr>
        <w:numPr>
          <w:ilvl w:val="1"/>
          <w:numId w:val="0"/>
        </w:numPr>
        <w:tabs>
          <w:tab w:val="left" w:pos="709"/>
          <w:tab w:val="num" w:pos="851"/>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4334C9">
        <w:rPr>
          <w:rFonts w:ascii="Times New Roman" w:eastAsia="Times New Roman" w:hAnsi="Times New Roman" w:cs="Times New Roman"/>
          <w:sz w:val="24"/>
          <w:szCs w:val="24"/>
          <w:lang w:eastAsia="ru-RU"/>
        </w:rPr>
        <w:t>Сумма арендной платы состоит из суммы фиксированного платежа (фиксированной части) в размере</w:t>
      </w:r>
      <w:r>
        <w:rPr>
          <w:rFonts w:ascii="Times New Roman" w:eastAsia="Times New Roman" w:hAnsi="Times New Roman" w:cs="Times New Roman"/>
          <w:sz w:val="24"/>
          <w:szCs w:val="24"/>
          <w:lang w:eastAsia="ru-RU"/>
        </w:rPr>
        <w:t xml:space="preserve"> ____________________</w:t>
      </w:r>
      <w:r w:rsidRPr="004334C9">
        <w:rPr>
          <w:rFonts w:ascii="Times New Roman" w:eastAsia="Times New Roman" w:hAnsi="Times New Roman" w:cs="Times New Roman"/>
          <w:sz w:val="24"/>
          <w:szCs w:val="24"/>
          <w:lang w:eastAsia="ru-RU"/>
        </w:rPr>
        <w:t xml:space="preserve">рублей </w:t>
      </w:r>
      <w:r>
        <w:rPr>
          <w:rFonts w:ascii="Times New Roman" w:eastAsia="Times New Roman" w:hAnsi="Times New Roman" w:cs="Times New Roman"/>
          <w:sz w:val="24"/>
          <w:szCs w:val="24"/>
          <w:lang w:eastAsia="ru-RU"/>
        </w:rPr>
        <w:t>_________</w:t>
      </w:r>
      <w:r w:rsidRPr="004334C9">
        <w:rPr>
          <w:rFonts w:ascii="Times New Roman" w:eastAsia="Times New Roman" w:hAnsi="Times New Roman" w:cs="Times New Roman"/>
          <w:sz w:val="24"/>
          <w:szCs w:val="24"/>
          <w:lang w:eastAsia="ru-RU"/>
        </w:rPr>
        <w:t xml:space="preserve">копейки,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D15764" w:rsidRPr="004334C9" w:rsidRDefault="00D15764" w:rsidP="00D15764">
      <w:pPr>
        <w:tabs>
          <w:tab w:val="left" w:pos="0"/>
          <w:tab w:val="num"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334C9">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4334C9">
        <w:rPr>
          <w:rFonts w:ascii="Times New Roman" w:eastAsia="Times New Roman" w:hAnsi="Times New Roman" w:cs="Times New Roman"/>
          <w:iCs/>
          <w:sz w:val="24"/>
          <w:szCs w:val="24"/>
          <w:lang w:eastAsia="ru-RU" w:bidi="ru-RU"/>
        </w:rPr>
        <w:t>электроэнергия, тепло, вода,</w:t>
      </w:r>
      <w:r w:rsidRPr="004334C9">
        <w:rPr>
          <w:rFonts w:ascii="Times New Roman" w:eastAsia="Times New Roman" w:hAnsi="Times New Roman" w:cs="Times New Roman"/>
          <w:i/>
          <w:iCs/>
          <w:sz w:val="24"/>
          <w:szCs w:val="24"/>
          <w:lang w:eastAsia="ru-RU" w:bidi="ru-RU"/>
        </w:rPr>
        <w:t xml:space="preserve"> </w:t>
      </w:r>
      <w:r w:rsidRPr="004334C9">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D15764" w:rsidRPr="004334C9" w:rsidRDefault="00D15764" w:rsidP="00D15764">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4334C9">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D15764" w:rsidRPr="004334C9"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334C9">
        <w:rPr>
          <w:rFonts w:ascii="Times New Roman" w:eastAsia="Times New Roman" w:hAnsi="Times New Roman" w:cs="Times New Roman"/>
          <w:sz w:val="24"/>
          <w:szCs w:val="24"/>
          <w:lang w:eastAsia="ru-RU"/>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D15764" w:rsidRPr="004334C9" w:rsidRDefault="00D15764" w:rsidP="00D15764">
      <w:pPr>
        <w:tabs>
          <w:tab w:val="left" w:pos="0"/>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4334C9">
        <w:rPr>
          <w:rFonts w:ascii="Times New Roman" w:eastAsia="Times New Roman" w:hAnsi="Times New Roman" w:cs="Times New Roman"/>
          <w:sz w:val="24"/>
          <w:szCs w:val="24"/>
          <w:lang w:eastAsia="ru-RU"/>
        </w:rPr>
        <w:t xml:space="preserve">  3.3.</w:t>
      </w:r>
      <w:r w:rsidRPr="004334C9">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D15764" w:rsidRPr="004334C9" w:rsidRDefault="00D15764" w:rsidP="00D15764">
      <w:pPr>
        <w:tabs>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3.4. </w:t>
      </w:r>
      <w:r w:rsidRPr="004334C9">
        <w:rPr>
          <w:rFonts w:ascii="Times New Roman" w:eastAsia="Times New Roman" w:hAnsi="Times New Roman" w:cs="Times New Roman"/>
          <w:sz w:val="24"/>
          <w:szCs w:val="24"/>
          <w:lang w:eastAsia="ru-RU"/>
        </w:rPr>
        <w:t>Фиксированная часть арендной платы включает в себя плату за пользование Объектом.</w:t>
      </w:r>
    </w:p>
    <w:p w:rsidR="00D15764" w:rsidRPr="004334C9" w:rsidRDefault="00D15764" w:rsidP="00D15764">
      <w:pPr>
        <w:numPr>
          <w:ilvl w:val="1"/>
          <w:numId w:val="0"/>
        </w:numPr>
        <w:tabs>
          <w:tab w:val="num" w:pos="284"/>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Pr="004334C9">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Pr="004334C9">
        <w:rPr>
          <w:rFonts w:ascii="Times New Roman" w:eastAsia="Times New Roman" w:hAnsi="Times New Roman" w:cs="Times New Roman"/>
          <w:sz w:val="24"/>
          <w:szCs w:val="24"/>
          <w:lang w:eastAsia="zh-TW"/>
        </w:rPr>
        <w:t xml:space="preserve"> </w:t>
      </w:r>
    </w:p>
    <w:p w:rsidR="00D15764" w:rsidRPr="004334C9" w:rsidRDefault="00D15764" w:rsidP="00D15764">
      <w:pPr>
        <w:pStyle w:val="2"/>
        <w:numPr>
          <w:ilvl w:val="0"/>
          <w:numId w:val="0"/>
        </w:numPr>
        <w:tabs>
          <w:tab w:val="left" w:pos="1134"/>
          <w:tab w:val="num" w:pos="8223"/>
        </w:tabs>
        <w:rPr>
          <w:sz w:val="24"/>
          <w:szCs w:val="24"/>
        </w:rPr>
      </w:pPr>
      <w:r>
        <w:rPr>
          <w:sz w:val="24"/>
          <w:szCs w:val="24"/>
        </w:rPr>
        <w:lastRenderedPageBreak/>
        <w:t xml:space="preserve">          3.6. </w:t>
      </w:r>
      <w:r w:rsidRPr="004334C9">
        <w:rPr>
          <w:sz w:val="24"/>
          <w:szCs w:val="24"/>
        </w:rPr>
        <w:t>Счет-фактура выставляется Арендодателем в соответствии с требованиями законодательства Российской Федерации.</w:t>
      </w:r>
    </w:p>
    <w:p w:rsidR="00D15764" w:rsidRPr="004334C9" w:rsidRDefault="00D15764" w:rsidP="00D15764">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3.7. </w:t>
      </w:r>
      <w:r w:rsidRPr="004334C9">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D15764" w:rsidRPr="004334C9" w:rsidRDefault="00D15764" w:rsidP="00D15764">
      <w:pPr>
        <w:pStyle w:val="2"/>
        <w:numPr>
          <w:ilvl w:val="0"/>
          <w:numId w:val="0"/>
        </w:numPr>
        <w:tabs>
          <w:tab w:val="left" w:pos="1134"/>
          <w:tab w:val="num" w:pos="8223"/>
        </w:tabs>
        <w:rPr>
          <w:sz w:val="24"/>
          <w:szCs w:val="24"/>
        </w:rPr>
      </w:pPr>
      <w:r>
        <w:rPr>
          <w:sz w:val="24"/>
          <w:szCs w:val="24"/>
        </w:rPr>
        <w:t xml:space="preserve">           3.8. </w:t>
      </w:r>
      <w:r w:rsidRPr="004334C9">
        <w:rPr>
          <w:sz w:val="24"/>
          <w:szCs w:val="24"/>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sz w:val="24"/>
          <w:szCs w:val="24"/>
        </w:rPr>
        <w:t>_____________ рублей</w:t>
      </w:r>
      <w:r w:rsidRPr="004334C9">
        <w:rPr>
          <w:sz w:val="24"/>
          <w:szCs w:val="24"/>
        </w:rPr>
        <w:t xml:space="preserve"> </w:t>
      </w:r>
      <w:r>
        <w:rPr>
          <w:sz w:val="24"/>
          <w:szCs w:val="24"/>
        </w:rPr>
        <w:t xml:space="preserve">_______ </w:t>
      </w:r>
      <w:r w:rsidRPr="004334C9">
        <w:rPr>
          <w:sz w:val="24"/>
          <w:szCs w:val="24"/>
        </w:rPr>
        <w:t>копейки. Сумма гарантийного взноса подлежит зачету при расчетах за последний месяц аренды.</w:t>
      </w:r>
    </w:p>
    <w:p w:rsidR="00D15764" w:rsidRPr="005567E5" w:rsidRDefault="00D15764" w:rsidP="00D1576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ru-RU"/>
        </w:rPr>
      </w:pPr>
    </w:p>
    <w:p w:rsidR="00D15764" w:rsidRPr="009A7EC2" w:rsidRDefault="00D15764" w:rsidP="00D15764">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Pr="005567E5">
        <w:rPr>
          <w:rFonts w:ascii="Times New Roman" w:eastAsia="Times New Roman" w:hAnsi="Times New Roman" w:cs="Times New Roman"/>
          <w:b/>
          <w:sz w:val="28"/>
          <w:szCs w:val="28"/>
          <w:lang w:eastAsia="ru-RU"/>
        </w:rPr>
        <w:t>Порядок возврата арен</w:t>
      </w:r>
      <w:r>
        <w:rPr>
          <w:rFonts w:ascii="Times New Roman" w:eastAsia="Times New Roman" w:hAnsi="Times New Roman" w:cs="Times New Roman"/>
          <w:b/>
          <w:sz w:val="28"/>
          <w:szCs w:val="28"/>
          <w:lang w:eastAsia="ru-RU"/>
        </w:rPr>
        <w:t xml:space="preserve">дуемого помещения Арендодателю </w:t>
      </w:r>
      <w:r w:rsidRPr="005567E5">
        <w:rPr>
          <w:rFonts w:ascii="Times New Roman" w:eastAsia="Times New Roman" w:hAnsi="Times New Roman" w:cs="Times New Roman"/>
          <w:sz w:val="28"/>
          <w:szCs w:val="28"/>
          <w:lang w:eastAsia="ru-RU"/>
        </w:rPr>
        <w:tab/>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5567E5">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Pr="005567E5">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w:t>
      </w:r>
      <w:r w:rsidRPr="005567E5">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 </w:t>
      </w:r>
      <w:r w:rsidRPr="005567E5">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D15764" w:rsidRPr="005567E5" w:rsidRDefault="00D15764" w:rsidP="00D1576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D15764" w:rsidRPr="005567E5" w:rsidRDefault="00D15764" w:rsidP="00D1576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D15764" w:rsidRPr="005567E5" w:rsidRDefault="00D15764" w:rsidP="00D1576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D15764" w:rsidRPr="005567E5" w:rsidRDefault="00D15764" w:rsidP="00D15764">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D15764" w:rsidRPr="005567E5" w:rsidRDefault="00D15764" w:rsidP="00D15764">
      <w:pPr>
        <w:tabs>
          <w:tab w:val="left" w:pos="709"/>
        </w:tabs>
        <w:overflowPunct w:val="0"/>
        <w:autoSpaceDE w:val="0"/>
        <w:autoSpaceDN w:val="0"/>
        <w:adjustRightInd w:val="0"/>
        <w:spacing w:after="0" w:line="240" w:lineRule="auto"/>
        <w:ind w:left="709"/>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 дата в соответствии с п. 1.5. Договора.</w:t>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w:t>
      </w:r>
      <w:r w:rsidRPr="005567E5">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D15764" w:rsidRPr="005567E5" w:rsidRDefault="00D15764" w:rsidP="00D15764">
      <w:pPr>
        <w:tabs>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4.6. </w:t>
      </w:r>
      <w:r w:rsidRPr="005567E5">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D15764" w:rsidRPr="005567E5" w:rsidRDefault="00D15764" w:rsidP="00D15764">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15764" w:rsidRDefault="00D15764" w:rsidP="00D15764">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5567E5">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w:t>
      </w:r>
      <w:r>
        <w:rPr>
          <w:rFonts w:ascii="Times New Roman" w:eastAsia="Times New Roman" w:hAnsi="Times New Roman" w:cs="Times New Roman"/>
          <w:sz w:val="24"/>
          <w:szCs w:val="24"/>
          <w:lang w:eastAsia="ru-RU"/>
        </w:rPr>
        <w:t>ются собственностью Арендатора.</w:t>
      </w:r>
    </w:p>
    <w:p w:rsidR="00D15764" w:rsidRPr="009A7EC2" w:rsidRDefault="00D15764" w:rsidP="00D15764">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D15764" w:rsidRPr="009A7EC2" w:rsidRDefault="00D15764" w:rsidP="00D15764">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5. </w:t>
      </w:r>
      <w:r w:rsidRPr="005567E5">
        <w:rPr>
          <w:rFonts w:ascii="Times New Roman" w:eastAsia="Times New Roman" w:hAnsi="Times New Roman" w:cs="Times New Roman"/>
          <w:b/>
          <w:sz w:val="28"/>
          <w:szCs w:val="28"/>
          <w:lang w:eastAsia="ru-RU"/>
        </w:rPr>
        <w:t xml:space="preserve">Ответственность Сторон </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5.1. </w:t>
      </w:r>
      <w:r w:rsidRPr="005567E5">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 </w:t>
      </w:r>
      <w:r w:rsidRPr="005567E5">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567E5">
        <w:rPr>
          <w:rFonts w:ascii="Times New Roman" w:eastAsia="Times New Roman" w:hAnsi="Times New Roman" w:cs="Times New Roman"/>
          <w:iCs/>
          <w:sz w:val="24"/>
          <w:szCs w:val="24"/>
          <w:lang w:eastAsia="ru-RU"/>
        </w:rPr>
        <w:t>0,1 (одна десятая) процента,</w:t>
      </w:r>
      <w:r w:rsidRPr="005567E5">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 </w:t>
      </w:r>
      <w:r w:rsidRPr="005567E5">
        <w:rPr>
          <w:rFonts w:ascii="Times New Roman" w:eastAsia="Times New Roman" w:hAnsi="Times New Roman" w:cs="Times New Roman"/>
          <w:sz w:val="24"/>
          <w:szCs w:val="24"/>
          <w:lang w:eastAsia="ru-RU"/>
        </w:rPr>
        <w:t xml:space="preserve">В случае нарушения Арендатором </w:t>
      </w:r>
      <w:proofErr w:type="spellStart"/>
      <w:r w:rsidRPr="005567E5">
        <w:rPr>
          <w:rFonts w:ascii="Times New Roman" w:eastAsia="Times New Roman" w:hAnsi="Times New Roman" w:cs="Times New Roman"/>
          <w:sz w:val="24"/>
          <w:szCs w:val="24"/>
          <w:lang w:eastAsia="ru-RU"/>
        </w:rPr>
        <w:t>п.п</w:t>
      </w:r>
      <w:proofErr w:type="spellEnd"/>
      <w:r w:rsidRPr="005567E5">
        <w:rPr>
          <w:rFonts w:ascii="Times New Roman" w:eastAsia="Times New Roman" w:hAnsi="Times New Roman" w:cs="Times New Roman"/>
          <w:sz w:val="24"/>
          <w:szCs w:val="24"/>
          <w:lang w:eastAsia="ru-RU"/>
        </w:rPr>
        <w:t xml:space="preserve">. 2.2.10. настоящего Договора, Арендодатель вправе потребовать от Арендатора уплаты штрафа в размере </w:t>
      </w:r>
      <w:r>
        <w:rPr>
          <w:rFonts w:ascii="Times New Roman" w:eastAsia="Times New Roman" w:hAnsi="Times New Roman" w:cs="Times New Roman"/>
          <w:sz w:val="24"/>
          <w:szCs w:val="24"/>
          <w:lang w:eastAsia="ru-RU"/>
        </w:rPr>
        <w:t>________________ рублей ________</w:t>
      </w:r>
      <w:r w:rsidRPr="005567E5">
        <w:rPr>
          <w:rFonts w:ascii="Times New Roman" w:eastAsia="Times New Roman" w:hAnsi="Times New Roman" w:cs="Times New Roman"/>
          <w:sz w:val="24"/>
          <w:szCs w:val="24"/>
          <w:lang w:eastAsia="ru-RU"/>
        </w:rPr>
        <w:t xml:space="preserve"> копейки</w:t>
      </w:r>
      <w:r w:rsidRPr="005567E5">
        <w:rPr>
          <w:rFonts w:ascii="Times New Roman" w:eastAsia="Times New Roman" w:hAnsi="Times New Roman" w:cs="Times New Roman"/>
          <w:iCs/>
          <w:sz w:val="24"/>
          <w:szCs w:val="24"/>
          <w:lang w:eastAsia="ru-RU"/>
        </w:rPr>
        <w:t>.</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Pr="005567E5">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Pr="005567E5">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5.6. </w:t>
      </w:r>
      <w:r w:rsidRPr="005567E5">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15764" w:rsidRPr="005567E5" w:rsidRDefault="00D15764" w:rsidP="00D15764">
      <w:pPr>
        <w:tabs>
          <w:tab w:val="left" w:pos="113"/>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w:t>
      </w:r>
      <w:r w:rsidRPr="005567E5">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D15764" w:rsidRPr="005567E5" w:rsidRDefault="00D15764" w:rsidP="00D15764">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D15764" w:rsidRPr="003B774D" w:rsidRDefault="00D15764" w:rsidP="00D15764">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 </w:t>
      </w:r>
      <w:r w:rsidRPr="003B774D">
        <w:rPr>
          <w:rFonts w:ascii="Times New Roman" w:eastAsia="Times New Roman" w:hAnsi="Times New Roman" w:cs="Times New Roman"/>
          <w:b/>
          <w:sz w:val="28"/>
          <w:szCs w:val="28"/>
          <w:lang w:eastAsia="ru-RU"/>
        </w:rPr>
        <w:t xml:space="preserve">Обстоятельства непреодолимой силы </w:t>
      </w:r>
    </w:p>
    <w:p w:rsidR="00D15764" w:rsidRPr="005567E5" w:rsidRDefault="00D15764" w:rsidP="00D15764">
      <w:pPr>
        <w:tabs>
          <w:tab w:val="left" w:pos="709"/>
          <w:tab w:val="left" w:pos="1134"/>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15764" w:rsidRPr="005567E5" w:rsidRDefault="00D15764" w:rsidP="00D1576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6.2. </w:t>
      </w:r>
      <w:r w:rsidRPr="005567E5">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D15764" w:rsidRDefault="00D15764" w:rsidP="00D15764">
      <w:pPr>
        <w:tabs>
          <w:tab w:val="left" w:pos="127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5567E5">
        <w:rPr>
          <w:rFonts w:ascii="Times New Roman" w:eastAsia="Times New Roman" w:hAnsi="Times New Roman" w:cs="Times New Roman"/>
          <w:color w:val="000000"/>
          <w:sz w:val="24"/>
          <w:szCs w:val="24"/>
          <w:lang w:eastAsia="ru-RU"/>
        </w:rPr>
        <w:t xml:space="preserve">            6.3.</w:t>
      </w:r>
      <w:r w:rsidRPr="005567E5">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Pr>
          <w:rFonts w:ascii="Times New Roman" w:eastAsia="Times New Roman" w:hAnsi="Times New Roman" w:cs="Times New Roman"/>
          <w:color w:val="000000"/>
          <w:sz w:val="24"/>
          <w:szCs w:val="24"/>
          <w:lang w:eastAsia="ru-RU"/>
        </w:rPr>
        <w:t>я соглашения о его расторжении.</w:t>
      </w:r>
    </w:p>
    <w:p w:rsidR="00D15764" w:rsidRPr="009A7EC2" w:rsidRDefault="00D15764" w:rsidP="00D15764">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p>
    <w:p w:rsidR="00D15764" w:rsidRPr="003B774D" w:rsidRDefault="00D15764" w:rsidP="00D15764">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7. </w:t>
      </w:r>
      <w:r w:rsidRPr="003B774D">
        <w:rPr>
          <w:rFonts w:ascii="Times New Roman" w:eastAsia="Times New Roman" w:hAnsi="Times New Roman" w:cs="Times New Roman"/>
          <w:b/>
          <w:sz w:val="28"/>
          <w:szCs w:val="28"/>
          <w:lang w:eastAsia="ru-RU"/>
        </w:rPr>
        <w:t xml:space="preserve">Конфиденциальность </w:t>
      </w:r>
    </w:p>
    <w:p w:rsidR="00D15764" w:rsidRDefault="00D15764" w:rsidP="00D1576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color w:val="000000"/>
          <w:sz w:val="24"/>
          <w:szCs w:val="24"/>
          <w:lang w:eastAsia="ru-RU"/>
        </w:rPr>
        <w:t xml:space="preserve"> 7.1. </w:t>
      </w:r>
      <w:r w:rsidRPr="005567E5">
        <w:rPr>
          <w:rFonts w:ascii="Times New Roman" w:eastAsia="Times New Roman" w:hAnsi="Times New Roman" w:cs="Times New Roman"/>
          <w:color w:val="000000"/>
          <w:sz w:val="24"/>
          <w:szCs w:val="24"/>
          <w:lang w:eastAsia="ru-RU"/>
        </w:rPr>
        <w:t xml:space="preserve"> </w:t>
      </w:r>
      <w:r w:rsidRPr="005567E5">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w:t>
      </w:r>
      <w:r>
        <w:rPr>
          <w:rFonts w:ascii="Times New Roman" w:eastAsia="Times New Roman" w:hAnsi="Times New Roman" w:cs="Times New Roman"/>
          <w:sz w:val="24"/>
          <w:szCs w:val="24"/>
          <w:lang w:eastAsia="zh-TW"/>
        </w:rPr>
        <w:t>ительно по согласованию Сторон.</w:t>
      </w:r>
    </w:p>
    <w:p w:rsidR="00D15764" w:rsidRPr="004D34B4" w:rsidRDefault="00D15764" w:rsidP="00D1576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D15764" w:rsidRPr="009A7EC2" w:rsidRDefault="00D15764" w:rsidP="00D15764">
      <w:pPr>
        <w:pStyle w:val="a7"/>
        <w:overflowPunct w:val="0"/>
        <w:autoSpaceDE w:val="0"/>
        <w:autoSpaceDN w:val="0"/>
        <w:adjustRightInd w:val="0"/>
        <w:spacing w:before="60" w:after="0" w:line="240" w:lineRule="auto"/>
        <w:ind w:left="360"/>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lastRenderedPageBreak/>
        <w:t xml:space="preserve">8. </w:t>
      </w:r>
      <w:r w:rsidRPr="004334C9">
        <w:rPr>
          <w:rFonts w:ascii="Times New Roman" w:eastAsia="Times New Roman" w:hAnsi="Times New Roman" w:cs="Times New Roman"/>
          <w:b/>
          <w:sz w:val="28"/>
          <w:szCs w:val="28"/>
          <w:lang w:eastAsia="zh-TW"/>
        </w:rPr>
        <w:t>Порядок разрешения споров</w:t>
      </w:r>
    </w:p>
    <w:p w:rsidR="00D15764" w:rsidRDefault="00D15764" w:rsidP="00D1576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  8.1. </w:t>
      </w:r>
      <w:r w:rsidRPr="005567E5">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567E5">
        <w:rPr>
          <w:rFonts w:ascii="Times New Roman" w:eastAsia="Times New Roman" w:hAnsi="Times New Roman" w:cs="Times New Roman"/>
          <w:sz w:val="24"/>
          <w:szCs w:val="24"/>
          <w:lang w:eastAsia="zh-TW"/>
        </w:rPr>
        <w:t>СоюзМаш</w:t>
      </w:r>
      <w:proofErr w:type="spellEnd"/>
      <w:r w:rsidRPr="005567E5">
        <w:rPr>
          <w:rFonts w:ascii="Times New Roman" w:eastAsia="Times New Roman" w:hAnsi="Times New Roman" w:cs="Times New Roman"/>
          <w:sz w:val="24"/>
          <w:szCs w:val="24"/>
          <w:lang w:eastAsia="zh-TW"/>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567E5">
        <w:rPr>
          <w:rFonts w:ascii="Times New Roman" w:eastAsia="Times New Roman" w:hAnsi="Times New Roman" w:cs="Times New Roman"/>
          <w:lang w:eastAsia="ru-RU"/>
        </w:rPr>
        <w:t xml:space="preserve"> </w:t>
      </w:r>
    </w:p>
    <w:p w:rsidR="00D15764" w:rsidRPr="005567E5" w:rsidRDefault="00D15764" w:rsidP="00D15764">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p>
    <w:p w:rsidR="00D15764" w:rsidRPr="009A7EC2" w:rsidRDefault="00D15764" w:rsidP="00D15764">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9A7EC2">
        <w:rPr>
          <w:rFonts w:ascii="Times New Roman" w:eastAsia="Times New Roman" w:hAnsi="Times New Roman" w:cs="Times New Roman"/>
          <w:b/>
          <w:sz w:val="28"/>
          <w:szCs w:val="28"/>
          <w:lang w:eastAsia="zh-TW"/>
        </w:rPr>
        <w:t>9</w:t>
      </w:r>
      <w:r w:rsidRPr="009A7EC2">
        <w:rPr>
          <w:rFonts w:ascii="Times New Roman" w:eastAsia="Times New Roman" w:hAnsi="Times New Roman" w:cs="Times New Roman"/>
          <w:b/>
          <w:sz w:val="24"/>
          <w:szCs w:val="28"/>
          <w:lang w:eastAsia="zh-TW"/>
        </w:rPr>
        <w:t>.</w:t>
      </w:r>
      <w:r w:rsidRPr="005567E5">
        <w:rPr>
          <w:rFonts w:ascii="Times New Roman" w:eastAsia="Times New Roman" w:hAnsi="Times New Roman" w:cs="Times New Roman"/>
          <w:b/>
          <w:sz w:val="28"/>
          <w:szCs w:val="28"/>
          <w:lang w:eastAsia="zh-TW"/>
        </w:rPr>
        <w:t xml:space="preserve"> Одн</w:t>
      </w:r>
      <w:r>
        <w:rPr>
          <w:rFonts w:ascii="Times New Roman" w:eastAsia="Times New Roman" w:hAnsi="Times New Roman" w:cs="Times New Roman"/>
          <w:b/>
          <w:sz w:val="28"/>
          <w:szCs w:val="28"/>
          <w:lang w:eastAsia="zh-TW"/>
        </w:rPr>
        <w:t>остороннее расторжение Договора</w:t>
      </w:r>
    </w:p>
    <w:p w:rsidR="00D15764" w:rsidRPr="005567E5" w:rsidRDefault="00D15764" w:rsidP="00D15764">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в любом из следующих случаев:</w:t>
      </w:r>
    </w:p>
    <w:p w:rsidR="00D15764" w:rsidRPr="005567E5" w:rsidRDefault="00D15764" w:rsidP="00D15764">
      <w:pPr>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9.1.1. </w:t>
      </w:r>
      <w:r w:rsidRPr="005567E5">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D15764" w:rsidRPr="005567E5" w:rsidRDefault="00D15764" w:rsidP="00D15764">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9.1.2. </w:t>
      </w:r>
      <w:r w:rsidRPr="005567E5">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D15764" w:rsidRPr="005567E5" w:rsidRDefault="00D15764" w:rsidP="00D15764">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9.1.3. </w:t>
      </w:r>
      <w:r w:rsidRPr="005567E5">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D15764" w:rsidRPr="005567E5" w:rsidRDefault="00D15764" w:rsidP="00D15764">
      <w:pPr>
        <w:tabs>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9.1.4. </w:t>
      </w:r>
      <w:r w:rsidRPr="005567E5">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567E5">
        <w:rPr>
          <w:rFonts w:ascii="Times New Roman" w:eastAsia="Times New Roman" w:hAnsi="Times New Roman" w:cs="Times New Roman"/>
          <w:i/>
          <w:iCs/>
          <w:sz w:val="24"/>
          <w:szCs w:val="24"/>
          <w:lang w:eastAsia="zh-TW"/>
        </w:rPr>
        <w:t xml:space="preserve"> (если применимо</w:t>
      </w:r>
      <w:r w:rsidRPr="005567E5">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D15764" w:rsidRPr="005567E5" w:rsidRDefault="00D15764" w:rsidP="00D15764">
      <w:pPr>
        <w:tabs>
          <w:tab w:val="left" w:pos="99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9.2. </w:t>
      </w:r>
      <w:r w:rsidRPr="005567E5">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567E5">
        <w:rPr>
          <w:rFonts w:ascii="Times New Roman" w:eastAsia="Times New Roman" w:hAnsi="Times New Roman" w:cs="Times New Roman"/>
          <w:i/>
          <w:iCs/>
          <w:sz w:val="24"/>
          <w:szCs w:val="24"/>
          <w:lang w:eastAsia="zh-TW"/>
        </w:rPr>
        <w:t xml:space="preserve"> </w:t>
      </w:r>
      <w:r w:rsidRPr="005567E5">
        <w:rPr>
          <w:rFonts w:ascii="Times New Roman" w:eastAsia="Times New Roman" w:hAnsi="Times New Roman" w:cs="Times New Roman"/>
          <w:sz w:val="24"/>
          <w:szCs w:val="24"/>
          <w:lang w:eastAsia="zh-TW"/>
        </w:rPr>
        <w:t>календарных дней до предполагаемого дня расторжения.</w:t>
      </w:r>
    </w:p>
    <w:p w:rsidR="00D15764" w:rsidRPr="005567E5" w:rsidRDefault="00D15764" w:rsidP="00D1576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9.3.</w:t>
      </w:r>
      <w:r w:rsidRPr="005567E5">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D15764" w:rsidRPr="005567E5" w:rsidRDefault="00D15764" w:rsidP="00D1576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9.4. </w:t>
      </w:r>
      <w:r w:rsidRPr="005567E5">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D15764" w:rsidRPr="005567E5" w:rsidRDefault="00D15764" w:rsidP="00D1576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9.5.</w:t>
      </w:r>
      <w:r w:rsidRPr="005567E5">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D15764" w:rsidRPr="005567E5" w:rsidRDefault="00D15764" w:rsidP="00D15764">
      <w:pPr>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9.6.</w:t>
      </w:r>
      <w:r w:rsidRPr="005567E5">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w:t>
      </w:r>
      <w:r w:rsidR="00F35D2F">
        <w:rPr>
          <w:rFonts w:ascii="Times New Roman" w:eastAsia="Times New Roman" w:hAnsi="Times New Roman" w:cs="Times New Roman"/>
          <w:sz w:val="24"/>
          <w:szCs w:val="24"/>
          <w:lang w:eastAsia="zh-TW"/>
        </w:rPr>
        <w:t>оизвести сверку взаиморасчетов.</w:t>
      </w:r>
    </w:p>
    <w:p w:rsidR="00D15764" w:rsidRPr="009A7EC2" w:rsidRDefault="00D15764" w:rsidP="00D15764">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 Прочие условия</w:t>
      </w:r>
    </w:p>
    <w:p w:rsidR="00D15764" w:rsidRPr="005567E5" w:rsidRDefault="00D15764" w:rsidP="00D15764">
      <w:pPr>
        <w:tabs>
          <w:tab w:val="left" w:pos="113"/>
          <w:tab w:val="left" w:pos="99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Pr="005567E5">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15764" w:rsidRPr="005567E5" w:rsidRDefault="00D15764" w:rsidP="00D1576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D15764" w:rsidRPr="005567E5" w:rsidRDefault="00D15764" w:rsidP="00D1576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D15764" w:rsidRPr="005567E5"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Pr="005567E5">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D15764" w:rsidRPr="005567E5" w:rsidRDefault="00D15764" w:rsidP="00D15764">
      <w:pPr>
        <w:tabs>
          <w:tab w:val="left" w:pos="113"/>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zh-TW"/>
        </w:rPr>
      </w:pPr>
      <w:r w:rsidRPr="005567E5">
        <w:rPr>
          <w:rFonts w:ascii="Times New Roman" w:eastAsia="Times New Roman" w:hAnsi="Times New Roman" w:cs="Times New Roman"/>
          <w:sz w:val="24"/>
          <w:szCs w:val="24"/>
          <w:lang w:eastAsia="zh-TW"/>
        </w:rPr>
        <w:t>Сторон п</w:t>
      </w:r>
      <w:r>
        <w:rPr>
          <w:rFonts w:ascii="Times New Roman" w:eastAsia="Times New Roman" w:hAnsi="Times New Roman" w:cs="Times New Roman"/>
          <w:sz w:val="24"/>
          <w:szCs w:val="24"/>
          <w:lang w:eastAsia="zh-TW"/>
        </w:rPr>
        <w:t>о настоящему Договору является __</w:t>
      </w:r>
      <w:r w:rsidRPr="005567E5">
        <w:rPr>
          <w:rFonts w:ascii="Times New Roman" w:eastAsia="Times New Roman" w:hAnsi="Times New Roman" w:cs="Times New Roman"/>
          <w:sz w:val="24"/>
          <w:szCs w:val="24"/>
          <w:lang w:eastAsia="zh-TW"/>
        </w:rPr>
        <w:t>____</w:t>
      </w:r>
      <w:r>
        <w:rPr>
          <w:rFonts w:ascii="Times New Roman" w:eastAsia="Times New Roman" w:hAnsi="Times New Roman" w:cs="Times New Roman"/>
          <w:sz w:val="24"/>
          <w:szCs w:val="24"/>
          <w:lang w:eastAsia="zh-TW"/>
        </w:rPr>
        <w:t xml:space="preserve">__________________ </w:t>
      </w:r>
      <w:r w:rsidRPr="005567E5">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D15764" w:rsidRPr="005567E5"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 xml:space="preserve">10.3. </w:t>
      </w:r>
      <w:r w:rsidRPr="005567E5">
        <w:rPr>
          <w:rFonts w:ascii="Times New Roman" w:eastAsia="Times New Roman" w:hAnsi="Times New Roman" w:cs="Times New Roman"/>
          <w:sz w:val="24"/>
          <w:szCs w:val="24"/>
          <w:lang w:eastAsia="zh-TW"/>
        </w:rPr>
        <w:t xml:space="preserve">Представителем Арендатора для обеспечения оперативного взаимодействия Сторон по настоящему Договору </w:t>
      </w:r>
      <w:r>
        <w:rPr>
          <w:rFonts w:ascii="Times New Roman" w:eastAsia="Times New Roman" w:hAnsi="Times New Roman" w:cs="Times New Roman"/>
          <w:sz w:val="24"/>
          <w:szCs w:val="24"/>
          <w:lang w:eastAsia="zh-TW"/>
        </w:rPr>
        <w:t xml:space="preserve">является -_____________________(указывается </w:t>
      </w:r>
      <w:r w:rsidRPr="005567E5">
        <w:rPr>
          <w:rFonts w:ascii="Times New Roman" w:eastAsia="Times New Roman" w:hAnsi="Times New Roman" w:cs="Times New Roman"/>
          <w:sz w:val="24"/>
          <w:szCs w:val="24"/>
          <w:lang w:eastAsia="zh-TW"/>
        </w:rPr>
        <w:t>должность, Ф.И.О.), тел.______________. электронная почта__________________.</w:t>
      </w:r>
    </w:p>
    <w:p w:rsidR="00D15764" w:rsidRPr="005567E5"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Pr="005567E5">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15764"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 xml:space="preserve">10.5. </w:t>
      </w:r>
      <w:r w:rsidRPr="005567E5">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w:t>
      </w:r>
      <w:r>
        <w:rPr>
          <w:rFonts w:ascii="Times New Roman" w:eastAsia="Times New Roman" w:hAnsi="Times New Roman" w:cs="Times New Roman"/>
          <w:sz w:val="24"/>
          <w:szCs w:val="24"/>
          <w:lang w:eastAsia="zh-TW"/>
        </w:rPr>
        <w:t xml:space="preserve"> </w:t>
      </w:r>
      <w:r w:rsidRPr="007F5338">
        <w:rPr>
          <w:rFonts w:ascii="Times New Roman" w:eastAsia="Times New Roman" w:hAnsi="Times New Roman" w:cs="Times New Roman"/>
          <w:sz w:val="24"/>
          <w:szCs w:val="24"/>
          <w:lang w:eastAsia="zh-TW"/>
        </w:rPr>
        <w:t>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15764" w:rsidRPr="004D34B4"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10.6. </w:t>
      </w:r>
      <w:r w:rsidRPr="004D34B4">
        <w:rPr>
          <w:rFonts w:ascii="Times New Roman" w:eastAsia="Times New Roman" w:hAnsi="Times New Roman" w:cs="Times New Roman"/>
          <w:sz w:val="24"/>
          <w:szCs w:val="24"/>
          <w:lang w:eastAsia="ru-RU"/>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15764" w:rsidRPr="004D34B4"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10.7. </w:t>
      </w:r>
      <w:r w:rsidRPr="004D34B4">
        <w:rPr>
          <w:rFonts w:ascii="Times New Roman" w:eastAsia="Times New Roman" w:hAnsi="Times New Roman" w:cs="Times New Roman"/>
          <w:sz w:val="24"/>
          <w:szCs w:val="24"/>
          <w:lang w:eastAsia="ru-RU"/>
        </w:rPr>
        <w:t>Во всем, что прямо не предусмотрено настоящим Договором, Стороны руководствуются законодательством Российской Федерации.</w:t>
      </w:r>
    </w:p>
    <w:p w:rsidR="00F35D2F" w:rsidRDefault="00D15764" w:rsidP="00D15764">
      <w:pPr>
        <w:tabs>
          <w:tab w:val="left" w:pos="113"/>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sz w:val="28"/>
          <w:szCs w:val="24"/>
          <w:lang w:eastAsia="ru-RU"/>
        </w:rPr>
      </w:pPr>
      <w:r>
        <w:rPr>
          <w:rFonts w:ascii="Times New Roman" w:eastAsia="Times New Roman" w:hAnsi="Times New Roman" w:cs="Times New Roman"/>
          <w:sz w:val="24"/>
          <w:szCs w:val="24"/>
          <w:lang w:eastAsia="ru-RU"/>
        </w:rPr>
        <w:t xml:space="preserve">10.8. </w:t>
      </w:r>
      <w:r w:rsidRPr="004D34B4">
        <w:rPr>
          <w:rFonts w:ascii="Times New Roman" w:eastAsia="Times New Roman" w:hAnsi="Times New Roman" w:cs="Times New Roman"/>
          <w:sz w:val="24"/>
          <w:szCs w:val="24"/>
          <w:lang w:eastAsia="ru-RU"/>
        </w:rPr>
        <w:t>Настоящий Договор составлен в двух подлинных аутентичных экземплярах, по одному экземпляру для каждой из Сторон.</w:t>
      </w:r>
      <w:r w:rsidR="00C96CFD" w:rsidRPr="00C96CFD">
        <w:rPr>
          <w:rFonts w:ascii="Times New Roman" w:eastAsia="Times New Roman" w:hAnsi="Times New Roman" w:cs="Times New Roman"/>
          <w:b/>
          <w:sz w:val="28"/>
          <w:szCs w:val="24"/>
          <w:lang w:eastAsia="ru-RU"/>
        </w:rPr>
        <w:t xml:space="preserve"> </w:t>
      </w:r>
    </w:p>
    <w:p w:rsidR="00C96CFD" w:rsidRDefault="00F35D2F" w:rsidP="00F35D2F">
      <w:pPr>
        <w:tabs>
          <w:tab w:val="left" w:pos="113"/>
          <w:tab w:val="left" w:pos="1134"/>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b/>
          <w:sz w:val="28"/>
          <w:szCs w:val="24"/>
          <w:lang w:eastAsia="ru-RU"/>
        </w:rPr>
      </w:pPr>
      <w:r w:rsidRPr="00C96CFD">
        <w:rPr>
          <w:rFonts w:ascii="Times New Roman" w:eastAsia="Times New Roman" w:hAnsi="Times New Roman" w:cs="Times New Roman"/>
          <w:b/>
          <w:sz w:val="28"/>
          <w:szCs w:val="24"/>
          <w:lang w:eastAsia="ru-RU"/>
        </w:rPr>
        <w:t>11. Адреса и реквизиты Сторон</w:t>
      </w:r>
    </w:p>
    <w:p w:rsidR="00D15764" w:rsidRDefault="00D15764" w:rsidP="00C96CFD">
      <w:pPr>
        <w:tabs>
          <w:tab w:val="left" w:pos="113"/>
          <w:tab w:val="left" w:pos="1134"/>
        </w:tabs>
        <w:overflowPunct w:val="0"/>
        <w:autoSpaceDE w:val="0"/>
        <w:autoSpaceDN w:val="0"/>
        <w:adjustRightInd w:val="0"/>
        <w:spacing w:after="0" w:line="240" w:lineRule="auto"/>
        <w:ind w:firstLine="567"/>
        <w:jc w:val="center"/>
        <w:textAlignment w:val="baseline"/>
        <w:rPr>
          <w:rFonts w:ascii="Times New Roman" w:eastAsia="Times New Roman" w:hAnsi="Times New Roman" w:cs="Times New Roman"/>
          <w:sz w:val="24"/>
          <w:szCs w:val="24"/>
          <w:lang w:eastAsia="ru-RU"/>
        </w:rPr>
      </w:pPr>
    </w:p>
    <w:tbl>
      <w:tblPr>
        <w:tblpPr w:leftFromText="180" w:rightFromText="180" w:vertAnchor="text" w:horzAnchor="margin" w:tblpY="-71"/>
        <w:tblW w:w="10123" w:type="dxa"/>
        <w:tblLook w:val="0000" w:firstRow="0" w:lastRow="0" w:firstColumn="0" w:lastColumn="0" w:noHBand="0" w:noVBand="0"/>
      </w:tblPr>
      <w:tblGrid>
        <w:gridCol w:w="5353"/>
        <w:gridCol w:w="4770"/>
      </w:tblGrid>
      <w:tr w:rsidR="00F35D2F" w:rsidRPr="00C96CFD" w:rsidTr="005355E1">
        <w:trPr>
          <w:trHeight w:val="6948"/>
        </w:trPr>
        <w:tc>
          <w:tcPr>
            <w:tcW w:w="5353" w:type="dxa"/>
          </w:tcPr>
          <w:p w:rsidR="00F35D2F" w:rsidRPr="00C96CFD" w:rsidRDefault="00F35D2F" w:rsidP="005355E1">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b/>
                <w:sz w:val="24"/>
                <w:szCs w:val="24"/>
                <w:lang w:eastAsia="ru-RU"/>
              </w:rPr>
              <w:t>Арендодатель:</w:t>
            </w:r>
          </w:p>
          <w:p w:rsidR="00F35D2F" w:rsidRPr="00C96CFD" w:rsidRDefault="00F35D2F" w:rsidP="005355E1">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(АО «НИЦЭВТ»)</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C96CFD">
                <w:rPr>
                  <w:rFonts w:ascii="Times New Roman" w:eastAsia="Times New Roman" w:hAnsi="Times New Roman" w:cs="Times New Roman"/>
                  <w:sz w:val="24"/>
                  <w:szCs w:val="24"/>
                  <w:lang w:eastAsia="ru-RU"/>
                </w:rPr>
                <w:t>117587, г</w:t>
              </w:r>
            </w:smartTag>
            <w:r w:rsidRPr="00C96CFD">
              <w:rPr>
                <w:rFonts w:ascii="Times New Roman" w:eastAsia="Times New Roman" w:hAnsi="Times New Roman" w:cs="Times New Roman"/>
                <w:sz w:val="24"/>
                <w:szCs w:val="24"/>
                <w:lang w:eastAsia="ru-RU"/>
              </w:rPr>
              <w:t>. Москва, Варшавское шоссе, д. 125, стр. 1</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C96CFD">
                <w:rPr>
                  <w:rFonts w:ascii="Times New Roman" w:eastAsia="Times New Roman" w:hAnsi="Times New Roman" w:cs="Times New Roman"/>
                  <w:sz w:val="24"/>
                  <w:szCs w:val="24"/>
                  <w:lang w:eastAsia="ru-RU"/>
                </w:rPr>
                <w:t>117587, г</w:t>
              </w:r>
            </w:smartTag>
            <w:r w:rsidRPr="00C96CFD">
              <w:rPr>
                <w:rFonts w:ascii="Times New Roman" w:eastAsia="Times New Roman" w:hAnsi="Times New Roman" w:cs="Times New Roman"/>
                <w:sz w:val="24"/>
                <w:szCs w:val="24"/>
                <w:lang w:eastAsia="ru-RU"/>
              </w:rPr>
              <w:t>. Москва, Варшавское шоссе, д. 125, стр. 1</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ИНН 7726019325 КПП 772601001</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ОГРН 1027700015298</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р/с 40702810938060111370</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в ПАО Сбербанк России, г. Москва</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к/с 30101810400000000225</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БИК 044525225</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 xml:space="preserve">Телефон: 8-495-319-17-90, </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факс 8-495-319-69-78.</w:t>
            </w:r>
          </w:p>
          <w:p w:rsidR="00F35D2F" w:rsidRPr="00C96CFD" w:rsidRDefault="00F35D2F" w:rsidP="005355E1">
            <w:pPr>
              <w:spacing w:after="0" w:line="240" w:lineRule="auto"/>
              <w:rPr>
                <w:rFonts w:ascii="Times New Roman" w:eastAsia="Times New Roman" w:hAnsi="Times New Roman" w:cs="Times New Roman"/>
                <w:sz w:val="24"/>
                <w:szCs w:val="24"/>
                <w:lang w:eastAsia="ru-RU"/>
              </w:rPr>
            </w:pPr>
          </w:p>
          <w:p w:rsidR="00F35D2F" w:rsidRPr="00C96CFD" w:rsidRDefault="00F35D2F" w:rsidP="005355E1">
            <w:pPr>
              <w:spacing w:after="0" w:line="240" w:lineRule="auto"/>
              <w:rPr>
                <w:rFonts w:ascii="Times New Roman" w:eastAsia="Times New Roman" w:hAnsi="Times New Roman" w:cs="Times New Roman"/>
                <w:sz w:val="24"/>
                <w:szCs w:val="24"/>
                <w:lang w:eastAsia="ru-RU"/>
              </w:rPr>
            </w:pPr>
          </w:p>
          <w:p w:rsidR="00F35D2F" w:rsidRPr="00C96CFD" w:rsidRDefault="00F35D2F" w:rsidP="005355E1">
            <w:pPr>
              <w:spacing w:after="0" w:line="240" w:lineRule="auto"/>
              <w:rPr>
                <w:rFonts w:ascii="Times New Roman" w:eastAsia="Times New Roman" w:hAnsi="Times New Roman" w:cs="Times New Roman"/>
                <w:sz w:val="24"/>
                <w:szCs w:val="24"/>
              </w:rPr>
            </w:pPr>
          </w:p>
          <w:p w:rsidR="00F35D2F" w:rsidRPr="00C96CFD" w:rsidRDefault="00F35D2F" w:rsidP="005355E1">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 xml:space="preserve">____________________ </w:t>
            </w:r>
            <w:r w:rsidRPr="00C96CFD">
              <w:rPr>
                <w:rFonts w:ascii="Times New Roman" w:eastAsia="Times New Roman" w:hAnsi="Times New Roman" w:cs="Times New Roman"/>
                <w:sz w:val="24"/>
                <w:szCs w:val="24"/>
                <w:lang w:eastAsia="ru-RU"/>
              </w:rPr>
              <w:t xml:space="preserve">(Ф.И.О.) </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4770" w:type="dxa"/>
          </w:tcPr>
          <w:p w:rsidR="00F35D2F" w:rsidRPr="00C96CFD" w:rsidRDefault="00F35D2F" w:rsidP="005355E1">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C96CFD">
              <w:rPr>
                <w:rFonts w:ascii="Times New Roman" w:eastAsia="Times New Roman" w:hAnsi="Times New Roman" w:cs="Times New Roman"/>
                <w:b/>
                <w:bCs/>
                <w:sz w:val="24"/>
                <w:szCs w:val="24"/>
                <w:lang w:eastAsia="ru-RU"/>
              </w:rPr>
              <w:t>Арендатор:</w:t>
            </w:r>
          </w:p>
          <w:p w:rsidR="00F35D2F" w:rsidRPr="00C96CFD" w:rsidRDefault="00F35D2F" w:rsidP="005355E1">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___________________________________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___________________________________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z w:val="24"/>
                <w:szCs w:val="24"/>
                <w:lang w:eastAsia="ru-RU"/>
              </w:rPr>
              <w:t>___________________________________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napToGrid w:val="0"/>
                <w:sz w:val="24"/>
                <w:szCs w:val="24"/>
                <w:lang w:eastAsia="ru-RU"/>
              </w:rPr>
              <w:t>Юридический адрес: 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napToGrid w:val="0"/>
                <w:sz w:val="24"/>
                <w:szCs w:val="24"/>
                <w:lang w:eastAsia="ru-RU"/>
              </w:rPr>
              <w:t>___________________________________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napToGrid w:val="0"/>
                <w:sz w:val="24"/>
                <w:szCs w:val="24"/>
                <w:lang w:eastAsia="ru-RU"/>
              </w:rPr>
              <w:t>Почтовый адрес: 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napToGrid w:val="0"/>
                <w:sz w:val="24"/>
                <w:szCs w:val="24"/>
                <w:lang w:eastAsia="ru-RU"/>
              </w:rPr>
              <w:t>___________________________________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ИНН ___________ КПП 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z w:val="24"/>
                <w:szCs w:val="24"/>
                <w:lang w:eastAsia="ru-RU"/>
              </w:rPr>
              <w:t>ОГРН</w:t>
            </w:r>
            <w:r w:rsidRPr="00C96CFD">
              <w:rPr>
                <w:rFonts w:ascii="Times New Roman" w:eastAsia="Times New Roman" w:hAnsi="Times New Roman" w:cs="Times New Roman"/>
                <w:color w:val="000000"/>
                <w:sz w:val="24"/>
                <w:szCs w:val="24"/>
                <w:lang w:eastAsia="ru-RU"/>
              </w:rPr>
              <w:t xml:space="preserve"> </w:t>
            </w:r>
            <w:r w:rsidRPr="00C96CFD">
              <w:rPr>
                <w:rFonts w:ascii="Times New Roman" w:eastAsia="Times New Roman" w:hAnsi="Times New Roman" w:cs="Times New Roman"/>
                <w:snapToGrid w:val="0"/>
                <w:sz w:val="24"/>
                <w:szCs w:val="24"/>
                <w:lang w:eastAsia="ru-RU"/>
              </w:rPr>
              <w:t>_____________________________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р/с _______________________________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z w:val="24"/>
                <w:szCs w:val="24"/>
                <w:lang w:eastAsia="ru-RU"/>
              </w:rPr>
              <w:t>в ________________________________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к/с _______________________________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БИК _____________________________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C96CFD">
              <w:rPr>
                <w:rFonts w:ascii="Times New Roman" w:eastAsia="Times New Roman" w:hAnsi="Times New Roman" w:cs="Times New Roman"/>
                <w:snapToGrid w:val="0"/>
                <w:sz w:val="24"/>
                <w:szCs w:val="24"/>
                <w:lang w:eastAsia="ru-RU"/>
              </w:rPr>
              <w:t>Телефон: _________________________</w:t>
            </w: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napToGrid w:val="0"/>
                <w:sz w:val="24"/>
                <w:szCs w:val="24"/>
                <w:lang w:eastAsia="ru-RU"/>
              </w:rPr>
              <w:t>Факс: ____________________________</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Генеральный директор</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F35D2F" w:rsidRPr="00C96CFD" w:rsidRDefault="00F35D2F" w:rsidP="005355E1">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 xml:space="preserve">_________________ (Ф.И.О.) </w:t>
            </w:r>
          </w:p>
          <w:p w:rsidR="00F35D2F" w:rsidRPr="00C96CFD" w:rsidRDefault="00F35D2F" w:rsidP="005355E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 xml:space="preserve"> </w:t>
            </w:r>
          </w:p>
        </w:tc>
      </w:tr>
    </w:tbl>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567E5" w:rsidRPr="005567E5" w:rsidTr="00C96CFD">
        <w:trPr>
          <w:trHeight w:val="843"/>
          <w:jc w:val="right"/>
        </w:trPr>
        <w:tc>
          <w:tcPr>
            <w:tcW w:w="3600" w:type="dxa"/>
          </w:tcPr>
          <w:p w:rsidR="005567E5" w:rsidRPr="005567E5" w:rsidRDefault="005567E5" w:rsidP="00780370">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 xml:space="preserve">Приложение № 3 к договору аренды объектов недвижимого имущества </w:t>
            </w:r>
          </w:p>
          <w:p w:rsidR="005567E5" w:rsidRPr="005567E5" w:rsidRDefault="005567E5" w:rsidP="00A4063F">
            <w:pPr>
              <w:widowControl w:val="0"/>
              <w:autoSpaceDE w:val="0"/>
              <w:autoSpaceDN w:val="0"/>
              <w:adjustRightInd w:val="0"/>
              <w:spacing w:after="0" w:line="276" w:lineRule="auto"/>
              <w:rPr>
                <w:rFonts w:ascii="Times New Roman" w:eastAsia="Times New Roman" w:hAnsi="Times New Roman" w:cs="Times New Roman"/>
                <w:sz w:val="20"/>
                <w:szCs w:val="20"/>
              </w:rPr>
            </w:pPr>
            <w:r w:rsidRPr="005567E5">
              <w:rPr>
                <w:rFonts w:ascii="Times New Roman" w:eastAsia="Times New Roman" w:hAnsi="Times New Roman" w:cs="Times New Roman"/>
                <w:sz w:val="20"/>
                <w:szCs w:val="20"/>
              </w:rPr>
              <w:t>от ......2022 №2</w:t>
            </w:r>
            <w:r w:rsidR="00A4063F">
              <w:rPr>
                <w:rFonts w:ascii="Times New Roman" w:eastAsia="Times New Roman" w:hAnsi="Times New Roman" w:cs="Times New Roman"/>
                <w:sz w:val="20"/>
                <w:szCs w:val="20"/>
              </w:rPr>
              <w:t>2</w:t>
            </w:r>
            <w:r w:rsidRPr="005567E5">
              <w:rPr>
                <w:rFonts w:ascii="Times New Roman" w:eastAsia="Times New Roman" w:hAnsi="Times New Roman" w:cs="Times New Roman"/>
                <w:sz w:val="20"/>
                <w:szCs w:val="20"/>
              </w:rPr>
              <w:t>/АР-</w:t>
            </w:r>
          </w:p>
        </w:tc>
      </w:tr>
    </w:tbl>
    <w:p w:rsidR="00C96CFD" w:rsidRDefault="00C96CFD"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C96CFD" w:rsidRPr="00C96CFD" w:rsidRDefault="00C96CFD" w:rsidP="00C96CF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C96CFD">
        <w:rPr>
          <w:rFonts w:ascii="Times New Roman" w:eastAsia="Times New Roman" w:hAnsi="Times New Roman" w:cs="Times New Roman"/>
          <w:b/>
          <w:bCs/>
          <w:sz w:val="28"/>
          <w:szCs w:val="28"/>
        </w:rPr>
        <w:t>АКТ</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96CFD">
        <w:rPr>
          <w:rFonts w:ascii="Times New Roman" w:eastAsia="Times New Roman" w:hAnsi="Times New Roman" w:cs="Times New Roman"/>
          <w:b/>
          <w:bCs/>
          <w:sz w:val="28"/>
          <w:szCs w:val="28"/>
        </w:rPr>
        <w:t>приема-передачи</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rPr>
          <w:rFonts w:ascii="Times New Roman" w:eastAsia="Calibri" w:hAnsi="Times New Roman" w:cs="Times New Roman"/>
          <w:sz w:val="24"/>
          <w:szCs w:val="24"/>
          <w:u w:val="single"/>
          <w:lang w:eastAsia="ru-RU"/>
        </w:rPr>
      </w:pPr>
      <w:r w:rsidRPr="00C96CFD">
        <w:rPr>
          <w:rFonts w:ascii="Times New Roman" w:eastAsia="Calibri" w:hAnsi="Times New Roman" w:cs="Times New Roman"/>
          <w:sz w:val="24"/>
          <w:szCs w:val="24"/>
          <w:lang w:eastAsia="ru-RU"/>
        </w:rPr>
        <w:t xml:space="preserve"> г. Москва                                                    </w:t>
      </w:r>
      <w:r w:rsidR="00F35D2F">
        <w:rPr>
          <w:rFonts w:ascii="Times New Roman" w:eastAsia="Calibri" w:hAnsi="Times New Roman" w:cs="Times New Roman"/>
          <w:sz w:val="24"/>
          <w:szCs w:val="24"/>
          <w:lang w:eastAsia="ru-RU"/>
        </w:rPr>
        <w:t xml:space="preserve">                               </w:t>
      </w:r>
      <w:r w:rsidRPr="00C96CFD">
        <w:rPr>
          <w:rFonts w:ascii="Times New Roman" w:eastAsia="Calibri" w:hAnsi="Times New Roman" w:cs="Times New Roman"/>
          <w:sz w:val="24"/>
          <w:szCs w:val="24"/>
          <w:lang w:eastAsia="ru-RU"/>
        </w:rPr>
        <w:t xml:space="preserve">         </w:t>
      </w:r>
      <w:r w:rsidRPr="00C96CFD">
        <w:rPr>
          <w:rFonts w:ascii="Times New Roman" w:eastAsia="Calibri" w:hAnsi="Times New Roman" w:cs="Times New Roman"/>
          <w:sz w:val="24"/>
          <w:szCs w:val="24"/>
          <w:u w:val="single"/>
          <w:lang w:eastAsia="ru-RU"/>
        </w:rPr>
        <w:t xml:space="preserve">«____» ________   </w:t>
      </w:r>
      <w:r w:rsidRPr="00C96CFD">
        <w:rPr>
          <w:rFonts w:ascii="Times New Roman" w:eastAsia="Calibri" w:hAnsi="Times New Roman" w:cs="Times New Roman"/>
          <w:sz w:val="24"/>
          <w:szCs w:val="24"/>
          <w:lang w:eastAsia="ru-RU"/>
        </w:rPr>
        <w:t>202</w:t>
      </w:r>
      <w:r w:rsidR="00A4063F">
        <w:rPr>
          <w:rFonts w:ascii="Times New Roman" w:eastAsia="Calibri" w:hAnsi="Times New Roman" w:cs="Times New Roman"/>
          <w:sz w:val="24"/>
          <w:szCs w:val="24"/>
          <w:lang w:eastAsia="ru-RU"/>
        </w:rPr>
        <w:t>2</w:t>
      </w:r>
      <w:r w:rsidRPr="00C96CFD">
        <w:rPr>
          <w:rFonts w:ascii="Times New Roman" w:eastAsia="Calibri" w:hAnsi="Times New Roman" w:cs="Times New Roman"/>
          <w:sz w:val="24"/>
          <w:szCs w:val="24"/>
          <w:lang w:eastAsia="ru-RU"/>
        </w:rPr>
        <w:t xml:space="preserve"> г.</w:t>
      </w:r>
    </w:p>
    <w:p w:rsidR="00C96CFD" w:rsidRPr="00C96CFD" w:rsidRDefault="00C96CFD" w:rsidP="00C96CFD">
      <w:pPr>
        <w:widowControl w:val="0"/>
        <w:autoSpaceDE w:val="0"/>
        <w:autoSpaceDN w:val="0"/>
        <w:adjustRightInd w:val="0"/>
        <w:spacing w:after="0" w:line="240" w:lineRule="auto"/>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АО «НИЦЭВТ», именуемое в дальнейшем "Арендодатель", в лице</w:t>
      </w:r>
      <w:r w:rsidRPr="00C96CFD">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C96CFD">
        <w:rPr>
          <w:rFonts w:ascii="Times New Roman" w:eastAsia="Times New Roman" w:hAnsi="Times New Roman" w:cs="Times New Roman"/>
          <w:sz w:val="24"/>
          <w:szCs w:val="24"/>
        </w:rPr>
        <w:t xml:space="preserve">, с одной стороны, и ______________, именуемое в дальнейшем «Арендатор», в лице </w:t>
      </w:r>
      <w:r w:rsidRPr="00C96CFD">
        <w:rPr>
          <w:rFonts w:ascii="Times New Roman" w:eastAsia="Times New Roman" w:hAnsi="Times New Roman" w:cs="Times New Roman"/>
          <w:sz w:val="24"/>
          <w:szCs w:val="24"/>
          <w:lang w:eastAsia="ru-RU"/>
        </w:rPr>
        <w:t>генерального директора ________________</w:t>
      </w:r>
      <w:r w:rsidRPr="00C96CFD">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C96CFD" w:rsidRPr="00C96CFD" w:rsidRDefault="00C96CFD" w:rsidP="00C96CF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C96CFD">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площадью_____ </w:t>
      </w:r>
      <w:proofErr w:type="spellStart"/>
      <w:r w:rsidRPr="00C96CFD">
        <w:rPr>
          <w:rFonts w:ascii="Times New Roman" w:eastAsia="Times New Roman" w:hAnsi="Times New Roman" w:cs="Times New Roman"/>
          <w:sz w:val="24"/>
          <w:szCs w:val="24"/>
        </w:rPr>
        <w:t>кв.м</w:t>
      </w:r>
      <w:proofErr w:type="spellEnd"/>
      <w:r w:rsidRPr="00C96CFD">
        <w:rPr>
          <w:rFonts w:ascii="Times New Roman" w:eastAsia="Times New Roman" w:hAnsi="Times New Roman" w:cs="Times New Roman"/>
          <w:sz w:val="24"/>
          <w:szCs w:val="24"/>
        </w:rPr>
        <w:t xml:space="preserve">., расположенный по адресу: </w:t>
      </w:r>
      <w:r w:rsidRPr="00C96CFD">
        <w:rPr>
          <w:rFonts w:ascii="Times New Roman" w:eastAsia="Times New Roman" w:hAnsi="Times New Roman" w:cs="Times New Roman"/>
          <w:sz w:val="24"/>
          <w:szCs w:val="24"/>
          <w:lang w:eastAsia="ru-RU"/>
        </w:rPr>
        <w:t xml:space="preserve">город Москва, внутригородская территория (внутригородское муниципальное образование) города федерального значения муниципальный округ Чертаново Северное, шоссе Варшавское, дом 125, строение ____, секция _____, этаж _______, пом. ______, ком. _____ </w:t>
      </w:r>
      <w:r w:rsidRPr="00C96CFD">
        <w:rPr>
          <w:rFonts w:ascii="Times New Roman" w:eastAsia="Times New Roman" w:hAnsi="Times New Roman" w:cs="Times New Roman"/>
          <w:sz w:val="24"/>
          <w:szCs w:val="24"/>
        </w:rPr>
        <w:t xml:space="preserve">для использования в качестве: </w:t>
      </w:r>
      <w:r w:rsidRPr="00C96CFD">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 .</w:t>
      </w: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C96CFD" w:rsidRPr="00C96CFD" w:rsidRDefault="00C96CFD" w:rsidP="00C96CF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C96CFD">
        <w:rPr>
          <w:rFonts w:ascii="Times New Roman" w:eastAsia="Calibri" w:hAnsi="Times New Roman" w:cs="Times New Roman"/>
          <w:sz w:val="24"/>
          <w:szCs w:val="24"/>
          <w:lang w:eastAsia="ru-RU"/>
        </w:rPr>
        <w:t>АРЕНДОДАТЕЛЬ:</w:t>
      </w:r>
      <w:r w:rsidRPr="00C96CFD">
        <w:rPr>
          <w:rFonts w:ascii="Times New Roman" w:eastAsia="Calibri" w:hAnsi="Times New Roman" w:cs="Times New Roman"/>
          <w:sz w:val="24"/>
          <w:szCs w:val="24"/>
          <w:lang w:eastAsia="ru-RU"/>
        </w:rPr>
        <w:tab/>
        <w:t>АРЕНДАТОР:</w:t>
      </w:r>
    </w:p>
    <w:p w:rsidR="00C96CFD" w:rsidRPr="00C96CFD" w:rsidRDefault="00C96CFD" w:rsidP="00C96CF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C96CFD" w:rsidRPr="00C96CFD" w:rsidTr="00B36321">
        <w:tc>
          <w:tcPr>
            <w:tcW w:w="5353" w:type="dxa"/>
            <w:shd w:val="clear" w:color="auto" w:fill="auto"/>
          </w:tcPr>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__________________</w:t>
            </w:r>
          </w:p>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АО «НИЦЭВТ»</w:t>
            </w: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 xml:space="preserve">____________________ </w:t>
            </w:r>
            <w:r w:rsidRPr="00C96CFD">
              <w:rPr>
                <w:rFonts w:ascii="Times New Roman" w:eastAsia="Times New Roman" w:hAnsi="Times New Roman" w:cs="Times New Roman"/>
                <w:sz w:val="24"/>
                <w:szCs w:val="24"/>
                <w:lang w:eastAsia="ru-RU"/>
              </w:rPr>
              <w:t xml:space="preserve">( Ф.И.О.) </w:t>
            </w:r>
          </w:p>
          <w:p w:rsidR="00C96CFD" w:rsidRPr="00C96CFD" w:rsidRDefault="00C96CFD" w:rsidP="00C96CF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М.П.</w:t>
            </w:r>
          </w:p>
        </w:tc>
        <w:tc>
          <w:tcPr>
            <w:tcW w:w="4568" w:type="dxa"/>
            <w:shd w:val="clear" w:color="auto" w:fill="auto"/>
          </w:tcPr>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Генеральный директор</w:t>
            </w:r>
          </w:p>
          <w:p w:rsidR="00C96CFD" w:rsidRPr="00C96CFD" w:rsidRDefault="00C96CFD" w:rsidP="00C96CFD">
            <w:pPr>
              <w:spacing w:after="0" w:line="240" w:lineRule="auto"/>
              <w:rPr>
                <w:rFonts w:ascii="Times New Roman" w:eastAsia="Times New Roman" w:hAnsi="Times New Roman" w:cs="Times New Roman"/>
                <w:sz w:val="24"/>
                <w:szCs w:val="24"/>
                <w:lang w:eastAsia="ru-RU"/>
              </w:rPr>
            </w:pPr>
            <w:r w:rsidRPr="00C96CFD">
              <w:rPr>
                <w:rFonts w:ascii="Times New Roman" w:eastAsia="Times New Roman" w:hAnsi="Times New Roman" w:cs="Times New Roman"/>
                <w:sz w:val="24"/>
                <w:szCs w:val="24"/>
                <w:lang w:eastAsia="ru-RU"/>
              </w:rPr>
              <w:t>__________________</w:t>
            </w: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___________________</w:t>
            </w:r>
            <w:r w:rsidRPr="00C96CFD">
              <w:rPr>
                <w:rFonts w:ascii="Times New Roman" w:eastAsia="Times New Roman" w:hAnsi="Times New Roman" w:cs="Times New Roman"/>
                <w:sz w:val="24"/>
                <w:szCs w:val="24"/>
                <w:lang w:eastAsia="ru-RU"/>
              </w:rPr>
              <w:t xml:space="preserve"> (Ф.И.О.) </w:t>
            </w:r>
          </w:p>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М.П.</w:t>
            </w:r>
          </w:p>
        </w:tc>
      </w:tr>
    </w:tbl>
    <w:p w:rsidR="00C96CFD" w:rsidRPr="00C96CFD" w:rsidRDefault="00C96CFD" w:rsidP="00C96CF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C96CFD" w:rsidRPr="00C96CFD" w:rsidRDefault="00C96CFD" w:rsidP="00C96CF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C96CFD" w:rsidRPr="00C96CFD" w:rsidRDefault="00C96CFD" w:rsidP="00C96CF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567E5" w:rsidRPr="005567E5" w:rsidRDefault="005567E5" w:rsidP="005567E5">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567E5" w:rsidRPr="005567E5" w:rsidRDefault="005567E5" w:rsidP="00F35D2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567E5">
        <w:rPr>
          <w:rFonts w:ascii="Times New Roman" w:eastAsia="Times New Roman" w:hAnsi="Times New Roman" w:cs="Times New Roman"/>
          <w:b/>
          <w:bCs/>
          <w:sz w:val="24"/>
          <w:szCs w:val="24"/>
        </w:rPr>
        <w:lastRenderedPageBreak/>
        <w:t>СОГЛАСОВАНО:</w:t>
      </w: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24"/>
        <w:tblW w:w="0" w:type="auto"/>
        <w:tblInd w:w="-318" w:type="dxa"/>
        <w:tblLayout w:type="fixed"/>
        <w:tblLook w:val="04A0" w:firstRow="1" w:lastRow="0" w:firstColumn="1" w:lastColumn="0" w:noHBand="0" w:noVBand="1"/>
      </w:tblPr>
      <w:tblGrid>
        <w:gridCol w:w="4254"/>
        <w:gridCol w:w="1417"/>
        <w:gridCol w:w="2268"/>
        <w:gridCol w:w="1418"/>
      </w:tblGrid>
      <w:tr w:rsidR="005567E5" w:rsidRPr="005567E5" w:rsidTr="00780370">
        <w:trPr>
          <w:trHeight w:val="421"/>
        </w:trPr>
        <w:tc>
          <w:tcPr>
            <w:tcW w:w="4254"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Должность</w:t>
            </w:r>
          </w:p>
        </w:tc>
        <w:tc>
          <w:tcPr>
            <w:tcW w:w="1417"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Подпись</w:t>
            </w:r>
          </w:p>
        </w:tc>
        <w:tc>
          <w:tcPr>
            <w:tcW w:w="2268"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И.О. Фамилия</w:t>
            </w:r>
          </w:p>
        </w:tc>
        <w:tc>
          <w:tcPr>
            <w:tcW w:w="1418" w:type="dxa"/>
          </w:tcPr>
          <w:p w:rsidR="005567E5" w:rsidRPr="005567E5" w:rsidRDefault="005567E5" w:rsidP="00780370">
            <w:pPr>
              <w:widowControl w:val="0"/>
              <w:autoSpaceDE w:val="0"/>
              <w:autoSpaceDN w:val="0"/>
              <w:adjustRightInd w:val="0"/>
              <w:outlineLvl w:val="2"/>
              <w:rPr>
                <w:b/>
                <w:bCs/>
                <w:sz w:val="24"/>
                <w:szCs w:val="24"/>
              </w:rPr>
            </w:pPr>
            <w:r w:rsidRPr="005567E5">
              <w:rPr>
                <w:b/>
                <w:bCs/>
                <w:sz w:val="24"/>
                <w:szCs w:val="24"/>
              </w:rPr>
              <w:t>Дата</w:t>
            </w:r>
          </w:p>
        </w:tc>
      </w:tr>
      <w:tr w:rsidR="005567E5" w:rsidRPr="005567E5" w:rsidTr="00780370">
        <w:trPr>
          <w:trHeight w:val="421"/>
        </w:trPr>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комплексной безопасности</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Заместитель главного инженера-главный энергетик</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планирования и учета энергоресурсов</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отдела информационных технологий</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r w:rsidR="005567E5" w:rsidRPr="005567E5" w:rsidTr="00780370">
        <w:tc>
          <w:tcPr>
            <w:tcW w:w="4254" w:type="dxa"/>
          </w:tcPr>
          <w:p w:rsidR="005567E5" w:rsidRPr="005567E5" w:rsidRDefault="005567E5" w:rsidP="00780370">
            <w:pPr>
              <w:widowControl w:val="0"/>
              <w:autoSpaceDE w:val="0"/>
              <w:autoSpaceDN w:val="0"/>
              <w:adjustRightInd w:val="0"/>
              <w:outlineLvl w:val="2"/>
              <w:rPr>
                <w:bCs/>
                <w:sz w:val="24"/>
                <w:szCs w:val="24"/>
              </w:rPr>
            </w:pPr>
            <w:r w:rsidRPr="005567E5">
              <w:rPr>
                <w:bCs/>
                <w:sz w:val="24"/>
                <w:szCs w:val="24"/>
              </w:rPr>
              <w:t>Начальник административно-хозяйственного отдела</w:t>
            </w:r>
          </w:p>
        </w:tc>
        <w:tc>
          <w:tcPr>
            <w:tcW w:w="1417" w:type="dxa"/>
          </w:tcPr>
          <w:p w:rsidR="005567E5" w:rsidRPr="005567E5" w:rsidRDefault="005567E5" w:rsidP="00780370">
            <w:pPr>
              <w:widowControl w:val="0"/>
              <w:autoSpaceDE w:val="0"/>
              <w:autoSpaceDN w:val="0"/>
              <w:adjustRightInd w:val="0"/>
              <w:outlineLvl w:val="2"/>
              <w:rPr>
                <w:bCs/>
                <w:sz w:val="24"/>
                <w:szCs w:val="24"/>
              </w:rPr>
            </w:pPr>
          </w:p>
        </w:tc>
        <w:tc>
          <w:tcPr>
            <w:tcW w:w="2268" w:type="dxa"/>
          </w:tcPr>
          <w:p w:rsidR="005567E5" w:rsidRPr="005567E5" w:rsidRDefault="005567E5" w:rsidP="00780370">
            <w:pPr>
              <w:widowControl w:val="0"/>
              <w:autoSpaceDE w:val="0"/>
              <w:autoSpaceDN w:val="0"/>
              <w:adjustRightInd w:val="0"/>
              <w:outlineLvl w:val="2"/>
              <w:rPr>
                <w:bCs/>
                <w:sz w:val="24"/>
                <w:szCs w:val="24"/>
              </w:rPr>
            </w:pPr>
          </w:p>
        </w:tc>
        <w:tc>
          <w:tcPr>
            <w:tcW w:w="1418" w:type="dxa"/>
          </w:tcPr>
          <w:p w:rsidR="005567E5" w:rsidRPr="005567E5" w:rsidRDefault="005567E5" w:rsidP="00780370">
            <w:pPr>
              <w:widowControl w:val="0"/>
              <w:autoSpaceDE w:val="0"/>
              <w:autoSpaceDN w:val="0"/>
              <w:adjustRightInd w:val="0"/>
              <w:outlineLvl w:val="2"/>
              <w:rPr>
                <w:bCs/>
                <w:sz w:val="24"/>
                <w:szCs w:val="24"/>
              </w:rPr>
            </w:pPr>
          </w:p>
        </w:tc>
      </w:tr>
    </w:tbl>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4"/>
          <w:szCs w:val="24"/>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Pr="005567E5" w:rsidRDefault="005567E5" w:rsidP="005567E5">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567E5" w:rsidRDefault="005567E5"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rPr>
      </w:pPr>
    </w:p>
    <w:p w:rsidR="00C96CFD" w:rsidRDefault="00C96CFD" w:rsidP="005567E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8"/>
          <w:lang w:eastAsia="ru-RU"/>
        </w:rPr>
      </w:pPr>
    </w:p>
    <w:p w:rsidR="005567E5" w:rsidRDefault="005567E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C96CFD" w:rsidRPr="00C96CFD" w:rsidRDefault="00C96CFD" w:rsidP="00C96CF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C96CFD">
        <w:rPr>
          <w:rFonts w:ascii="Times New Roman" w:eastAsia="Times New Roman" w:hAnsi="Times New Roman" w:cs="Times New Roman"/>
          <w:b/>
          <w:bCs/>
          <w:sz w:val="28"/>
          <w:szCs w:val="28"/>
        </w:rPr>
        <w:lastRenderedPageBreak/>
        <w:t>АКТ</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96CFD">
        <w:rPr>
          <w:rFonts w:ascii="Times New Roman" w:eastAsia="Times New Roman" w:hAnsi="Times New Roman" w:cs="Times New Roman"/>
          <w:b/>
          <w:bCs/>
          <w:sz w:val="28"/>
          <w:szCs w:val="28"/>
        </w:rPr>
        <w:t>приема-передачи</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C96CFD">
        <w:rPr>
          <w:rFonts w:ascii="Times New Roman" w:eastAsia="Times New Roman" w:hAnsi="Times New Roman" w:cs="Times New Roman"/>
          <w:b/>
          <w:bCs/>
          <w:sz w:val="28"/>
          <w:szCs w:val="28"/>
        </w:rPr>
        <w:t>(возврата объекта недвижимого имущества)</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C96CFD">
        <w:rPr>
          <w:rFonts w:ascii="Times New Roman" w:eastAsia="Times New Roman" w:hAnsi="Times New Roman" w:cs="Times New Roman"/>
          <w:b/>
          <w:bCs/>
          <w:sz w:val="24"/>
          <w:szCs w:val="24"/>
        </w:rPr>
        <w:t>к договору №2</w:t>
      </w:r>
      <w:r w:rsidR="00455281">
        <w:rPr>
          <w:rFonts w:ascii="Times New Roman" w:eastAsia="Times New Roman" w:hAnsi="Times New Roman" w:cs="Times New Roman"/>
          <w:b/>
          <w:bCs/>
          <w:sz w:val="24"/>
          <w:szCs w:val="24"/>
        </w:rPr>
        <w:t>2</w:t>
      </w:r>
      <w:r w:rsidRPr="00C96CFD">
        <w:rPr>
          <w:rFonts w:ascii="Times New Roman" w:eastAsia="Times New Roman" w:hAnsi="Times New Roman" w:cs="Times New Roman"/>
          <w:b/>
          <w:bCs/>
          <w:sz w:val="24"/>
          <w:szCs w:val="24"/>
        </w:rPr>
        <w:t>/АР- от _________ г.</w:t>
      </w: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C96CFD" w:rsidRPr="00C96CFD" w:rsidRDefault="00C96CFD" w:rsidP="00C96CF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96CFD">
        <w:rPr>
          <w:rFonts w:ascii="Times New Roman" w:eastAsia="Calibri" w:hAnsi="Times New Roman" w:cs="Times New Roman"/>
          <w:sz w:val="24"/>
          <w:szCs w:val="24"/>
          <w:lang w:eastAsia="ru-RU"/>
        </w:rPr>
        <w:t xml:space="preserve"> г. Москва                                                                                       «_______» __________ 202</w:t>
      </w:r>
      <w:r w:rsidR="00A4063F">
        <w:rPr>
          <w:rFonts w:ascii="Times New Roman" w:eastAsia="Calibri" w:hAnsi="Times New Roman" w:cs="Times New Roman"/>
          <w:sz w:val="24"/>
          <w:szCs w:val="24"/>
          <w:lang w:eastAsia="ru-RU"/>
        </w:rPr>
        <w:t>2</w:t>
      </w:r>
      <w:r w:rsidRPr="00C96CFD">
        <w:rPr>
          <w:rFonts w:ascii="Times New Roman" w:eastAsia="Calibri" w:hAnsi="Times New Roman" w:cs="Times New Roman"/>
          <w:sz w:val="24"/>
          <w:szCs w:val="24"/>
          <w:lang w:eastAsia="ru-RU"/>
        </w:rPr>
        <w:t xml:space="preserve">г. </w:t>
      </w: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АО «НИЦЭВТ», именуемое в дальнейшем "Арендодатель", в лице</w:t>
      </w:r>
      <w:r w:rsidRPr="00C96CFD">
        <w:rPr>
          <w:rFonts w:ascii="Times New Roman" w:eastAsia="Times New Roman" w:hAnsi="Times New Roman" w:cs="Times New Roman"/>
          <w:sz w:val="24"/>
          <w:szCs w:val="24"/>
          <w:lang w:eastAsia="ru-RU"/>
        </w:rPr>
        <w:t xml:space="preserve"> </w:t>
      </w:r>
      <w:r w:rsidR="00D8518E" w:rsidRPr="00D8518E">
        <w:rPr>
          <w:rFonts w:ascii="Times New Roman" w:eastAsia="Times New Roman" w:hAnsi="Times New Roman" w:cs="Times New Roman"/>
          <w:sz w:val="24"/>
          <w:szCs w:val="24"/>
          <w:lang w:eastAsia="ru-RU"/>
        </w:rPr>
        <w:t>главного инженера Зуева Сергея Николаевича, действующего на основании Доверенности №55/22 от 18 января 2022 года</w:t>
      </w:r>
      <w:r w:rsidRPr="00C96CFD">
        <w:rPr>
          <w:rFonts w:ascii="Times New Roman" w:eastAsia="Times New Roman" w:hAnsi="Times New Roman" w:cs="Times New Roman"/>
          <w:sz w:val="24"/>
          <w:szCs w:val="24"/>
        </w:rPr>
        <w:t>, с одной стороны, и                                                 _____________ именуемое в дальнейшем "Арендатор", в лице генерального директора 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___ кв. м., расположенный по адресу: </w:t>
      </w:r>
      <w:r w:rsidRPr="00C96CFD">
        <w:rPr>
          <w:rFonts w:ascii="Times New Roman" w:eastAsia="Times New Roman" w:hAnsi="Times New Roman" w:cs="Times New Roman"/>
          <w:sz w:val="24"/>
          <w:szCs w:val="24"/>
          <w:lang w:eastAsia="ru-RU"/>
        </w:rPr>
        <w:t>город Москва,</w:t>
      </w:r>
      <w:r w:rsidR="00E414A5" w:rsidRPr="00E414A5">
        <w:t xml:space="preserve"> </w:t>
      </w:r>
      <w:r w:rsidR="00E414A5" w:rsidRPr="00E414A5">
        <w:rPr>
          <w:rFonts w:ascii="Times New Roman" w:eastAsia="Times New Roman" w:hAnsi="Times New Roman" w:cs="Times New Roman"/>
          <w:sz w:val="24"/>
          <w:szCs w:val="24"/>
          <w:lang w:eastAsia="ru-RU"/>
        </w:rPr>
        <w:t>внутригородская территория (внутригородское муниципальное</w:t>
      </w:r>
      <w:r w:rsidR="0094575D">
        <w:rPr>
          <w:rFonts w:ascii="Times New Roman" w:eastAsia="Times New Roman" w:hAnsi="Times New Roman" w:cs="Times New Roman"/>
          <w:sz w:val="24"/>
          <w:szCs w:val="24"/>
          <w:lang w:eastAsia="ru-RU"/>
        </w:rPr>
        <w:t xml:space="preserve"> </w:t>
      </w:r>
      <w:r w:rsidR="00E414A5" w:rsidRPr="00E414A5">
        <w:rPr>
          <w:rFonts w:ascii="Times New Roman" w:eastAsia="Times New Roman" w:hAnsi="Times New Roman" w:cs="Times New Roman"/>
          <w:sz w:val="24"/>
          <w:szCs w:val="24"/>
          <w:lang w:eastAsia="ru-RU"/>
        </w:rPr>
        <w:t>образование) города федерального значения  муниципальный округ Чертаново Северное</w:t>
      </w:r>
      <w:r w:rsidRPr="00C96CFD">
        <w:rPr>
          <w:rFonts w:ascii="Times New Roman" w:eastAsia="Times New Roman" w:hAnsi="Times New Roman" w:cs="Times New Roman"/>
          <w:sz w:val="24"/>
          <w:szCs w:val="24"/>
          <w:lang w:eastAsia="ru-RU"/>
        </w:rPr>
        <w:t>, шоссе Варшавское, дом 125, строение _____</w:t>
      </w:r>
      <w:r w:rsidRPr="00C96CFD">
        <w:rPr>
          <w:rFonts w:ascii="Times New Roman" w:eastAsia="Times New Roman" w:hAnsi="Times New Roman" w:cs="Times New Roman"/>
          <w:sz w:val="24"/>
          <w:szCs w:val="24"/>
        </w:rPr>
        <w:t xml:space="preserve"> для использования в качестве: осуществления основного вида деятельности предусмотренного Уставом Арендатора.</w:t>
      </w:r>
    </w:p>
    <w:p w:rsidR="00C96CFD" w:rsidRPr="00C96CFD" w:rsidRDefault="00C96CFD" w:rsidP="00C96CFD">
      <w:pPr>
        <w:widowControl w:val="0"/>
        <w:autoSpaceDE w:val="0"/>
        <w:autoSpaceDN w:val="0"/>
        <w:adjustRightInd w:val="0"/>
        <w:spacing w:after="0" w:line="240" w:lineRule="auto"/>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C96CFD" w:rsidRPr="00C96CFD" w:rsidRDefault="00C96CFD" w:rsidP="00C96CF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C96CFD">
        <w:rPr>
          <w:rFonts w:ascii="Times New Roman" w:eastAsia="Calibri" w:hAnsi="Times New Roman" w:cs="Times New Roman"/>
          <w:sz w:val="24"/>
          <w:szCs w:val="24"/>
          <w:lang w:eastAsia="ru-RU"/>
        </w:rPr>
        <w:t>АРЕНДОДАТЕЛЬ                                                            АРЕНДАТОР</w:t>
      </w:r>
    </w:p>
    <w:tbl>
      <w:tblPr>
        <w:tblW w:w="9819" w:type="dxa"/>
        <w:tblLook w:val="0000" w:firstRow="0" w:lastRow="0" w:firstColumn="0" w:lastColumn="0" w:noHBand="0" w:noVBand="0"/>
      </w:tblPr>
      <w:tblGrid>
        <w:gridCol w:w="5495"/>
        <w:gridCol w:w="4324"/>
      </w:tblGrid>
      <w:tr w:rsidR="00C96CFD" w:rsidRPr="00C96CFD" w:rsidTr="00B36321">
        <w:trPr>
          <w:trHeight w:val="2385"/>
        </w:trPr>
        <w:tc>
          <w:tcPr>
            <w:tcW w:w="5495" w:type="dxa"/>
          </w:tcPr>
          <w:p w:rsidR="00C96CFD" w:rsidRPr="00C96CFD" w:rsidRDefault="00C96CFD" w:rsidP="00C96CFD">
            <w:pPr>
              <w:spacing w:after="0" w:line="240" w:lineRule="auto"/>
              <w:ind w:left="-108"/>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АО «НИЦЭВТ»</w:t>
            </w: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p>
          <w:p w:rsidR="00C96CFD" w:rsidRPr="00C96CFD" w:rsidRDefault="00C96CFD" w:rsidP="00C96CFD">
            <w:pPr>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 xml:space="preserve">_________________ </w:t>
            </w:r>
            <w:r w:rsidRPr="00C96CFD">
              <w:rPr>
                <w:rFonts w:ascii="Times New Roman" w:eastAsia="Times New Roman" w:hAnsi="Times New Roman" w:cs="Times New Roman"/>
                <w:sz w:val="24"/>
                <w:szCs w:val="24"/>
                <w:lang w:eastAsia="ru-RU"/>
              </w:rPr>
              <w:t xml:space="preserve">(Ф.И.О.) </w:t>
            </w:r>
          </w:p>
          <w:p w:rsidR="00C96CFD" w:rsidRPr="00C96CFD" w:rsidRDefault="00C96CFD" w:rsidP="00C96CFD">
            <w:pPr>
              <w:tabs>
                <w:tab w:val="left" w:pos="5370"/>
              </w:tabs>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М.П.</w:t>
            </w:r>
          </w:p>
        </w:tc>
        <w:tc>
          <w:tcPr>
            <w:tcW w:w="4324" w:type="dxa"/>
          </w:tcPr>
          <w:p w:rsidR="00C96CFD" w:rsidRPr="00C96CFD" w:rsidRDefault="00C96CFD" w:rsidP="00C96CFD">
            <w:pPr>
              <w:tabs>
                <w:tab w:val="left" w:pos="72"/>
                <w:tab w:val="left" w:pos="5385"/>
              </w:tabs>
              <w:spacing w:after="0" w:line="240" w:lineRule="auto"/>
              <w:ind w:hanging="74"/>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Генеральный директор</w:t>
            </w:r>
          </w:p>
          <w:p w:rsidR="00C96CFD" w:rsidRPr="00C96CFD" w:rsidRDefault="00C96CFD" w:rsidP="00C96CFD">
            <w:pPr>
              <w:tabs>
                <w:tab w:val="left" w:pos="72"/>
                <w:tab w:val="left" w:pos="5385"/>
              </w:tabs>
              <w:spacing w:after="0" w:line="240" w:lineRule="auto"/>
              <w:rPr>
                <w:rFonts w:ascii="Times New Roman" w:eastAsia="Times New Roman" w:hAnsi="Times New Roman" w:cs="Times New Roman"/>
                <w:sz w:val="24"/>
                <w:szCs w:val="24"/>
              </w:rPr>
            </w:pPr>
          </w:p>
          <w:p w:rsidR="00C96CFD" w:rsidRPr="00C96CFD" w:rsidRDefault="00C96CFD" w:rsidP="00C96CFD">
            <w:pPr>
              <w:tabs>
                <w:tab w:val="left" w:pos="72"/>
                <w:tab w:val="left" w:pos="5385"/>
              </w:tabs>
              <w:spacing w:after="0" w:line="240" w:lineRule="auto"/>
              <w:rPr>
                <w:rFonts w:ascii="Times New Roman" w:eastAsia="Times New Roman" w:hAnsi="Times New Roman" w:cs="Times New Roman"/>
                <w:sz w:val="24"/>
                <w:szCs w:val="24"/>
              </w:rPr>
            </w:pPr>
          </w:p>
          <w:p w:rsidR="00C96CFD" w:rsidRPr="00C96CFD" w:rsidRDefault="00C96CFD" w:rsidP="00C96CFD">
            <w:pPr>
              <w:tabs>
                <w:tab w:val="left" w:pos="72"/>
                <w:tab w:val="left" w:pos="5370"/>
              </w:tabs>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 xml:space="preserve">________________(Ф.И.О.) </w:t>
            </w:r>
          </w:p>
          <w:p w:rsidR="00C96CFD" w:rsidRPr="00C96CFD" w:rsidRDefault="00C96CFD" w:rsidP="00C96CFD">
            <w:pPr>
              <w:tabs>
                <w:tab w:val="left" w:pos="72"/>
                <w:tab w:val="left" w:pos="5370"/>
              </w:tabs>
              <w:spacing w:after="0" w:line="240" w:lineRule="auto"/>
              <w:rPr>
                <w:rFonts w:ascii="Times New Roman" w:eastAsia="Times New Roman" w:hAnsi="Times New Roman" w:cs="Times New Roman"/>
                <w:sz w:val="24"/>
                <w:szCs w:val="24"/>
              </w:rPr>
            </w:pPr>
            <w:r w:rsidRPr="00C96CFD">
              <w:rPr>
                <w:rFonts w:ascii="Times New Roman" w:eastAsia="Times New Roman" w:hAnsi="Times New Roman" w:cs="Times New Roman"/>
                <w:sz w:val="24"/>
                <w:szCs w:val="24"/>
              </w:rPr>
              <w:t>М.П.</w:t>
            </w:r>
          </w:p>
        </w:tc>
      </w:tr>
    </w:tbl>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p w:rsidR="00C96CFD" w:rsidRDefault="00C96CFD">
      <w:pPr>
        <w:rPr>
          <w:rFonts w:ascii="Times New Roman" w:eastAsia="Times New Roman" w:hAnsi="Times New Roman" w:cs="Times New Roman"/>
          <w:b/>
          <w:sz w:val="28"/>
          <w:szCs w:val="28"/>
          <w:lang w:eastAsia="ru-RU"/>
        </w:rPr>
      </w:pPr>
    </w:p>
    <w:sectPr w:rsidR="00C96CFD" w:rsidSect="00F35D2F">
      <w:footerReference w:type="default" r:id="rId18"/>
      <w:pgSz w:w="11909" w:h="16838"/>
      <w:pgMar w:top="851" w:right="1134" w:bottom="851" w:left="1560"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5E1" w:rsidRDefault="009225E1" w:rsidP="007B375A">
      <w:pPr>
        <w:spacing w:after="0" w:line="240" w:lineRule="auto"/>
      </w:pPr>
      <w:r>
        <w:separator/>
      </w:r>
    </w:p>
  </w:endnote>
  <w:endnote w:type="continuationSeparator" w:id="0">
    <w:p w:rsidR="009225E1" w:rsidRDefault="009225E1"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073561"/>
      <w:docPartObj>
        <w:docPartGallery w:val="Page Numbers (Bottom of Page)"/>
        <w:docPartUnique/>
      </w:docPartObj>
    </w:sdtPr>
    <w:sdtContent>
      <w:p w:rsidR="00F83832" w:rsidRDefault="00F83832">
        <w:pPr>
          <w:pStyle w:val="af5"/>
          <w:jc w:val="right"/>
        </w:pPr>
        <w:r>
          <w:fldChar w:fldCharType="begin"/>
        </w:r>
        <w:r>
          <w:instrText>PAGE   \* MERGEFORMAT</w:instrText>
        </w:r>
        <w:r>
          <w:fldChar w:fldCharType="separate"/>
        </w:r>
        <w:r w:rsidR="00176E1E">
          <w:rPr>
            <w:noProof/>
          </w:rPr>
          <w:t>30</w:t>
        </w:r>
        <w:r>
          <w:fldChar w:fldCharType="end"/>
        </w:r>
      </w:p>
    </w:sdtContent>
  </w:sdt>
  <w:p w:rsidR="00F83832" w:rsidRDefault="00F83832">
    <w:pPr>
      <w:pStyle w:val="af5"/>
    </w:pPr>
  </w:p>
  <w:p w:rsidR="00F83832" w:rsidRDefault="00F83832"/>
  <w:p w:rsidR="00F83832" w:rsidRDefault="00F838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5E1" w:rsidRDefault="009225E1" w:rsidP="007B375A">
      <w:pPr>
        <w:spacing w:after="0" w:line="240" w:lineRule="auto"/>
      </w:pPr>
      <w:r>
        <w:separator/>
      </w:r>
    </w:p>
  </w:footnote>
  <w:footnote w:type="continuationSeparator" w:id="0">
    <w:p w:rsidR="009225E1" w:rsidRDefault="009225E1"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0000043"/>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9">
    <w:nsid w:val="046E2367"/>
    <w:multiLevelType w:val="multilevel"/>
    <w:tmpl w:val="E042F88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6BA4B28"/>
    <w:multiLevelType w:val="multilevel"/>
    <w:tmpl w:val="8A7C1A7A"/>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E0F7FA3"/>
    <w:multiLevelType w:val="multilevel"/>
    <w:tmpl w:val="B3D6B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24F1256"/>
    <w:multiLevelType w:val="multilevel"/>
    <w:tmpl w:val="47F8679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5E64F60"/>
    <w:multiLevelType w:val="multilevel"/>
    <w:tmpl w:val="9F02B9C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5E1475"/>
    <w:multiLevelType w:val="multilevel"/>
    <w:tmpl w:val="1144DF96"/>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BBE7D70"/>
    <w:multiLevelType w:val="multilevel"/>
    <w:tmpl w:val="5DFE5226"/>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1D2E373D"/>
    <w:multiLevelType w:val="multilevel"/>
    <w:tmpl w:val="CFF0DFC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2F84257"/>
    <w:multiLevelType w:val="multilevel"/>
    <w:tmpl w:val="B120B1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3885447"/>
    <w:multiLevelType w:val="multilevel"/>
    <w:tmpl w:val="80BE85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268B56AD"/>
    <w:multiLevelType w:val="multilevel"/>
    <w:tmpl w:val="E2DA4F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28F03BF7"/>
    <w:multiLevelType w:val="multilevel"/>
    <w:tmpl w:val="6D4EC4E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D8461CD"/>
    <w:multiLevelType w:val="multilevel"/>
    <w:tmpl w:val="877C0278"/>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ADD62A2"/>
    <w:multiLevelType w:val="multilevel"/>
    <w:tmpl w:val="1826D052"/>
    <w:lvl w:ilvl="0">
      <w:start w:val="5"/>
      <w:numFmt w:val="decimal"/>
      <w:lvlText w:val="%1."/>
      <w:lvlJc w:val="left"/>
      <w:pPr>
        <w:ind w:left="360" w:hanging="360"/>
      </w:pPr>
      <w:rPr>
        <w:rFonts w:hint="default"/>
        <w:sz w:val="28"/>
        <w:szCs w:val="24"/>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0AC48D7"/>
    <w:multiLevelType w:val="multilevel"/>
    <w:tmpl w:val="5E88DE6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3317B0E"/>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7">
    <w:nsid w:val="434155AA"/>
    <w:multiLevelType w:val="multilevel"/>
    <w:tmpl w:val="6D4EC4E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46864FDB"/>
    <w:multiLevelType w:val="multilevel"/>
    <w:tmpl w:val="8E0E4E1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9615A5C"/>
    <w:multiLevelType w:val="multilevel"/>
    <w:tmpl w:val="92D447B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nsid w:val="585633AB"/>
    <w:multiLevelType w:val="multilevel"/>
    <w:tmpl w:val="D21AD0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E3E2C5D"/>
    <w:multiLevelType w:val="multilevel"/>
    <w:tmpl w:val="352E6CA4"/>
    <w:lvl w:ilvl="0">
      <w:start w:val="3"/>
      <w:numFmt w:val="decimal"/>
      <w:lvlText w:val="%1"/>
      <w:lvlJc w:val="left"/>
      <w:pPr>
        <w:ind w:left="360" w:hanging="360"/>
      </w:pPr>
      <w:rPr>
        <w:rFonts w:hint="default"/>
      </w:rPr>
    </w:lvl>
    <w:lvl w:ilvl="1">
      <w:start w:val="3"/>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35">
    <w:nsid w:val="62B86C46"/>
    <w:multiLevelType w:val="multilevel"/>
    <w:tmpl w:val="FDE01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48179AE"/>
    <w:multiLevelType w:val="multilevel"/>
    <w:tmpl w:val="C8309398"/>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66D00CC9"/>
    <w:multiLevelType w:val="multilevel"/>
    <w:tmpl w:val="47E4541A"/>
    <w:lvl w:ilvl="0">
      <w:start w:val="1"/>
      <w:numFmt w:val="bullet"/>
      <w:pStyle w:val="a"/>
      <w:lvlText w:val=""/>
      <w:lvlJc w:val="left"/>
      <w:pPr>
        <w:tabs>
          <w:tab w:val="num" w:pos="927"/>
        </w:tabs>
        <w:ind w:left="927" w:hanging="360"/>
      </w:pPr>
      <w:rPr>
        <w:rFonts w:ascii="Wingdings" w:hAnsi="Wingdings" w:hint="default"/>
      </w:rPr>
    </w:lvl>
    <w:lvl w:ilvl="1">
      <w:start w:val="1"/>
      <w:numFmt w:val="decimal"/>
      <w:lvlText w:val="%1.%2"/>
      <w:lvlJc w:val="left"/>
      <w:pPr>
        <w:tabs>
          <w:tab w:val="num" w:pos="284"/>
        </w:tabs>
        <w:ind w:left="0" w:firstLine="284"/>
      </w:pPr>
      <w:rPr>
        <w:rFonts w:hint="default"/>
      </w:rPr>
    </w:lvl>
    <w:lvl w:ilvl="2">
      <w:start w:val="1"/>
      <w:numFmt w:val="decimal"/>
      <w:pStyle w:val="a"/>
      <w:lvlText w:val="%1.%2.%3"/>
      <w:lvlJc w:val="left"/>
      <w:pPr>
        <w:tabs>
          <w:tab w:val="num" w:pos="567"/>
        </w:tabs>
        <w:ind w:left="567" w:firstLine="0"/>
      </w:pPr>
      <w:rPr>
        <w:rFonts w:hint="default"/>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39">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F43999"/>
    <w:multiLevelType w:val="multilevel"/>
    <w:tmpl w:val="BFB89AE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8B0BAC"/>
    <w:multiLevelType w:val="hybridMultilevel"/>
    <w:tmpl w:val="D17E65D6"/>
    <w:lvl w:ilvl="0" w:tplc="ECCC15A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0A3621B"/>
    <w:multiLevelType w:val="multilevel"/>
    <w:tmpl w:val="D67E3198"/>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1A10AC5"/>
    <w:multiLevelType w:val="multilevel"/>
    <w:tmpl w:val="DBEC75A2"/>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3431CB5"/>
    <w:multiLevelType w:val="multilevel"/>
    <w:tmpl w:val="0B68F22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57C6EA0"/>
    <w:multiLevelType w:val="multilevel"/>
    <w:tmpl w:val="3F54C8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74261F4"/>
    <w:multiLevelType w:val="multilevel"/>
    <w:tmpl w:val="183E5EA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972543B"/>
    <w:multiLevelType w:val="multilevel"/>
    <w:tmpl w:val="52CA854E"/>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341387"/>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49">
    <w:nsid w:val="7D480DCD"/>
    <w:multiLevelType w:val="multilevel"/>
    <w:tmpl w:val="1898E88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DA31B01"/>
    <w:multiLevelType w:val="multilevel"/>
    <w:tmpl w:val="7610E80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12"/>
  </w:num>
  <w:num w:numId="3">
    <w:abstractNumId w:val="28"/>
  </w:num>
  <w:num w:numId="4">
    <w:abstractNumId w:val="39"/>
  </w:num>
  <w:num w:numId="5">
    <w:abstractNumId w:val="31"/>
  </w:num>
  <w:num w:numId="6">
    <w:abstractNumId w:val="11"/>
  </w:num>
  <w:num w:numId="7">
    <w:abstractNumId w:val="11"/>
    <w:lvlOverride w:ilvl="0">
      <w:startOverride w:val="3"/>
    </w:lvlOverride>
    <w:lvlOverride w:ilvl="1">
      <w:startOverride w:val="4"/>
    </w:lvlOverride>
  </w:num>
  <w:num w:numId="8">
    <w:abstractNumId w:val="4"/>
  </w:num>
  <w:num w:numId="9">
    <w:abstractNumId w:val="5"/>
  </w:num>
  <w:num w:numId="10">
    <w:abstractNumId w:val="6"/>
  </w:num>
  <w:num w:numId="11">
    <w:abstractNumId w:val="7"/>
  </w:num>
  <w:num w:numId="12">
    <w:abstractNumId w:val="8"/>
  </w:num>
  <w:num w:numId="13">
    <w:abstractNumId w:val="11"/>
    <w:lvlOverride w:ilvl="0">
      <w:startOverride w:val="11"/>
    </w:lvlOverride>
  </w:num>
  <w:num w:numId="14">
    <w:abstractNumId w:val="24"/>
  </w:num>
  <w:num w:numId="15">
    <w:abstractNumId w:val="33"/>
  </w:num>
  <w:num w:numId="16">
    <w:abstractNumId w:val="26"/>
  </w:num>
  <w:num w:numId="17">
    <w:abstractNumId w:val="37"/>
  </w:num>
  <w:num w:numId="18">
    <w:abstractNumId w:val="45"/>
  </w:num>
  <w:num w:numId="19">
    <w:abstractNumId w:val="11"/>
    <w:lvlOverride w:ilvl="0">
      <w:startOverride w:val="3"/>
    </w:lvlOverride>
    <w:lvlOverride w:ilvl="1">
      <w:startOverride w:val="6"/>
    </w:lvlOverride>
  </w:num>
  <w:num w:numId="20">
    <w:abstractNumId w:val="11"/>
    <w:lvlOverride w:ilvl="0">
      <w:startOverride w:val="3"/>
    </w:lvlOverride>
    <w:lvlOverride w:ilvl="1">
      <w:startOverride w:val="8"/>
    </w:lvlOverride>
  </w:num>
  <w:num w:numId="21">
    <w:abstractNumId w:val="43"/>
  </w:num>
  <w:num w:numId="22">
    <w:abstractNumId w:val="9"/>
  </w:num>
  <w:num w:numId="23">
    <w:abstractNumId w:val="29"/>
  </w:num>
  <w:num w:numId="24">
    <w:abstractNumId w:val="17"/>
  </w:num>
  <w:num w:numId="25">
    <w:abstractNumId w:val="30"/>
  </w:num>
  <w:num w:numId="26">
    <w:abstractNumId w:val="10"/>
  </w:num>
  <w:num w:numId="27">
    <w:abstractNumId w:val="14"/>
  </w:num>
  <w:num w:numId="28">
    <w:abstractNumId w:val="36"/>
  </w:num>
  <w:num w:numId="29">
    <w:abstractNumId w:val="19"/>
  </w:num>
  <w:num w:numId="30">
    <w:abstractNumId w:val="46"/>
  </w:num>
  <w:num w:numId="31">
    <w:abstractNumId w:val="41"/>
  </w:num>
  <w:num w:numId="32">
    <w:abstractNumId w:val="18"/>
  </w:num>
  <w:num w:numId="33">
    <w:abstractNumId w:val="15"/>
  </w:num>
  <w:num w:numId="34">
    <w:abstractNumId w:val="16"/>
  </w:num>
  <w:num w:numId="35">
    <w:abstractNumId w:val="13"/>
  </w:num>
  <w:num w:numId="36">
    <w:abstractNumId w:val="25"/>
  </w:num>
  <w:num w:numId="37">
    <w:abstractNumId w:val="49"/>
  </w:num>
  <w:num w:numId="38">
    <w:abstractNumId w:val="50"/>
  </w:num>
  <w:num w:numId="39">
    <w:abstractNumId w:val="35"/>
  </w:num>
  <w:num w:numId="40">
    <w:abstractNumId w:val="47"/>
  </w:num>
  <w:num w:numId="41">
    <w:abstractNumId w:val="23"/>
  </w:num>
  <w:num w:numId="42">
    <w:abstractNumId w:val="42"/>
  </w:num>
  <w:num w:numId="43">
    <w:abstractNumId w:val="32"/>
  </w:num>
  <w:num w:numId="44">
    <w:abstractNumId w:val="21"/>
  </w:num>
  <w:num w:numId="45">
    <w:abstractNumId w:val="34"/>
  </w:num>
  <w:num w:numId="46">
    <w:abstractNumId w:val="40"/>
  </w:num>
  <w:num w:numId="47">
    <w:abstractNumId w:val="44"/>
  </w:num>
  <w:num w:numId="48">
    <w:abstractNumId w:val="22"/>
  </w:num>
  <w:num w:numId="49">
    <w:abstractNumId w:val="20"/>
  </w:num>
  <w:num w:numId="50">
    <w:abstractNumId w:val="27"/>
  </w:num>
  <w:num w:numId="51">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1106F"/>
    <w:rsid w:val="00020B4F"/>
    <w:rsid w:val="00022178"/>
    <w:rsid w:val="0002274A"/>
    <w:rsid w:val="00031082"/>
    <w:rsid w:val="00035DB5"/>
    <w:rsid w:val="00050017"/>
    <w:rsid w:val="000523C4"/>
    <w:rsid w:val="00062993"/>
    <w:rsid w:val="00082336"/>
    <w:rsid w:val="0008247F"/>
    <w:rsid w:val="000A2311"/>
    <w:rsid w:val="000A481E"/>
    <w:rsid w:val="000D51DB"/>
    <w:rsid w:val="000E430B"/>
    <w:rsid w:val="000F1B98"/>
    <w:rsid w:val="000F3158"/>
    <w:rsid w:val="0011293C"/>
    <w:rsid w:val="00127185"/>
    <w:rsid w:val="00142585"/>
    <w:rsid w:val="001522F0"/>
    <w:rsid w:val="00160C8B"/>
    <w:rsid w:val="00176956"/>
    <w:rsid w:val="00176E1E"/>
    <w:rsid w:val="00177191"/>
    <w:rsid w:val="00183851"/>
    <w:rsid w:val="0018428F"/>
    <w:rsid w:val="00194D91"/>
    <w:rsid w:val="00196FA6"/>
    <w:rsid w:val="001A7A9D"/>
    <w:rsid w:val="001B46D4"/>
    <w:rsid w:val="001B64DB"/>
    <w:rsid w:val="001B7326"/>
    <w:rsid w:val="001C009B"/>
    <w:rsid w:val="001C1223"/>
    <w:rsid w:val="001D3F41"/>
    <w:rsid w:val="001D48B4"/>
    <w:rsid w:val="001F022B"/>
    <w:rsid w:val="001F52E3"/>
    <w:rsid w:val="001F5ADC"/>
    <w:rsid w:val="00201E75"/>
    <w:rsid w:val="002063DC"/>
    <w:rsid w:val="00221D41"/>
    <w:rsid w:val="00232B0D"/>
    <w:rsid w:val="00242CD5"/>
    <w:rsid w:val="002475D4"/>
    <w:rsid w:val="002517D1"/>
    <w:rsid w:val="002578F0"/>
    <w:rsid w:val="00263535"/>
    <w:rsid w:val="002656A6"/>
    <w:rsid w:val="002770A4"/>
    <w:rsid w:val="00281190"/>
    <w:rsid w:val="00291336"/>
    <w:rsid w:val="00295048"/>
    <w:rsid w:val="002A2316"/>
    <w:rsid w:val="002A44D2"/>
    <w:rsid w:val="002B3796"/>
    <w:rsid w:val="002C09FD"/>
    <w:rsid w:val="002C3A37"/>
    <w:rsid w:val="002D1C11"/>
    <w:rsid w:val="002E4A34"/>
    <w:rsid w:val="002E650E"/>
    <w:rsid w:val="00303B7D"/>
    <w:rsid w:val="00305434"/>
    <w:rsid w:val="00310C9C"/>
    <w:rsid w:val="003121BE"/>
    <w:rsid w:val="003140AD"/>
    <w:rsid w:val="003150A8"/>
    <w:rsid w:val="00323383"/>
    <w:rsid w:val="00342494"/>
    <w:rsid w:val="00352679"/>
    <w:rsid w:val="00352D0B"/>
    <w:rsid w:val="003576E2"/>
    <w:rsid w:val="00393101"/>
    <w:rsid w:val="00397A0B"/>
    <w:rsid w:val="003A2160"/>
    <w:rsid w:val="003A277F"/>
    <w:rsid w:val="003A5354"/>
    <w:rsid w:val="003A71B2"/>
    <w:rsid w:val="003A71BE"/>
    <w:rsid w:val="003A769F"/>
    <w:rsid w:val="003B498E"/>
    <w:rsid w:val="003B4BD6"/>
    <w:rsid w:val="003B774D"/>
    <w:rsid w:val="003C0703"/>
    <w:rsid w:val="003C5AA0"/>
    <w:rsid w:val="003D1079"/>
    <w:rsid w:val="003E2440"/>
    <w:rsid w:val="003F2009"/>
    <w:rsid w:val="003F3D6C"/>
    <w:rsid w:val="003F5E51"/>
    <w:rsid w:val="00402CB0"/>
    <w:rsid w:val="00406B4E"/>
    <w:rsid w:val="004267E7"/>
    <w:rsid w:val="00427AD7"/>
    <w:rsid w:val="004310BB"/>
    <w:rsid w:val="004334C9"/>
    <w:rsid w:val="0043404B"/>
    <w:rsid w:val="0045228D"/>
    <w:rsid w:val="00455281"/>
    <w:rsid w:val="004667DD"/>
    <w:rsid w:val="00473721"/>
    <w:rsid w:val="004748AD"/>
    <w:rsid w:val="00481069"/>
    <w:rsid w:val="00485CC4"/>
    <w:rsid w:val="0049619B"/>
    <w:rsid w:val="004D2391"/>
    <w:rsid w:val="004D34B4"/>
    <w:rsid w:val="004E5E15"/>
    <w:rsid w:val="004F3C5A"/>
    <w:rsid w:val="004F5A69"/>
    <w:rsid w:val="005105B5"/>
    <w:rsid w:val="005275F4"/>
    <w:rsid w:val="005355E1"/>
    <w:rsid w:val="005427A1"/>
    <w:rsid w:val="0054438D"/>
    <w:rsid w:val="005526E8"/>
    <w:rsid w:val="005567E5"/>
    <w:rsid w:val="00561105"/>
    <w:rsid w:val="00565A4D"/>
    <w:rsid w:val="005705B9"/>
    <w:rsid w:val="00570BE9"/>
    <w:rsid w:val="00572ED6"/>
    <w:rsid w:val="005771F6"/>
    <w:rsid w:val="00580C24"/>
    <w:rsid w:val="005811F6"/>
    <w:rsid w:val="00583142"/>
    <w:rsid w:val="00584263"/>
    <w:rsid w:val="00594FEB"/>
    <w:rsid w:val="005B2B4D"/>
    <w:rsid w:val="005C398F"/>
    <w:rsid w:val="005D466F"/>
    <w:rsid w:val="005D69CC"/>
    <w:rsid w:val="005F0E29"/>
    <w:rsid w:val="0060324D"/>
    <w:rsid w:val="006034B6"/>
    <w:rsid w:val="00606F1B"/>
    <w:rsid w:val="00616AD2"/>
    <w:rsid w:val="00621D0D"/>
    <w:rsid w:val="006238F6"/>
    <w:rsid w:val="00627F78"/>
    <w:rsid w:val="0063140A"/>
    <w:rsid w:val="00670FB7"/>
    <w:rsid w:val="00686FD0"/>
    <w:rsid w:val="006B67B6"/>
    <w:rsid w:val="006C5B34"/>
    <w:rsid w:val="006E1985"/>
    <w:rsid w:val="006E7C95"/>
    <w:rsid w:val="006F2F5D"/>
    <w:rsid w:val="006F56B0"/>
    <w:rsid w:val="00701B40"/>
    <w:rsid w:val="00707D89"/>
    <w:rsid w:val="007119EE"/>
    <w:rsid w:val="00722321"/>
    <w:rsid w:val="00723BCA"/>
    <w:rsid w:val="007260AF"/>
    <w:rsid w:val="007358B8"/>
    <w:rsid w:val="007410F1"/>
    <w:rsid w:val="007426D6"/>
    <w:rsid w:val="00754039"/>
    <w:rsid w:val="00764159"/>
    <w:rsid w:val="00780370"/>
    <w:rsid w:val="00780410"/>
    <w:rsid w:val="00780420"/>
    <w:rsid w:val="00796DA7"/>
    <w:rsid w:val="007973CF"/>
    <w:rsid w:val="007A6364"/>
    <w:rsid w:val="007B375A"/>
    <w:rsid w:val="007B78AD"/>
    <w:rsid w:val="007C08E4"/>
    <w:rsid w:val="007D158C"/>
    <w:rsid w:val="007D34F1"/>
    <w:rsid w:val="007D6EEB"/>
    <w:rsid w:val="007E5055"/>
    <w:rsid w:val="007F3DD5"/>
    <w:rsid w:val="007F5338"/>
    <w:rsid w:val="008002BB"/>
    <w:rsid w:val="0080726D"/>
    <w:rsid w:val="00811EB6"/>
    <w:rsid w:val="0083162A"/>
    <w:rsid w:val="00834007"/>
    <w:rsid w:val="008422D8"/>
    <w:rsid w:val="008509D1"/>
    <w:rsid w:val="008546CB"/>
    <w:rsid w:val="00866CD0"/>
    <w:rsid w:val="00871D5B"/>
    <w:rsid w:val="0087583D"/>
    <w:rsid w:val="008858AD"/>
    <w:rsid w:val="008919BB"/>
    <w:rsid w:val="0089424C"/>
    <w:rsid w:val="008B1595"/>
    <w:rsid w:val="008B6082"/>
    <w:rsid w:val="008C3556"/>
    <w:rsid w:val="008C6F1C"/>
    <w:rsid w:val="008D1725"/>
    <w:rsid w:val="008E40BC"/>
    <w:rsid w:val="008E5515"/>
    <w:rsid w:val="008F223B"/>
    <w:rsid w:val="008F5F47"/>
    <w:rsid w:val="009002EB"/>
    <w:rsid w:val="00905D5F"/>
    <w:rsid w:val="0091692A"/>
    <w:rsid w:val="00921EB6"/>
    <w:rsid w:val="009225E1"/>
    <w:rsid w:val="009366B6"/>
    <w:rsid w:val="00945269"/>
    <w:rsid w:val="0094575D"/>
    <w:rsid w:val="00947F95"/>
    <w:rsid w:val="00970CA2"/>
    <w:rsid w:val="00985029"/>
    <w:rsid w:val="0099010B"/>
    <w:rsid w:val="00991506"/>
    <w:rsid w:val="00994BA4"/>
    <w:rsid w:val="009973F3"/>
    <w:rsid w:val="009A7EC2"/>
    <w:rsid w:val="009B1807"/>
    <w:rsid w:val="009B2626"/>
    <w:rsid w:val="009B4721"/>
    <w:rsid w:val="009C52F1"/>
    <w:rsid w:val="009D2E43"/>
    <w:rsid w:val="009E3FC6"/>
    <w:rsid w:val="009E43BB"/>
    <w:rsid w:val="009E4952"/>
    <w:rsid w:val="009F5ADE"/>
    <w:rsid w:val="009F7EDF"/>
    <w:rsid w:val="00A23458"/>
    <w:rsid w:val="00A235D3"/>
    <w:rsid w:val="00A24D93"/>
    <w:rsid w:val="00A4063F"/>
    <w:rsid w:val="00A47D36"/>
    <w:rsid w:val="00A54F21"/>
    <w:rsid w:val="00A80F07"/>
    <w:rsid w:val="00A97DEF"/>
    <w:rsid w:val="00AB0BF3"/>
    <w:rsid w:val="00AB75A5"/>
    <w:rsid w:val="00AC7C7E"/>
    <w:rsid w:val="00AE1849"/>
    <w:rsid w:val="00AE38A9"/>
    <w:rsid w:val="00AE7445"/>
    <w:rsid w:val="00B02784"/>
    <w:rsid w:val="00B1024E"/>
    <w:rsid w:val="00B14892"/>
    <w:rsid w:val="00B2785F"/>
    <w:rsid w:val="00B3267A"/>
    <w:rsid w:val="00B3375F"/>
    <w:rsid w:val="00B36321"/>
    <w:rsid w:val="00B37490"/>
    <w:rsid w:val="00B44903"/>
    <w:rsid w:val="00B4779C"/>
    <w:rsid w:val="00B502B6"/>
    <w:rsid w:val="00B5147F"/>
    <w:rsid w:val="00B52F10"/>
    <w:rsid w:val="00B643D2"/>
    <w:rsid w:val="00B67096"/>
    <w:rsid w:val="00B7076E"/>
    <w:rsid w:val="00B74566"/>
    <w:rsid w:val="00B9045A"/>
    <w:rsid w:val="00B918A3"/>
    <w:rsid w:val="00B95B97"/>
    <w:rsid w:val="00BA3D90"/>
    <w:rsid w:val="00BA6D84"/>
    <w:rsid w:val="00BB336A"/>
    <w:rsid w:val="00BB3B95"/>
    <w:rsid w:val="00BC5D77"/>
    <w:rsid w:val="00BD435C"/>
    <w:rsid w:val="00BD72AA"/>
    <w:rsid w:val="00BE2ABE"/>
    <w:rsid w:val="00BF15C2"/>
    <w:rsid w:val="00BF1CF4"/>
    <w:rsid w:val="00BF3EE4"/>
    <w:rsid w:val="00C14AC2"/>
    <w:rsid w:val="00C251BB"/>
    <w:rsid w:val="00C27827"/>
    <w:rsid w:val="00C30B26"/>
    <w:rsid w:val="00C3389B"/>
    <w:rsid w:val="00C507DB"/>
    <w:rsid w:val="00C52B40"/>
    <w:rsid w:val="00C53ED8"/>
    <w:rsid w:val="00C5718D"/>
    <w:rsid w:val="00C66982"/>
    <w:rsid w:val="00C67EA5"/>
    <w:rsid w:val="00C82C79"/>
    <w:rsid w:val="00C85E41"/>
    <w:rsid w:val="00C912BF"/>
    <w:rsid w:val="00C9222B"/>
    <w:rsid w:val="00C96CFD"/>
    <w:rsid w:val="00CA7EB3"/>
    <w:rsid w:val="00CB0272"/>
    <w:rsid w:val="00CB1460"/>
    <w:rsid w:val="00CB53E2"/>
    <w:rsid w:val="00CB7460"/>
    <w:rsid w:val="00CC5353"/>
    <w:rsid w:val="00CC5B67"/>
    <w:rsid w:val="00CE14D1"/>
    <w:rsid w:val="00D11C13"/>
    <w:rsid w:val="00D1240F"/>
    <w:rsid w:val="00D15764"/>
    <w:rsid w:val="00D1689D"/>
    <w:rsid w:val="00D304E5"/>
    <w:rsid w:val="00D31BCF"/>
    <w:rsid w:val="00D37AF2"/>
    <w:rsid w:val="00D44935"/>
    <w:rsid w:val="00D47900"/>
    <w:rsid w:val="00D6005E"/>
    <w:rsid w:val="00D72111"/>
    <w:rsid w:val="00D73A83"/>
    <w:rsid w:val="00D8518E"/>
    <w:rsid w:val="00D8530E"/>
    <w:rsid w:val="00D8670E"/>
    <w:rsid w:val="00DA13CF"/>
    <w:rsid w:val="00DE6048"/>
    <w:rsid w:val="00DF253C"/>
    <w:rsid w:val="00E0118F"/>
    <w:rsid w:val="00E03D07"/>
    <w:rsid w:val="00E04E84"/>
    <w:rsid w:val="00E414A5"/>
    <w:rsid w:val="00E47425"/>
    <w:rsid w:val="00E57C5A"/>
    <w:rsid w:val="00E66E6C"/>
    <w:rsid w:val="00E76F2D"/>
    <w:rsid w:val="00E81621"/>
    <w:rsid w:val="00E86E7D"/>
    <w:rsid w:val="00E8742B"/>
    <w:rsid w:val="00E90EDA"/>
    <w:rsid w:val="00EA0AB9"/>
    <w:rsid w:val="00EA313C"/>
    <w:rsid w:val="00EA62C4"/>
    <w:rsid w:val="00ED2440"/>
    <w:rsid w:val="00ED26E5"/>
    <w:rsid w:val="00ED4E9F"/>
    <w:rsid w:val="00ED7620"/>
    <w:rsid w:val="00EE5173"/>
    <w:rsid w:val="00EF4077"/>
    <w:rsid w:val="00EF6C57"/>
    <w:rsid w:val="00F02259"/>
    <w:rsid w:val="00F0443F"/>
    <w:rsid w:val="00F052F3"/>
    <w:rsid w:val="00F12F1B"/>
    <w:rsid w:val="00F22F2B"/>
    <w:rsid w:val="00F23491"/>
    <w:rsid w:val="00F24963"/>
    <w:rsid w:val="00F35D2F"/>
    <w:rsid w:val="00F44B09"/>
    <w:rsid w:val="00F755D6"/>
    <w:rsid w:val="00F83106"/>
    <w:rsid w:val="00F83832"/>
    <w:rsid w:val="00F83CC5"/>
    <w:rsid w:val="00F85D81"/>
    <w:rsid w:val="00F90341"/>
    <w:rsid w:val="00F91724"/>
    <w:rsid w:val="00F96855"/>
    <w:rsid w:val="00FA1819"/>
    <w:rsid w:val="00FA4651"/>
    <w:rsid w:val="00FC540F"/>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0"/>
    <w:next w:val="a0"/>
    <w:link w:val="21"/>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183851"/>
    <w:pPr>
      <w:spacing w:after="0" w:line="240" w:lineRule="auto"/>
    </w:pPr>
    <w:rPr>
      <w:rFonts w:eastAsiaTheme="minorEastAsia"/>
      <w:lang w:eastAsia="ru-RU"/>
    </w:rPr>
  </w:style>
  <w:style w:type="character" w:customStyle="1" w:styleId="a6">
    <w:name w:val="Без интервала Знак"/>
    <w:basedOn w:val="a1"/>
    <w:link w:val="a5"/>
    <w:uiPriority w:val="1"/>
    <w:rsid w:val="00183851"/>
    <w:rPr>
      <w:rFonts w:eastAsiaTheme="minorEastAsia"/>
      <w:lang w:eastAsia="ru-RU"/>
    </w:rPr>
  </w:style>
  <w:style w:type="paragraph" w:styleId="a7">
    <w:name w:val="List Paragraph"/>
    <w:basedOn w:val="a0"/>
    <w:uiPriority w:val="34"/>
    <w:qFormat/>
    <w:rsid w:val="00D11C13"/>
    <w:pPr>
      <w:ind w:left="720"/>
      <w:contextualSpacing/>
    </w:pPr>
  </w:style>
  <w:style w:type="paragraph" w:styleId="a8">
    <w:name w:val="Body Text Indent"/>
    <w:basedOn w:val="a0"/>
    <w:link w:val="a9"/>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1"/>
    <w:link w:val="a8"/>
    <w:rsid w:val="006238F6"/>
    <w:rPr>
      <w:rFonts w:ascii="Times New Roman" w:eastAsia="Times New Roman" w:hAnsi="Times New Roman" w:cs="Times New Roman"/>
      <w:sz w:val="24"/>
      <w:szCs w:val="24"/>
      <w:shd w:val="clear" w:color="auto" w:fill="FFFFFF"/>
      <w:lang w:eastAsia="ru-RU"/>
    </w:rPr>
  </w:style>
  <w:style w:type="paragraph" w:styleId="aa">
    <w:name w:val="Body Text"/>
    <w:basedOn w:val="a0"/>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b">
    <w:name w:val="Основной текст Знак"/>
    <w:basedOn w:val="a1"/>
    <w:rsid w:val="006238F6"/>
  </w:style>
  <w:style w:type="character" w:customStyle="1" w:styleId="12">
    <w:name w:val="Основной текст Знак1"/>
    <w:link w:val="aa"/>
    <w:rsid w:val="006238F6"/>
    <w:rPr>
      <w:rFonts w:ascii="Courier New" w:eastAsia="Times New Roman" w:hAnsi="Courier New" w:cs="Courier New"/>
      <w:b/>
      <w:bCs/>
      <w:sz w:val="20"/>
      <w:szCs w:val="20"/>
      <w:lang w:eastAsia="ru-RU"/>
    </w:rPr>
  </w:style>
  <w:style w:type="paragraph" w:styleId="ac">
    <w:name w:val="Subtitle"/>
    <w:basedOn w:val="a0"/>
    <w:link w:val="ad"/>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d">
    <w:name w:val="Подзаголовок Знак"/>
    <w:basedOn w:val="a1"/>
    <w:link w:val="ac"/>
    <w:rsid w:val="006238F6"/>
    <w:rPr>
      <w:rFonts w:ascii="Arial" w:eastAsia="Times New Roman" w:hAnsi="Arial" w:cs="Arial"/>
      <w:sz w:val="24"/>
      <w:szCs w:val="24"/>
      <w:lang w:eastAsia="ar-SA"/>
    </w:rPr>
  </w:style>
  <w:style w:type="character" w:customStyle="1" w:styleId="11">
    <w:name w:val="Заголовок 1 Знак"/>
    <w:basedOn w:val="a1"/>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e">
    <w:name w:val="Основной текст_"/>
    <w:basedOn w:val="a1"/>
    <w:link w:val="13"/>
    <w:rsid w:val="009973F3"/>
    <w:rPr>
      <w:rFonts w:ascii="Arial Narrow" w:eastAsia="Arial Narrow" w:hAnsi="Arial Narrow" w:cs="Arial Narrow"/>
      <w:shd w:val="clear" w:color="auto" w:fill="FFFFFF"/>
    </w:rPr>
  </w:style>
  <w:style w:type="paragraph" w:customStyle="1" w:styleId="13">
    <w:name w:val="Основной текст1"/>
    <w:basedOn w:val="a0"/>
    <w:link w:val="ae"/>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0"/>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f">
    <w:name w:val="Hyperlink"/>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1"/>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1"/>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0">
    <w:name w:val="Основной текст + Курсив"/>
    <w:basedOn w:val="ae"/>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1"/>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0"/>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0"/>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0"/>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1">
    <w:name w:val="Balloon Text"/>
    <w:basedOn w:val="a0"/>
    <w:link w:val="af2"/>
    <w:unhideWhenUsed/>
    <w:rsid w:val="00F83106"/>
    <w:pPr>
      <w:spacing w:after="0" w:line="240" w:lineRule="auto"/>
    </w:pPr>
    <w:rPr>
      <w:rFonts w:ascii="Segoe UI" w:hAnsi="Segoe UI" w:cs="Segoe UI"/>
      <w:sz w:val="18"/>
      <w:szCs w:val="18"/>
    </w:rPr>
  </w:style>
  <w:style w:type="character" w:customStyle="1" w:styleId="af2">
    <w:name w:val="Текст выноски Знак"/>
    <w:basedOn w:val="a1"/>
    <w:link w:val="af1"/>
    <w:rsid w:val="00F83106"/>
    <w:rPr>
      <w:rFonts w:ascii="Segoe UI" w:hAnsi="Segoe UI" w:cs="Segoe UI"/>
      <w:sz w:val="18"/>
      <w:szCs w:val="18"/>
    </w:rPr>
  </w:style>
  <w:style w:type="paragraph" w:styleId="af3">
    <w:name w:val="header"/>
    <w:basedOn w:val="a0"/>
    <w:link w:val="af4"/>
    <w:unhideWhenUsed/>
    <w:rsid w:val="007B375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7B375A"/>
  </w:style>
  <w:style w:type="paragraph" w:styleId="af5">
    <w:name w:val="footer"/>
    <w:basedOn w:val="a0"/>
    <w:link w:val="af6"/>
    <w:uiPriority w:val="99"/>
    <w:unhideWhenUsed/>
    <w:rsid w:val="007B375A"/>
    <w:pPr>
      <w:tabs>
        <w:tab w:val="center" w:pos="4677"/>
        <w:tab w:val="right" w:pos="9355"/>
      </w:tabs>
      <w:spacing w:after="0" w:line="240" w:lineRule="auto"/>
    </w:pPr>
  </w:style>
  <w:style w:type="character" w:customStyle="1" w:styleId="af6">
    <w:name w:val="Нижний колонтитул Знак"/>
    <w:basedOn w:val="a1"/>
    <w:link w:val="af5"/>
    <w:uiPriority w:val="99"/>
    <w:rsid w:val="007B375A"/>
  </w:style>
  <w:style w:type="character" w:customStyle="1" w:styleId="21">
    <w:name w:val="Заголовок 2 Знак"/>
    <w:basedOn w:val="a1"/>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a"/>
    <w:next w:val="aa"/>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a"/>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a"/>
    <w:next w:val="22"/>
    <w:link w:val="3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0"/>
    <w:link w:val="23"/>
    <w:unhideWhenUsed/>
    <w:rsid w:val="0018428F"/>
    <w:pPr>
      <w:ind w:left="566" w:hanging="283"/>
      <w:contextualSpacing/>
    </w:pPr>
  </w:style>
  <w:style w:type="paragraph" w:customStyle="1" w:styleId="af7">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0"/>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3"/>
    <w:uiPriority w:val="99"/>
    <w:semiHidden/>
    <w:unhideWhenUsed/>
    <w:rsid w:val="005567E5"/>
  </w:style>
  <w:style w:type="paragraph" w:customStyle="1" w:styleId="16">
    <w:name w:val="Текст выноски1"/>
    <w:basedOn w:val="a0"/>
    <w:rsid w:val="005567E5"/>
    <w:pPr>
      <w:overflowPunct w:val="0"/>
      <w:autoSpaceDE w:val="0"/>
      <w:autoSpaceDN w:val="0"/>
      <w:adjustRightInd w:val="0"/>
      <w:spacing w:after="0" w:line="240" w:lineRule="auto"/>
      <w:textAlignment w:val="baseline"/>
    </w:pPr>
    <w:rPr>
      <w:rFonts w:ascii="Tahoma" w:eastAsia="Times New Roman" w:hAnsi="Tahoma" w:cs="Times New Roman"/>
      <w:sz w:val="16"/>
      <w:szCs w:val="20"/>
      <w:lang w:eastAsia="ru-RU"/>
    </w:rPr>
  </w:style>
  <w:style w:type="paragraph" w:styleId="25">
    <w:name w:val="Body Text 2"/>
    <w:basedOn w:val="a0"/>
    <w:link w:val="26"/>
    <w:rsid w:val="005567E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rsid w:val="005567E5"/>
    <w:rPr>
      <w:rFonts w:ascii="Times New Roman" w:eastAsia="Times New Roman" w:hAnsi="Times New Roman" w:cs="Times New Roman"/>
      <w:sz w:val="20"/>
      <w:szCs w:val="20"/>
      <w:lang w:eastAsia="ru-RU"/>
    </w:rPr>
  </w:style>
  <w:style w:type="paragraph" w:styleId="33">
    <w:name w:val="Body Text 3"/>
    <w:basedOn w:val="a0"/>
    <w:link w:val="34"/>
    <w:rsid w:val="005567E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5567E5"/>
    <w:rPr>
      <w:rFonts w:ascii="Times New Roman" w:eastAsia="Times New Roman" w:hAnsi="Times New Roman" w:cs="Times New Roman"/>
      <w:sz w:val="16"/>
      <w:szCs w:val="16"/>
      <w:lang w:eastAsia="ru-RU"/>
    </w:rPr>
  </w:style>
  <w:style w:type="paragraph" w:styleId="27">
    <w:name w:val="Body Text Indent 2"/>
    <w:basedOn w:val="a0"/>
    <w:link w:val="28"/>
    <w:rsid w:val="005567E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sid w:val="005567E5"/>
    <w:rPr>
      <w:rFonts w:ascii="Times New Roman" w:eastAsia="Times New Roman" w:hAnsi="Times New Roman" w:cs="Times New Roman"/>
      <w:sz w:val="20"/>
      <w:szCs w:val="20"/>
      <w:lang w:eastAsia="ru-RU"/>
    </w:rPr>
  </w:style>
  <w:style w:type="paragraph" w:styleId="35">
    <w:name w:val="Body Text Indent 3"/>
    <w:basedOn w:val="a0"/>
    <w:link w:val="36"/>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5567E5"/>
    <w:rPr>
      <w:rFonts w:ascii="Times New Roman" w:eastAsia="Times New Roman" w:hAnsi="Times New Roman" w:cs="Times New Roman"/>
      <w:sz w:val="16"/>
      <w:szCs w:val="16"/>
      <w:lang w:eastAsia="ru-RU"/>
    </w:rPr>
  </w:style>
  <w:style w:type="numbering" w:styleId="111111">
    <w:name w:val="Outline List 2"/>
    <w:basedOn w:val="a3"/>
    <w:rsid w:val="005567E5"/>
    <w:pPr>
      <w:numPr>
        <w:numId w:val="16"/>
      </w:numPr>
    </w:pPr>
  </w:style>
  <w:style w:type="paragraph" w:styleId="42">
    <w:name w:val="List 4"/>
    <w:basedOn w:val="a0"/>
    <w:rsid w:val="005567E5"/>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sz w:val="20"/>
      <w:szCs w:val="20"/>
      <w:lang w:eastAsia="ru-RU"/>
    </w:rPr>
  </w:style>
  <w:style w:type="paragraph" w:styleId="51">
    <w:name w:val="List 5"/>
    <w:basedOn w:val="a0"/>
    <w:rsid w:val="005567E5"/>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sz w:val="20"/>
      <w:szCs w:val="20"/>
      <w:lang w:eastAsia="ru-RU"/>
    </w:rPr>
  </w:style>
  <w:style w:type="paragraph" w:styleId="af8">
    <w:name w:val="List Continue"/>
    <w:basedOn w:val="a0"/>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paragraph" w:styleId="af9">
    <w:name w:val="Body Text First Indent"/>
    <w:basedOn w:val="aa"/>
    <w:link w:val="afa"/>
    <w:rsid w:val="005567E5"/>
    <w:pPr>
      <w:overflowPunct w:val="0"/>
      <w:autoSpaceDE w:val="0"/>
      <w:autoSpaceDN w:val="0"/>
      <w:adjustRightInd w:val="0"/>
      <w:spacing w:after="120"/>
      <w:ind w:firstLine="210"/>
      <w:jc w:val="left"/>
      <w:textAlignment w:val="baseline"/>
    </w:pPr>
    <w:rPr>
      <w:rFonts w:ascii="Times New Roman" w:hAnsi="Times New Roman" w:cs="Times New Roman"/>
      <w:b w:val="0"/>
      <w:bCs w:val="0"/>
    </w:rPr>
  </w:style>
  <w:style w:type="character" w:customStyle="1" w:styleId="afa">
    <w:name w:val="Красная строка Знак"/>
    <w:basedOn w:val="12"/>
    <w:link w:val="af9"/>
    <w:rsid w:val="005567E5"/>
    <w:rPr>
      <w:rFonts w:ascii="Times New Roman" w:eastAsia="Times New Roman" w:hAnsi="Times New Roman" w:cs="Times New Roman"/>
      <w:b w:val="0"/>
      <w:bCs w:val="0"/>
      <w:sz w:val="20"/>
      <w:szCs w:val="20"/>
      <w:lang w:eastAsia="ru-RU"/>
    </w:rPr>
  </w:style>
  <w:style w:type="paragraph" w:styleId="a">
    <w:name w:val="List Number"/>
    <w:aliases w:val="Список*"/>
    <w:basedOn w:val="aa"/>
    <w:next w:val="22"/>
    <w:rsid w:val="005567E5"/>
    <w:pPr>
      <w:numPr>
        <w:ilvl w:val="2"/>
        <w:numId w:val="17"/>
      </w:numPr>
      <w:tabs>
        <w:tab w:val="clear" w:pos="567"/>
        <w:tab w:val="num" w:pos="927"/>
      </w:tabs>
      <w:overflowPunct w:val="0"/>
      <w:autoSpaceDE w:val="0"/>
      <w:autoSpaceDN w:val="0"/>
      <w:adjustRightInd w:val="0"/>
      <w:ind w:left="927" w:hanging="360"/>
      <w:textAlignment w:val="baseline"/>
    </w:pPr>
    <w:rPr>
      <w:rFonts w:ascii="Times New Roman" w:hAnsi="Times New Roman" w:cs="Times New Roman"/>
      <w:b w:val="0"/>
      <w:bCs w:val="0"/>
      <w:sz w:val="22"/>
      <w:szCs w:val="22"/>
    </w:rPr>
  </w:style>
  <w:style w:type="character" w:customStyle="1" w:styleId="32">
    <w:name w:val="Список 3 Знак"/>
    <w:aliases w:val="Список3 Знак"/>
    <w:basedOn w:val="ab"/>
    <w:link w:val="3"/>
    <w:rsid w:val="005567E5"/>
    <w:rPr>
      <w:rFonts w:ascii="Times New Roman" w:eastAsia="Times New Roman" w:hAnsi="Times New Roman" w:cs="Times New Roman"/>
      <w:lang w:eastAsia="ru-RU"/>
    </w:rPr>
  </w:style>
  <w:style w:type="character" w:customStyle="1" w:styleId="23">
    <w:name w:val="Список 2 Знак"/>
    <w:basedOn w:val="a1"/>
    <w:link w:val="22"/>
    <w:rsid w:val="005567E5"/>
  </w:style>
  <w:style w:type="paragraph" w:customStyle="1" w:styleId="30">
    <w:name w:val="Стиль Список 3"/>
    <w:aliases w:val="Список3 + разреженный на  01 пт"/>
    <w:basedOn w:val="3"/>
    <w:link w:val="37"/>
    <w:autoRedefine/>
    <w:rsid w:val="005567E5"/>
    <w:pPr>
      <w:numPr>
        <w:numId w:val="4"/>
      </w:numPr>
    </w:pPr>
  </w:style>
  <w:style w:type="character" w:customStyle="1" w:styleId="37">
    <w:name w:val="Стиль Список 3 Знак"/>
    <w:aliases w:val="Список3 + разреженный на  01 пт Знак"/>
    <w:basedOn w:val="32"/>
    <w:link w:val="30"/>
    <w:rsid w:val="005567E5"/>
    <w:rPr>
      <w:rFonts w:ascii="Times New Roman" w:eastAsia="Times New Roman" w:hAnsi="Times New Roman" w:cs="Times New Roman"/>
      <w:lang w:eastAsia="ru-RU"/>
    </w:rPr>
  </w:style>
  <w:style w:type="character" w:styleId="afb">
    <w:name w:val="page number"/>
    <w:basedOn w:val="a1"/>
    <w:rsid w:val="005567E5"/>
  </w:style>
  <w:style w:type="table" w:customStyle="1" w:styleId="38">
    <w:name w:val="Сетка таблицы3"/>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E04E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ust.msk.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mailto:info@ust.ms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info@ust.ms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ust.msk.ru" TargetMode="External"/><Relationship Id="rId14" Type="http://schemas.openxmlformats.org/officeDocument/2006/relationships/hyperlink" Target="http://www.etprf.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61551-D1C1-41AC-A646-9F9D8321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60</Pages>
  <Words>20686</Words>
  <Characters>117914</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8</cp:revision>
  <cp:lastPrinted>2022-02-01T15:56:00Z</cp:lastPrinted>
  <dcterms:created xsi:type="dcterms:W3CDTF">2022-02-01T12:59:00Z</dcterms:created>
  <dcterms:modified xsi:type="dcterms:W3CDTF">2022-02-03T08:02:00Z</dcterms:modified>
</cp:coreProperties>
</file>